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795707D7"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CA74B2">
        <w:rPr>
          <w:b/>
          <w:i/>
          <w:noProof/>
          <w:sz w:val="28"/>
        </w:rPr>
        <w:t>5080</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EDD37" w:rsidR="001E41F3" w:rsidRPr="00410371" w:rsidRDefault="00000000" w:rsidP="00547111">
            <w:pPr>
              <w:pStyle w:val="CRCoverPage"/>
              <w:spacing w:after="0"/>
              <w:rPr>
                <w:noProof/>
              </w:rPr>
            </w:pPr>
            <w:fldSimple w:instr=" DOCPROPERTY  Cr#  \* MERGEFORMAT ">
              <w:r w:rsidR="00CA74B2">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BB185" w:rsidR="001E41F3" w:rsidRPr="00410371" w:rsidRDefault="00000000">
            <w:pPr>
              <w:pStyle w:val="CRCoverPage"/>
              <w:spacing w:after="0"/>
              <w:jc w:val="center"/>
              <w:rPr>
                <w:noProof/>
                <w:sz w:val="28"/>
              </w:rPr>
            </w:pPr>
            <w:fldSimple w:instr=" DOCPROPERTY  Version  \* MERGEFORMAT ">
              <w:r w:rsidR="003444B6">
                <w:rPr>
                  <w:b/>
                  <w:noProof/>
                  <w:sz w:val="28"/>
                </w:rPr>
                <w:t>1</w:t>
              </w:r>
              <w:r w:rsidR="00E47EF5">
                <w:rPr>
                  <w:b/>
                  <w:noProof/>
                  <w:sz w:val="28"/>
                </w:rPr>
                <w:t>8</w:t>
              </w:r>
              <w:r w:rsidR="008B1948">
                <w:rPr>
                  <w:b/>
                  <w:noProof/>
                  <w:sz w:val="28"/>
                </w:rPr>
                <w:t>.</w:t>
              </w:r>
              <w:r w:rsidR="00E47EF5">
                <w:rPr>
                  <w:b/>
                  <w:noProof/>
                  <w:sz w:val="28"/>
                </w:rPr>
                <w:t>4</w:t>
              </w:r>
              <w:r w:rsidR="003444B6">
                <w:rPr>
                  <w:b/>
                  <w:noProof/>
                  <w:sz w:val="28"/>
                </w:rPr>
                <w:t>.</w:t>
              </w:r>
            </w:fldSimple>
            <w:r w:rsidR="00CA74B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7944D" w:rsidR="001E41F3" w:rsidRDefault="00C34B49">
            <w:pPr>
              <w:pStyle w:val="CRCoverPage"/>
              <w:spacing w:after="0"/>
              <w:ind w:left="100"/>
              <w:rPr>
                <w:noProof/>
              </w:rPr>
            </w:pPr>
            <w:r>
              <w:t>Correct definition of data type support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DCBBC" w:rsidR="001E41F3" w:rsidRDefault="007F42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DADBF" w:rsidR="001E41F3" w:rsidRDefault="00BF27A2">
            <w:pPr>
              <w:pStyle w:val="CRCoverPage"/>
              <w:spacing w:after="0"/>
              <w:ind w:left="100"/>
              <w:rPr>
                <w:noProof/>
              </w:rPr>
            </w:pPr>
            <w:r>
              <w:t>Rel-</w:t>
            </w:r>
            <w:r w:rsidR="00F51487">
              <w:t>1</w:t>
            </w:r>
            <w:r w:rsidR="00E47E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4E01D" w:rsidR="00AA749F" w:rsidRDefault="001155DA">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98E51" w:rsidR="00666EB6" w:rsidRDefault="004F1B15">
            <w:pPr>
              <w:pStyle w:val="CRCoverPage"/>
              <w:spacing w:after="0"/>
              <w:ind w:left="100"/>
              <w:rPr>
                <w:noProof/>
              </w:rPr>
            </w:pPr>
            <w:r w:rsidRPr="00722B3B">
              <w:rPr>
                <w:noProof/>
              </w:rPr>
              <w:t>6.4 change</w:t>
            </w:r>
            <w:r>
              <w:rPr>
                <w:noProof/>
              </w:rPr>
              <w:t xml:space="preserve"> attribute name </w:t>
            </w:r>
            <w:r w:rsidRPr="00513DC6">
              <w:rPr>
                <w:rFonts w:ascii="Courier New" w:hAnsi="Courier New" w:cs="Courier New"/>
                <w:noProof/>
              </w:rPr>
              <w:t>V2XCommModels</w:t>
            </w:r>
            <w:r>
              <w:rPr>
                <w:noProof/>
              </w:rPr>
              <w:t xml:space="preserve"> to </w:t>
            </w:r>
            <w:r w:rsidRPr="00513DC6">
              <w:rPr>
                <w:rFonts w:ascii="Courier New" w:hAnsi="Courier New" w:cs="Courier New"/>
                <w:noProof/>
              </w:rPr>
              <w:t>V2XCommMode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99D6" w:rsidR="001E41F3" w:rsidRDefault="0070321E">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531C6" w:rsidR="001E41F3" w:rsidRDefault="00EA0D74">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FC0CCE" w14:textId="1ABCE6ED" w:rsidR="003A4077" w:rsidRDefault="00000000">
            <w:pPr>
              <w:pStyle w:val="CRCoverPage"/>
              <w:spacing w:after="0"/>
              <w:ind w:left="100"/>
              <w:rPr>
                <w:noProof/>
              </w:rPr>
            </w:pPr>
            <w:hyperlink r:id="rId16" w:history="1">
              <w:r w:rsidR="006C541A" w:rsidRPr="00233F6D">
                <w:rPr>
                  <w:rStyle w:val="Hyperlink"/>
                  <w:noProof/>
                </w:rPr>
                <w:t>https://forge.3gpp.org/rep/sa5/MnS/-/tree/28.541_Rel18_CR0942_Correct_attribute_name_for_indication_of_v2XCommMode_Yaml</w:t>
              </w:r>
            </w:hyperlink>
          </w:p>
          <w:p w14:paraId="2EB55F49" w14:textId="77777777" w:rsidR="006C541A" w:rsidRDefault="006C541A">
            <w:pPr>
              <w:pStyle w:val="CRCoverPage"/>
              <w:spacing w:after="0"/>
              <w:ind w:left="100"/>
              <w:rPr>
                <w:noProof/>
              </w:rPr>
            </w:pPr>
          </w:p>
          <w:p w14:paraId="2B16D96C" w14:textId="77777777" w:rsidR="006C541A" w:rsidRDefault="00000000">
            <w:pPr>
              <w:pStyle w:val="CRCoverPage"/>
              <w:spacing w:after="0"/>
              <w:ind w:left="100"/>
            </w:pPr>
            <w:hyperlink r:id="rId17" w:history="1">
              <w:r w:rsidR="006C541A">
                <w:rPr>
                  <w:rStyle w:val="Hyperlink"/>
                  <w:rFonts w:ascii="Consolas" w:hAnsi="Consolas"/>
                  <w:color w:val="1068BF"/>
                  <w:shd w:val="clear" w:color="auto" w:fill="FFFFFF"/>
                </w:rPr>
                <w:t>b0fd8958</w:t>
              </w:r>
            </w:hyperlink>
          </w:p>
          <w:p w14:paraId="5CC41FD5" w14:textId="77777777" w:rsidR="006C541A" w:rsidRDefault="006C541A">
            <w:pPr>
              <w:pStyle w:val="CRCoverPage"/>
              <w:spacing w:after="0"/>
              <w:ind w:left="100"/>
            </w:pPr>
          </w:p>
          <w:p w14:paraId="0D49B048" w14:textId="52E51643" w:rsidR="006C541A" w:rsidRDefault="00000000">
            <w:pPr>
              <w:pStyle w:val="CRCoverPage"/>
              <w:spacing w:after="0"/>
              <w:ind w:left="100"/>
              <w:rPr>
                <w:noProof/>
              </w:rPr>
            </w:pPr>
            <w:hyperlink r:id="rId18" w:history="1">
              <w:r w:rsidR="00894A6C" w:rsidRPr="00233F6D">
                <w:rPr>
                  <w:rStyle w:val="Hyperlink"/>
                  <w:noProof/>
                </w:rPr>
                <w:t>https://forge.3gpp.org/rep/sa5/MnS/-/tree/28.541_Rel18_CR0942_Correct_attribute_name_for_indication_of_v2XCommMode_Yang</w:t>
              </w:r>
            </w:hyperlink>
          </w:p>
          <w:p w14:paraId="02740B00" w14:textId="77777777" w:rsidR="00894A6C" w:rsidRDefault="00894A6C">
            <w:pPr>
              <w:pStyle w:val="CRCoverPage"/>
              <w:spacing w:after="0"/>
              <w:ind w:left="100"/>
              <w:rPr>
                <w:noProof/>
              </w:rPr>
            </w:pPr>
          </w:p>
          <w:p w14:paraId="00D3B8F7" w14:textId="3EAE0390" w:rsidR="00894A6C" w:rsidRDefault="00000000">
            <w:pPr>
              <w:pStyle w:val="CRCoverPage"/>
              <w:spacing w:after="0"/>
              <w:ind w:left="100"/>
              <w:rPr>
                <w:noProof/>
              </w:rPr>
            </w:pPr>
            <w:hyperlink r:id="rId19" w:history="1">
              <w:r w:rsidR="00894A6C">
                <w:rPr>
                  <w:rStyle w:val="Hyperlink"/>
                  <w:rFonts w:ascii="Consolas" w:hAnsi="Consolas"/>
                  <w:color w:val="1068BF"/>
                  <w:shd w:val="clear" w:color="auto" w:fill="FFFFFF"/>
                </w:rPr>
                <w:t>1d5e17d0</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77777777" w:rsidR="00E21C9F" w:rsidRPr="002F555C" w:rsidRDefault="00E21C9F" w:rsidP="003567C7">
            <w:pPr>
              <w:spacing w:before="120" w:after="120"/>
              <w:jc w:val="center"/>
              <w:rPr>
                <w:b/>
                <w:bCs/>
                <w:noProof/>
              </w:rPr>
            </w:pPr>
            <w:r>
              <w:rPr>
                <w:b/>
                <w:bCs/>
                <w:noProof/>
              </w:rPr>
              <w:t>C</w:t>
            </w:r>
            <w:r w:rsidRPr="002F555C">
              <w:rPr>
                <w:b/>
                <w:bCs/>
                <w:noProof/>
              </w:rPr>
              <w:t>hange</w:t>
            </w:r>
            <w:r>
              <w:rPr>
                <w:b/>
                <w:bCs/>
                <w:noProof/>
              </w:rPr>
              <w:t>s</w:t>
            </w:r>
          </w:p>
        </w:tc>
      </w:tr>
    </w:tbl>
    <w:p w14:paraId="2DBC5A31" w14:textId="77777777" w:rsidR="00B82227" w:rsidRDefault="00B82227" w:rsidP="00B82227">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2DDCE4C4" w14:textId="77777777" w:rsidR="00B82227" w:rsidRDefault="00B82227" w:rsidP="00B82227">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0E40FA50" w14:textId="77777777" w:rsidR="00B82227" w:rsidRPr="00F17312" w:rsidRDefault="00B82227" w:rsidP="00B8222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82227" w14:paraId="257FEF4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DCF90FF" w14:textId="77777777" w:rsidR="00B82227" w:rsidRDefault="00B82227" w:rsidP="003567C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EFA80D8" w14:textId="77777777" w:rsidR="00B82227" w:rsidRDefault="00B82227" w:rsidP="003567C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B2DC232" w14:textId="77777777" w:rsidR="00B82227" w:rsidRDefault="00B82227" w:rsidP="003567C7">
            <w:pPr>
              <w:pStyle w:val="TAH"/>
            </w:pPr>
            <w:r>
              <w:t>Properties</w:t>
            </w:r>
          </w:p>
        </w:tc>
      </w:tr>
      <w:tr w:rsidR="00B82227" w14:paraId="2123EA9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C2F9F"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68BA7A6" w14:textId="77777777" w:rsidR="00B82227" w:rsidRDefault="00B82227" w:rsidP="003567C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AB70A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2A0EBA3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209FB1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3F25C8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3D553B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9FA03D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177290A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129CFC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BD58E"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76CB0F4" w14:textId="77777777" w:rsidR="00B82227" w:rsidRDefault="00B82227" w:rsidP="003567C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CD70F5"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734B8F"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3D267DA6"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08AF14D6"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3FBF0CD1"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1F5B74CF"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True</w:t>
            </w:r>
          </w:p>
        </w:tc>
      </w:tr>
      <w:tr w:rsidR="00B82227" w14:paraId="15AE0FA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3336E"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928BF21" w14:textId="77777777" w:rsidR="00B82227" w:rsidRDefault="00B82227" w:rsidP="003567C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B39295C"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F47621"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2F64A34F"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42D9E6F0"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3C7D6BD7"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329EEB1A"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True</w:t>
            </w:r>
          </w:p>
        </w:tc>
      </w:tr>
      <w:tr w:rsidR="00B82227" w14:paraId="4509B1A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C2169" w14:textId="77777777" w:rsidR="00B82227" w:rsidRDefault="00B82227" w:rsidP="003567C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BA9082" w14:textId="77777777" w:rsidR="00B82227" w:rsidRDefault="00B82227" w:rsidP="003567C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46C37D" w14:textId="77777777" w:rsidR="00B82227" w:rsidRDefault="00B82227" w:rsidP="003567C7">
            <w:pPr>
              <w:pStyle w:val="TAL"/>
              <w:rPr>
                <w:rFonts w:cs="Arial"/>
                <w:szCs w:val="18"/>
              </w:rPr>
            </w:pPr>
          </w:p>
          <w:p w14:paraId="1AC65A6B" w14:textId="77777777" w:rsidR="00B82227" w:rsidRDefault="00B82227" w:rsidP="003567C7">
            <w:pPr>
              <w:spacing w:after="0"/>
              <w:rPr>
                <w:rFonts w:ascii="Arial" w:hAnsi="Arial" w:cs="Arial"/>
                <w:sz w:val="18"/>
                <w:szCs w:val="18"/>
              </w:rPr>
            </w:pPr>
            <w:r>
              <w:rPr>
                <w:rFonts w:ascii="Arial" w:hAnsi="Arial" w:cs="Arial"/>
                <w:sz w:val="18"/>
                <w:szCs w:val="18"/>
              </w:rPr>
              <w:t>allowedValues: "ENABLED", "DISABLED".</w:t>
            </w:r>
          </w:p>
          <w:p w14:paraId="468783B4" w14:textId="77777777" w:rsidR="00B82227" w:rsidRDefault="00B82227" w:rsidP="003567C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7D45925" w14:textId="77777777" w:rsidR="00B82227" w:rsidRDefault="00B82227" w:rsidP="003567C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86CC89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ENUM </w:t>
            </w:r>
          </w:p>
          <w:p w14:paraId="5058352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2FAF88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11CF5B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F0C0AF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C0D34CA" w14:textId="77777777" w:rsidR="00B82227" w:rsidRDefault="00B82227" w:rsidP="003567C7">
            <w:pPr>
              <w:pStyle w:val="TAL"/>
              <w:rPr>
                <w:rFonts w:cs="Arial"/>
                <w:snapToGrid w:val="0"/>
                <w:szCs w:val="18"/>
              </w:rPr>
            </w:pPr>
            <w:r>
              <w:rPr>
                <w:rFonts w:cs="Arial"/>
                <w:snapToGrid w:val="0"/>
                <w:szCs w:val="18"/>
              </w:rPr>
              <w:t>allowedValues: N/A</w:t>
            </w:r>
          </w:p>
          <w:p w14:paraId="51AF16C7" w14:textId="77777777" w:rsidR="00B82227" w:rsidRDefault="00B82227" w:rsidP="003567C7">
            <w:pPr>
              <w:pStyle w:val="TAL"/>
              <w:rPr>
                <w:rFonts w:cs="Arial"/>
                <w:snapToGrid w:val="0"/>
                <w:szCs w:val="18"/>
              </w:rPr>
            </w:pPr>
            <w:r>
              <w:rPr>
                <w:rFonts w:cs="Arial"/>
                <w:snapToGrid w:val="0"/>
                <w:szCs w:val="18"/>
              </w:rPr>
              <w:t>isNullable: False</w:t>
            </w:r>
          </w:p>
        </w:tc>
      </w:tr>
      <w:tr w:rsidR="00B82227" w14:paraId="715BBB8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01F18" w14:textId="77777777" w:rsidR="00B82227" w:rsidRDefault="00B82227" w:rsidP="003567C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9E598A2" w14:textId="77777777" w:rsidR="00B82227" w:rsidRDefault="00B82227" w:rsidP="003567C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81D728A" w14:textId="77777777" w:rsidR="00B82227" w:rsidRDefault="00B82227" w:rsidP="003567C7">
            <w:pPr>
              <w:spacing w:after="0"/>
              <w:rPr>
                <w:rFonts w:ascii="Arial" w:hAnsi="Arial" w:cs="Arial"/>
                <w:snapToGrid w:val="0"/>
                <w:sz w:val="18"/>
                <w:szCs w:val="18"/>
              </w:rPr>
            </w:pPr>
          </w:p>
          <w:p w14:paraId="7CC0035A" w14:textId="77777777" w:rsidR="00B82227" w:rsidRDefault="00B82227" w:rsidP="003567C7">
            <w:pPr>
              <w:pStyle w:val="TAL"/>
              <w:keepNext w:val="0"/>
              <w:rPr>
                <w:rFonts w:cs="Arial"/>
                <w:szCs w:val="18"/>
              </w:rPr>
            </w:pPr>
            <w:r>
              <w:rPr>
                <w:rFonts w:cs="Arial"/>
                <w:szCs w:val="18"/>
              </w:rPr>
              <w:t xml:space="preserve">allowedValues: “LOCKED”, “UNLOCKED”, SHUTTINGDOWN” </w:t>
            </w:r>
          </w:p>
          <w:p w14:paraId="6D4D911F" w14:textId="77777777" w:rsidR="00B82227" w:rsidRDefault="00B82227" w:rsidP="003567C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3C55529" w14:textId="77777777" w:rsidR="00B82227" w:rsidRDefault="00B82227" w:rsidP="003567C7">
            <w:pPr>
              <w:spacing w:after="0"/>
              <w:rPr>
                <w:rFonts w:ascii="Arial" w:hAnsi="Arial" w:cs="Arial"/>
                <w:sz w:val="18"/>
                <w:szCs w:val="18"/>
              </w:rPr>
            </w:pPr>
            <w:r>
              <w:rPr>
                <w:rFonts w:ascii="Arial" w:hAnsi="Arial" w:cs="Arial"/>
                <w:sz w:val="18"/>
                <w:szCs w:val="18"/>
              </w:rPr>
              <w:t>type: ENUM</w:t>
            </w:r>
          </w:p>
          <w:p w14:paraId="5460EC52"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2556EB3E"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128B811E"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0CE51C57" w14:textId="77777777" w:rsidR="00B82227" w:rsidRDefault="00B82227" w:rsidP="003567C7">
            <w:pPr>
              <w:spacing w:after="0"/>
              <w:rPr>
                <w:rFonts w:ascii="Arial" w:hAnsi="Arial" w:cs="Arial"/>
                <w:sz w:val="18"/>
                <w:szCs w:val="18"/>
              </w:rPr>
            </w:pPr>
            <w:r>
              <w:rPr>
                <w:rFonts w:ascii="Arial" w:hAnsi="Arial" w:cs="Arial"/>
                <w:sz w:val="18"/>
                <w:szCs w:val="18"/>
              </w:rPr>
              <w:t>defaultValue: LOCKED</w:t>
            </w:r>
          </w:p>
          <w:p w14:paraId="4C7CF12C" w14:textId="77777777" w:rsidR="00B82227" w:rsidRDefault="00B82227" w:rsidP="003567C7">
            <w:pPr>
              <w:pStyle w:val="TAL"/>
              <w:rPr>
                <w:rFonts w:cs="Arial"/>
                <w:snapToGrid w:val="0"/>
                <w:szCs w:val="18"/>
              </w:rPr>
            </w:pPr>
            <w:r>
              <w:rPr>
                <w:rFonts w:cs="Arial"/>
                <w:snapToGrid w:val="0"/>
                <w:szCs w:val="18"/>
              </w:rPr>
              <w:t>allowedValues: N/A</w:t>
            </w:r>
            <w:r>
              <w:rPr>
                <w:rFonts w:cs="Arial"/>
                <w:szCs w:val="18"/>
              </w:rPr>
              <w:t xml:space="preserve"> </w:t>
            </w:r>
          </w:p>
          <w:p w14:paraId="703D0E55" w14:textId="77777777" w:rsidR="00B82227" w:rsidRDefault="00B82227" w:rsidP="003567C7">
            <w:pPr>
              <w:spacing w:after="0"/>
              <w:rPr>
                <w:rFonts w:ascii="Arial" w:hAnsi="Arial" w:cs="Arial"/>
                <w:sz w:val="18"/>
                <w:szCs w:val="18"/>
              </w:rPr>
            </w:pPr>
            <w:r>
              <w:rPr>
                <w:rFonts w:ascii="Arial" w:hAnsi="Arial" w:cs="Arial"/>
                <w:sz w:val="18"/>
                <w:szCs w:val="18"/>
              </w:rPr>
              <w:t>isNullable: False</w:t>
            </w:r>
          </w:p>
        </w:tc>
      </w:tr>
      <w:tr w:rsidR="00B82227" w14:paraId="03C3A3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706FB" w14:textId="77777777" w:rsidR="00B82227" w:rsidRDefault="00B82227" w:rsidP="003567C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513C7A4" w14:textId="77777777" w:rsidR="00B82227" w:rsidRDefault="00B82227" w:rsidP="003567C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DEAD1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3A3A61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826E26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16C81F1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165CE25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0463CD3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7FB28C0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F53CC"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B1E7C3E"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B914D22" w14:textId="77777777" w:rsidR="00B82227" w:rsidRDefault="00B82227" w:rsidP="003567C7">
            <w:pPr>
              <w:pStyle w:val="TAL"/>
              <w:rPr>
                <w:rFonts w:cs="Arial"/>
                <w:snapToGrid w:val="0"/>
                <w:szCs w:val="18"/>
                <w:lang w:eastAsia="zh-CN"/>
              </w:rPr>
            </w:pPr>
          </w:p>
          <w:p w14:paraId="7048FFDE" w14:textId="77777777" w:rsidR="00B82227" w:rsidRDefault="00B82227"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8CE4C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27318D5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307534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B120E5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3EBC6FF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5E1FA96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304327F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246BF"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55110BC"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1FBE62C" w14:textId="77777777" w:rsidR="00B82227" w:rsidRDefault="00B82227" w:rsidP="003567C7">
            <w:pPr>
              <w:pStyle w:val="TAL"/>
              <w:rPr>
                <w:rFonts w:cs="Arial"/>
                <w:snapToGrid w:val="0"/>
                <w:szCs w:val="18"/>
                <w:lang w:eastAsia="zh-CN"/>
              </w:rPr>
            </w:pPr>
          </w:p>
          <w:p w14:paraId="77B9F2C8" w14:textId="77777777" w:rsidR="00B82227" w:rsidRDefault="00B82227"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A3E9D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324E379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DB68F7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FA9ACC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B5545B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615FB8D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2310E5E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1CF82" w14:textId="77777777" w:rsidR="00B82227" w:rsidRDefault="00B82227" w:rsidP="003567C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262635B"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38A4537" w14:textId="77777777" w:rsidR="00B82227" w:rsidRDefault="00B82227" w:rsidP="003567C7">
            <w:pPr>
              <w:pStyle w:val="TAL"/>
              <w:rPr>
                <w:rFonts w:cs="Arial"/>
                <w:snapToGrid w:val="0"/>
                <w:szCs w:val="18"/>
                <w:lang w:eastAsia="zh-CN"/>
              </w:rPr>
            </w:pPr>
          </w:p>
          <w:p w14:paraId="4A8E40CC" w14:textId="77777777" w:rsidR="00B82227" w:rsidRDefault="00B82227"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58A89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3A4800C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752589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D1D563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98199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 default value</w:t>
            </w:r>
          </w:p>
          <w:p w14:paraId="5BECB60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1C13C4E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13000" w14:textId="77777777" w:rsidR="00B82227" w:rsidRDefault="00B82227" w:rsidP="003567C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7AB62B6"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4F6E3D8" w14:textId="77777777" w:rsidR="00B82227" w:rsidRDefault="00B82227" w:rsidP="003567C7">
            <w:pPr>
              <w:pStyle w:val="TAL"/>
              <w:rPr>
                <w:rFonts w:cs="Arial"/>
                <w:snapToGrid w:val="0"/>
                <w:szCs w:val="18"/>
                <w:lang w:eastAsia="zh-CN"/>
              </w:rPr>
            </w:pPr>
          </w:p>
          <w:p w14:paraId="0E8F9589" w14:textId="77777777" w:rsidR="00B82227" w:rsidRDefault="00B82227" w:rsidP="003567C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6867DC" w14:textId="77777777" w:rsidR="00B82227" w:rsidRDefault="00B82227" w:rsidP="003567C7">
            <w:pPr>
              <w:spacing w:after="0"/>
              <w:rPr>
                <w:rFonts w:ascii="Arial" w:hAnsi="Arial" w:cs="Arial"/>
                <w:sz w:val="18"/>
                <w:szCs w:val="18"/>
              </w:rPr>
            </w:pPr>
            <w:r>
              <w:rPr>
                <w:rFonts w:ascii="Arial" w:hAnsi="Arial" w:cs="Arial"/>
                <w:sz w:val="18"/>
                <w:szCs w:val="18"/>
              </w:rPr>
              <w:t>type: ENUM</w:t>
            </w:r>
          </w:p>
          <w:p w14:paraId="01653A84"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23829A65"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6469D042"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4A6768D4"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7C2D5DEF" w14:textId="77777777" w:rsidR="00B82227" w:rsidRDefault="00B82227" w:rsidP="003567C7">
            <w:pPr>
              <w:pStyle w:val="TAL"/>
              <w:rPr>
                <w:rFonts w:cs="Arial"/>
                <w:snapToGrid w:val="0"/>
                <w:szCs w:val="18"/>
              </w:rPr>
            </w:pPr>
            <w:r>
              <w:rPr>
                <w:rFonts w:cs="Arial"/>
                <w:snapToGrid w:val="0"/>
                <w:szCs w:val="18"/>
              </w:rPr>
              <w:t>allowedValues: N/A</w:t>
            </w:r>
            <w:r>
              <w:rPr>
                <w:rFonts w:cs="Arial"/>
                <w:szCs w:val="18"/>
              </w:rPr>
              <w:t xml:space="preserve"> </w:t>
            </w:r>
          </w:p>
          <w:p w14:paraId="7379A09E"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False</w:t>
            </w:r>
          </w:p>
        </w:tc>
      </w:tr>
      <w:tr w:rsidR="00B82227" w14:paraId="628FE0E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5EDB2" w14:textId="77777777" w:rsidR="00B82227" w:rsidRDefault="00B82227" w:rsidP="003567C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02C9157"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8D0A1F9" w14:textId="77777777" w:rsidR="00B82227" w:rsidRDefault="00B82227" w:rsidP="003567C7">
            <w:pPr>
              <w:pStyle w:val="TAL"/>
              <w:rPr>
                <w:rFonts w:cs="Arial"/>
                <w:snapToGrid w:val="0"/>
                <w:szCs w:val="18"/>
                <w:lang w:eastAsia="zh-CN"/>
              </w:rPr>
            </w:pPr>
          </w:p>
          <w:p w14:paraId="76E2D8E5" w14:textId="77777777" w:rsidR="00B82227" w:rsidRDefault="00B82227" w:rsidP="003567C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A7CABD" w14:textId="77777777" w:rsidR="00B82227" w:rsidRDefault="00B82227" w:rsidP="003567C7">
            <w:pPr>
              <w:spacing w:after="0"/>
              <w:rPr>
                <w:rFonts w:ascii="Arial" w:hAnsi="Arial" w:cs="Arial"/>
                <w:sz w:val="18"/>
                <w:szCs w:val="18"/>
              </w:rPr>
            </w:pPr>
            <w:r>
              <w:rPr>
                <w:rFonts w:ascii="Arial" w:hAnsi="Arial" w:cs="Arial"/>
                <w:sz w:val="18"/>
                <w:szCs w:val="18"/>
              </w:rPr>
              <w:t>type: ENUM</w:t>
            </w:r>
          </w:p>
          <w:p w14:paraId="7B19B71B" w14:textId="77777777" w:rsidR="00B82227" w:rsidRDefault="00B82227" w:rsidP="003567C7">
            <w:pPr>
              <w:spacing w:after="0"/>
              <w:rPr>
                <w:rFonts w:ascii="Arial" w:hAnsi="Arial" w:cs="Arial"/>
                <w:sz w:val="18"/>
                <w:szCs w:val="18"/>
              </w:rPr>
            </w:pPr>
            <w:r>
              <w:rPr>
                <w:rFonts w:ascii="Arial" w:hAnsi="Arial" w:cs="Arial"/>
                <w:sz w:val="18"/>
                <w:szCs w:val="18"/>
              </w:rPr>
              <w:t>multiplicity: 1…3</w:t>
            </w:r>
          </w:p>
          <w:p w14:paraId="24929027" w14:textId="77777777" w:rsidR="00B82227" w:rsidRDefault="00B82227" w:rsidP="003567C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10010" w14:textId="77777777" w:rsidR="00B82227" w:rsidRDefault="00B82227" w:rsidP="003567C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5C1BC4"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72A1D949" w14:textId="77777777" w:rsidR="00B82227" w:rsidRDefault="00B82227" w:rsidP="003567C7">
            <w:pPr>
              <w:pStyle w:val="TAL"/>
              <w:rPr>
                <w:rFonts w:cs="Arial"/>
                <w:snapToGrid w:val="0"/>
                <w:szCs w:val="18"/>
              </w:rPr>
            </w:pPr>
            <w:r>
              <w:rPr>
                <w:rFonts w:cs="Arial"/>
                <w:snapToGrid w:val="0"/>
                <w:szCs w:val="18"/>
              </w:rPr>
              <w:t>allowedValues: N/A</w:t>
            </w:r>
            <w:r>
              <w:rPr>
                <w:rFonts w:cs="Arial"/>
                <w:szCs w:val="18"/>
              </w:rPr>
              <w:t xml:space="preserve"> </w:t>
            </w:r>
          </w:p>
          <w:p w14:paraId="4619B05E"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False</w:t>
            </w:r>
          </w:p>
        </w:tc>
      </w:tr>
      <w:tr w:rsidR="00B82227" w14:paraId="0BD455C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3D08" w14:textId="77777777" w:rsidR="00B82227" w:rsidRDefault="00B82227" w:rsidP="003567C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B392A35" w14:textId="77777777" w:rsidR="00B82227" w:rsidRDefault="00B82227" w:rsidP="003567C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B1505F9" w14:textId="77777777" w:rsidR="00B82227" w:rsidRDefault="00B82227" w:rsidP="003567C7">
            <w:pPr>
              <w:pStyle w:val="TAL"/>
              <w:rPr>
                <w:rFonts w:cs="Arial"/>
                <w:snapToGrid w:val="0"/>
                <w:szCs w:val="18"/>
                <w:lang w:eastAsia="zh-CN"/>
              </w:rPr>
            </w:pPr>
          </w:p>
          <w:p w14:paraId="00930FAE" w14:textId="77777777" w:rsidR="00B82227" w:rsidRDefault="00B82227" w:rsidP="003567C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4CD411B" w14:textId="77777777" w:rsidR="00B82227" w:rsidRDefault="00B82227" w:rsidP="003567C7">
            <w:pPr>
              <w:spacing w:after="0"/>
              <w:rPr>
                <w:rFonts w:ascii="Arial" w:hAnsi="Arial" w:cs="Arial"/>
                <w:sz w:val="18"/>
                <w:szCs w:val="18"/>
              </w:rPr>
            </w:pPr>
            <w:r>
              <w:rPr>
                <w:rFonts w:ascii="Arial" w:hAnsi="Arial" w:cs="Arial"/>
                <w:sz w:val="18"/>
                <w:szCs w:val="18"/>
              </w:rPr>
              <w:t>type: ENUM</w:t>
            </w:r>
          </w:p>
          <w:p w14:paraId="714779CE"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5E18C6BD"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778D1C4B"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7B836F11"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7C48C8E5" w14:textId="77777777" w:rsidR="00B82227" w:rsidRDefault="00B82227" w:rsidP="003567C7">
            <w:pPr>
              <w:pStyle w:val="TAL"/>
              <w:rPr>
                <w:rFonts w:cs="Arial"/>
                <w:snapToGrid w:val="0"/>
                <w:szCs w:val="18"/>
              </w:rPr>
            </w:pPr>
            <w:r>
              <w:rPr>
                <w:rFonts w:cs="Arial"/>
                <w:snapToGrid w:val="0"/>
                <w:szCs w:val="18"/>
              </w:rPr>
              <w:t>allowedValues: N/A</w:t>
            </w:r>
            <w:r>
              <w:rPr>
                <w:rFonts w:cs="Arial"/>
                <w:szCs w:val="18"/>
              </w:rPr>
              <w:t xml:space="preserve"> </w:t>
            </w:r>
          </w:p>
          <w:p w14:paraId="0F5004C9"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False</w:t>
            </w:r>
          </w:p>
        </w:tc>
      </w:tr>
      <w:tr w:rsidR="00B82227" w14:paraId="6BEE83B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BAD6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B690B49"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7E2BD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708D74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DBC376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8A58A7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1BCAA7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DE3EDB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2C2393EC" w14:textId="77777777" w:rsidR="00B82227" w:rsidRDefault="00B82227" w:rsidP="003567C7">
            <w:pPr>
              <w:pStyle w:val="TAL"/>
              <w:keepNext w:val="0"/>
              <w:keepLines w:val="0"/>
              <w:rPr>
                <w:rFonts w:cs="Arial"/>
                <w:snapToGrid w:val="0"/>
                <w:szCs w:val="18"/>
              </w:rPr>
            </w:pPr>
            <w:r>
              <w:rPr>
                <w:rFonts w:cs="Arial"/>
                <w:snapToGrid w:val="0"/>
                <w:szCs w:val="18"/>
              </w:rPr>
              <w:t>isNullable: False</w:t>
            </w:r>
          </w:p>
        </w:tc>
      </w:tr>
      <w:tr w:rsidR="00B82227" w14:paraId="740E25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12D60"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776806F"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82A03E1"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5EE3BB9C" w14:textId="77777777" w:rsidR="00B82227" w:rsidRDefault="00B82227" w:rsidP="003567C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A1269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7E523D4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406B9F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1A2B6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3FFD7F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90E39B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61C8EBE2" w14:textId="77777777" w:rsidR="00B82227" w:rsidRDefault="00B82227" w:rsidP="003567C7">
            <w:pPr>
              <w:pStyle w:val="TAL"/>
              <w:keepNext w:val="0"/>
              <w:keepLines w:val="0"/>
              <w:rPr>
                <w:rFonts w:cs="Arial"/>
                <w:snapToGrid w:val="0"/>
                <w:szCs w:val="18"/>
              </w:rPr>
            </w:pPr>
            <w:r>
              <w:rPr>
                <w:rFonts w:cs="Arial"/>
                <w:snapToGrid w:val="0"/>
                <w:szCs w:val="18"/>
              </w:rPr>
              <w:t>isNullable: False</w:t>
            </w:r>
          </w:p>
        </w:tc>
      </w:tr>
      <w:tr w:rsidR="00B82227" w14:paraId="4591F29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234C7" w14:textId="77777777" w:rsidR="00B82227" w:rsidRDefault="00B82227" w:rsidP="003567C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89FAA82"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5D0C8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4CB56B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6D9E3A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FFECA5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CA55B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EB5F1E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550F433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56BE3C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45663" w14:textId="77777777" w:rsidR="00B82227" w:rsidRPr="00226EF4" w:rsidRDefault="00B82227" w:rsidP="003567C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642CB0A"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B74058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5D046C5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DBD729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7E2DA8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4E68A0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B49A9E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0407AC5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66336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DC5B3"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666224B"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3E6E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0131CE6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EC896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03B8B2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756219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E52C60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8844BF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37FA1E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CD151"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336F522"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E66D1A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1984AA6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18A5C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404E8B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B60AB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69BFF4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99D52D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7318C35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1E8D1"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6FD569E"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FF0CA2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63893E4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327BF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6EC6B2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6D866D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6EE9A4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6AA2656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6F5A23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A8672"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6D492E9"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414EA2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3166ED0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49ED9E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D19BED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FBB351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BF09E4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78F4EB5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DFC69C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C7BE1"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F096286"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61564D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2DCAE5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BD50A7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17006D6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672A66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7673D1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E9ED27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300C57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07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5DD870F"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E93254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5E095AD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7F00D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F44D3A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E79A4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BB84B4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582D757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A59DF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B256"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C5A5EFD"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1FAF045" w14:textId="77777777" w:rsidR="00B82227" w:rsidRDefault="00B82227" w:rsidP="003567C7">
            <w:pPr>
              <w:spacing w:after="0"/>
              <w:rPr>
                <w:rFonts w:ascii="Arial" w:hAnsi="Arial" w:cs="Arial"/>
                <w:color w:val="000000"/>
                <w:sz w:val="18"/>
                <w:szCs w:val="18"/>
              </w:rPr>
            </w:pPr>
          </w:p>
          <w:p w14:paraId="62E0512B" w14:textId="77777777" w:rsidR="00B82227" w:rsidRDefault="00B82227" w:rsidP="003567C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296D11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7EE10DF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AE295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19018C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012E92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088324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3FC8A7E" w14:textId="77777777" w:rsidR="00B82227" w:rsidRDefault="00B82227" w:rsidP="003567C7">
            <w:pPr>
              <w:pStyle w:val="TAL"/>
              <w:keepNext w:val="0"/>
              <w:keepLines w:val="0"/>
              <w:rPr>
                <w:rFonts w:cs="Arial"/>
                <w:snapToGrid w:val="0"/>
                <w:szCs w:val="18"/>
              </w:rPr>
            </w:pPr>
            <w:r>
              <w:rPr>
                <w:rFonts w:cs="Arial"/>
                <w:snapToGrid w:val="0"/>
                <w:szCs w:val="18"/>
              </w:rPr>
              <w:t>isNullable: True</w:t>
            </w:r>
          </w:p>
        </w:tc>
      </w:tr>
      <w:tr w:rsidR="00B82227" w14:paraId="1B7D9A6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53E36" w14:textId="77777777" w:rsidR="00B82227" w:rsidRDefault="00B82227" w:rsidP="003567C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990A132" w14:textId="77777777" w:rsidR="00B82227" w:rsidRDefault="00B82227" w:rsidP="003567C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C84AD24"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F31DD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51CC79D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C6A80C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CDA0B3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3ECD8B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042532C" w14:textId="77777777" w:rsidR="00B82227" w:rsidRDefault="00B82227" w:rsidP="003567C7">
            <w:pPr>
              <w:pStyle w:val="TAL"/>
              <w:keepNext w:val="0"/>
              <w:keepLines w:val="0"/>
              <w:rPr>
                <w:rFonts w:cs="Arial"/>
                <w:snapToGrid w:val="0"/>
                <w:szCs w:val="18"/>
              </w:rPr>
            </w:pPr>
            <w:r>
              <w:rPr>
                <w:rFonts w:cs="Arial"/>
                <w:snapToGrid w:val="0"/>
                <w:szCs w:val="18"/>
              </w:rPr>
              <w:t>isNullable: True</w:t>
            </w:r>
          </w:p>
        </w:tc>
      </w:tr>
      <w:tr w:rsidR="00B82227" w14:paraId="335668C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9059C" w14:textId="77777777" w:rsidR="00B82227" w:rsidRDefault="00B82227" w:rsidP="003567C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579013F" w14:textId="77777777" w:rsidR="00B82227" w:rsidRPr="00B32DDD" w:rsidRDefault="00B82227" w:rsidP="003567C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E31A3FB" w14:textId="77777777" w:rsidR="00B82227" w:rsidRPr="00B32DDD" w:rsidRDefault="00B82227" w:rsidP="003567C7">
            <w:pPr>
              <w:pStyle w:val="TAL"/>
              <w:rPr>
                <w:rFonts w:cs="Arial"/>
                <w:iCs/>
                <w:szCs w:val="18"/>
                <w:lang w:eastAsia="en-GB"/>
              </w:rPr>
            </w:pPr>
          </w:p>
          <w:p w14:paraId="716CA2B5" w14:textId="77777777" w:rsidR="00B82227" w:rsidRDefault="00B82227" w:rsidP="003567C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FAAE161" w14:textId="77777777" w:rsidR="00B82227" w:rsidRPr="0063693E" w:rsidRDefault="00B82227"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995282C" w14:textId="77777777" w:rsidR="00B82227" w:rsidRPr="003A33B7" w:rsidRDefault="00B82227"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A32E30C" w14:textId="77777777" w:rsidR="00B82227" w:rsidRPr="000C5AEF" w:rsidRDefault="00B82227" w:rsidP="003567C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D3D0CA4" w14:textId="77777777" w:rsidR="00B82227" w:rsidRPr="00A17B5C" w:rsidRDefault="00B82227" w:rsidP="003567C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A1ABBC8" w14:textId="77777777" w:rsidR="00B82227" w:rsidRPr="00A17B5C" w:rsidRDefault="00B82227" w:rsidP="003567C7">
            <w:pPr>
              <w:keepNext/>
              <w:keepLines/>
              <w:spacing w:after="0"/>
              <w:rPr>
                <w:rFonts w:ascii="Arial" w:hAnsi="Arial"/>
                <w:sz w:val="18"/>
                <w:szCs w:val="18"/>
                <w:lang w:val="en-US"/>
              </w:rPr>
            </w:pPr>
            <w:r w:rsidRPr="00A17B5C">
              <w:rPr>
                <w:rFonts w:ascii="Arial" w:hAnsi="Arial"/>
                <w:sz w:val="18"/>
                <w:szCs w:val="18"/>
                <w:lang w:val="en-US"/>
              </w:rPr>
              <w:t>defaultValue: None</w:t>
            </w:r>
          </w:p>
          <w:p w14:paraId="2EA2B715" w14:textId="77777777" w:rsidR="00B82227" w:rsidRDefault="00B82227" w:rsidP="003567C7">
            <w:pPr>
              <w:spacing w:after="0"/>
              <w:rPr>
                <w:rFonts w:ascii="Arial" w:hAnsi="Arial" w:cs="Arial"/>
                <w:snapToGrid w:val="0"/>
                <w:sz w:val="18"/>
                <w:szCs w:val="18"/>
              </w:rPr>
            </w:pPr>
            <w:r w:rsidRPr="00CB1285">
              <w:rPr>
                <w:szCs w:val="18"/>
                <w:lang w:val="en-US"/>
              </w:rPr>
              <w:t>isNullable: False</w:t>
            </w:r>
          </w:p>
        </w:tc>
      </w:tr>
      <w:tr w:rsidR="00B82227" w14:paraId="44ACB7F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EBDCA" w14:textId="77777777" w:rsidR="00B82227" w:rsidRDefault="00B82227" w:rsidP="003567C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BC3AEE6" w14:textId="77777777" w:rsidR="00B82227" w:rsidRPr="004040C3" w:rsidRDefault="00B82227" w:rsidP="003567C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D197017" w14:textId="77777777" w:rsidR="00B82227" w:rsidRPr="00B32DDD" w:rsidRDefault="00B82227" w:rsidP="003567C7">
            <w:pPr>
              <w:pStyle w:val="TAL"/>
              <w:rPr>
                <w:rFonts w:cs="Arial"/>
                <w:szCs w:val="18"/>
              </w:rPr>
            </w:pPr>
          </w:p>
          <w:p w14:paraId="03EE0796" w14:textId="77777777" w:rsidR="00B82227" w:rsidRDefault="00B82227" w:rsidP="003567C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DA5C840" w14:textId="77777777" w:rsidR="00B82227" w:rsidRPr="0063693E" w:rsidRDefault="00B82227"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C003962" w14:textId="77777777" w:rsidR="00B82227" w:rsidRPr="003A33B7" w:rsidRDefault="00B82227"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FA64149" w14:textId="77777777" w:rsidR="00B82227" w:rsidRPr="000C5AEF" w:rsidRDefault="00B82227" w:rsidP="003567C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82381CF" w14:textId="77777777" w:rsidR="00B82227" w:rsidRPr="00A17B5C" w:rsidRDefault="00B82227" w:rsidP="003567C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537B871" w14:textId="77777777" w:rsidR="00B82227" w:rsidRPr="00A17B5C" w:rsidRDefault="00B82227" w:rsidP="003567C7">
            <w:pPr>
              <w:keepNext/>
              <w:keepLines/>
              <w:spacing w:after="0"/>
              <w:rPr>
                <w:rFonts w:ascii="Arial" w:hAnsi="Arial"/>
                <w:sz w:val="18"/>
                <w:szCs w:val="18"/>
                <w:lang w:val="en-US"/>
              </w:rPr>
            </w:pPr>
            <w:r w:rsidRPr="00A17B5C">
              <w:rPr>
                <w:rFonts w:ascii="Arial" w:hAnsi="Arial"/>
                <w:sz w:val="18"/>
                <w:szCs w:val="18"/>
                <w:lang w:val="en-US"/>
              </w:rPr>
              <w:t>defaultValue: None</w:t>
            </w:r>
          </w:p>
          <w:p w14:paraId="25ABA384" w14:textId="77777777" w:rsidR="00B82227" w:rsidRDefault="00B82227" w:rsidP="003567C7">
            <w:pPr>
              <w:spacing w:after="0"/>
              <w:rPr>
                <w:rFonts w:ascii="Arial" w:hAnsi="Arial" w:cs="Arial"/>
                <w:snapToGrid w:val="0"/>
                <w:sz w:val="18"/>
                <w:szCs w:val="18"/>
              </w:rPr>
            </w:pPr>
            <w:r w:rsidRPr="00CB1285">
              <w:rPr>
                <w:szCs w:val="18"/>
                <w:lang w:val="en-US"/>
              </w:rPr>
              <w:t>isNullable: False</w:t>
            </w:r>
          </w:p>
        </w:tc>
      </w:tr>
      <w:tr w:rsidR="00B82227" w14:paraId="1060057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AAE10"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7947726"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5ABD6C1" w14:textId="77777777" w:rsidR="00B82227" w:rsidRDefault="00B82227" w:rsidP="003567C7">
            <w:pPr>
              <w:spacing w:after="0"/>
              <w:rPr>
                <w:rFonts w:ascii="Arial" w:hAnsi="Arial" w:cs="Arial"/>
                <w:color w:val="000000"/>
                <w:sz w:val="18"/>
                <w:szCs w:val="18"/>
                <w:lang w:eastAsia="zh-CN"/>
              </w:rPr>
            </w:pPr>
          </w:p>
          <w:p w14:paraId="6C5A7DCE"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69943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20CF606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EB2BEB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A4C38A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925DF9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CFE9E6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Yes</w:t>
            </w:r>
          </w:p>
          <w:p w14:paraId="2F0FE8BA" w14:textId="77777777" w:rsidR="00B82227" w:rsidRDefault="00B82227" w:rsidP="003567C7">
            <w:pPr>
              <w:spacing w:after="0"/>
              <w:rPr>
                <w:rFonts w:ascii="Arial" w:hAnsi="Arial" w:cs="Arial"/>
                <w:snapToGrid w:val="0"/>
                <w:sz w:val="18"/>
                <w:szCs w:val="18"/>
              </w:rPr>
            </w:pPr>
            <w:r>
              <w:rPr>
                <w:rFonts w:cs="Arial"/>
                <w:snapToGrid w:val="0"/>
                <w:szCs w:val="18"/>
              </w:rPr>
              <w:t>isNullable: True</w:t>
            </w:r>
          </w:p>
        </w:tc>
      </w:tr>
      <w:tr w:rsidR="00B82227" w14:paraId="2668F00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E23D5" w14:textId="77777777" w:rsidR="00B82227" w:rsidRDefault="00B82227" w:rsidP="003567C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718369" w14:textId="77777777" w:rsidR="00B82227" w:rsidRDefault="00B82227" w:rsidP="003567C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0CB359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ServiceProfile</w:t>
            </w:r>
          </w:p>
          <w:p w14:paraId="3ED4227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w:t>
            </w:r>
          </w:p>
          <w:p w14:paraId="6B3C3BF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0D5B77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1ED36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449773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16FBB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7159A04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309E" w14:textId="77777777" w:rsidR="00B82227" w:rsidRDefault="00B82227" w:rsidP="003567C7">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E71DBDB" w14:textId="77777777" w:rsidR="00B82227" w:rsidRDefault="00B82227" w:rsidP="003567C7">
            <w:pPr>
              <w:pStyle w:val="TAL"/>
              <w:rPr>
                <w:lang w:eastAsia="zh-CN"/>
              </w:rPr>
            </w:pPr>
            <w:r>
              <w:rPr>
                <w:lang w:eastAsia="zh-CN"/>
              </w:rPr>
              <w:t>An attribute specifies a list of SliceProfile (see clause 6.3.4) supported by the network slice subnet.</w:t>
            </w:r>
          </w:p>
          <w:p w14:paraId="410C101A" w14:textId="77777777" w:rsidR="00B82227" w:rsidRDefault="00B82227" w:rsidP="003567C7">
            <w:pPr>
              <w:pStyle w:val="TAL"/>
              <w:rPr>
                <w:lang w:eastAsia="zh-CN"/>
              </w:rPr>
            </w:pPr>
          </w:p>
          <w:p w14:paraId="06D285BC" w14:textId="77777777" w:rsidR="00B82227" w:rsidRPr="00A71F56" w:rsidRDefault="00B82227" w:rsidP="003567C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6135A4" w14:textId="77777777" w:rsidR="00B82227" w:rsidRPr="00A71F56" w:rsidRDefault="00B82227" w:rsidP="003567C7">
            <w:pPr>
              <w:pStyle w:val="TAL"/>
            </w:pPr>
          </w:p>
          <w:p w14:paraId="0D53C533" w14:textId="77777777" w:rsidR="00B82227" w:rsidRDefault="00B82227" w:rsidP="003567C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1C0E93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SliceProfile</w:t>
            </w:r>
          </w:p>
          <w:p w14:paraId="40C03CA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w:t>
            </w:r>
          </w:p>
          <w:p w14:paraId="29E379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B2813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14759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00F12F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FBDD9C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F6AA03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5E2EA" w14:textId="77777777" w:rsidR="00B82227" w:rsidRDefault="00B82227" w:rsidP="003567C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DBEE3E0" w14:textId="77777777" w:rsidR="00B82227" w:rsidRDefault="00B82227" w:rsidP="003567C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F390367" w14:textId="77777777" w:rsidR="00B82227" w:rsidRDefault="00B82227" w:rsidP="003567C7">
            <w:pPr>
              <w:pStyle w:val="TAL"/>
              <w:rPr>
                <w:snapToGrid w:val="0"/>
              </w:rPr>
            </w:pPr>
          </w:p>
          <w:p w14:paraId="4944905C" w14:textId="77777777" w:rsidR="00B82227" w:rsidRDefault="00B82227" w:rsidP="003567C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66302B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7F6B485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1C438F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FC9DDC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E4D0B4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CB69EC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64F6E98D" w14:textId="77777777" w:rsidR="00B82227" w:rsidRDefault="00B82227" w:rsidP="003567C7">
            <w:pPr>
              <w:spacing w:after="0"/>
              <w:rPr>
                <w:rFonts w:ascii="Arial" w:hAnsi="Arial" w:cs="Arial"/>
                <w:snapToGrid w:val="0"/>
                <w:sz w:val="18"/>
                <w:szCs w:val="18"/>
              </w:rPr>
            </w:pPr>
            <w:r>
              <w:rPr>
                <w:rFonts w:cs="Arial"/>
                <w:snapToGrid w:val="0"/>
                <w:szCs w:val="18"/>
              </w:rPr>
              <w:t>isNullable: False</w:t>
            </w:r>
          </w:p>
        </w:tc>
      </w:tr>
      <w:tr w:rsidR="00B82227" w14:paraId="289F957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11739"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134DD38" w14:textId="77777777" w:rsidR="00B82227" w:rsidRDefault="00B82227" w:rsidP="003567C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177C5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DelayTolerance</w:t>
            </w:r>
          </w:p>
          <w:p w14:paraId="14091A8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C4A69A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DC32A1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333989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3D70BA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54EE94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4D36A"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E9F484C" w14:textId="77777777"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A56DB0" w14:textId="4AB3FAB1" w:rsidR="00B82227" w:rsidRDefault="00B82227" w:rsidP="003567C7">
            <w:pPr>
              <w:pStyle w:val="TAL"/>
              <w:rPr>
                <w:rFonts w:cs="Arial"/>
                <w:szCs w:val="18"/>
              </w:rPr>
            </w:pPr>
          </w:p>
          <w:p w14:paraId="086DF03A" w14:textId="60D71A57" w:rsidR="00B82227" w:rsidRDefault="00B82227" w:rsidP="003567C7">
            <w:pPr>
              <w:spacing w:after="0"/>
              <w:rPr>
                <w:rFonts w:ascii="Arial" w:hAnsi="Arial" w:cs="Arial"/>
                <w:sz w:val="18"/>
                <w:szCs w:val="18"/>
              </w:rPr>
            </w:pPr>
            <w:r>
              <w:rPr>
                <w:rFonts w:ascii="Arial" w:hAnsi="Arial" w:cs="Arial"/>
                <w:sz w:val="18"/>
                <w:szCs w:val="18"/>
              </w:rPr>
              <w:t>allowedValues:</w:t>
            </w:r>
          </w:p>
          <w:p w14:paraId="7CA59B23" w14:textId="08CB4266" w:rsidR="00B82227" w:rsidRDefault="00B82227" w:rsidP="003567C7">
            <w:pPr>
              <w:spacing w:after="0"/>
              <w:rPr>
                <w:rFonts w:ascii="Arial" w:hAnsi="Arial" w:cs="Arial"/>
                <w:sz w:val="18"/>
                <w:szCs w:val="18"/>
              </w:rPr>
            </w:pPr>
            <w:r>
              <w:rPr>
                <w:rFonts w:ascii="Arial" w:hAnsi="Arial" w:cs="Arial"/>
                <w:sz w:val="18"/>
                <w:szCs w:val="18"/>
              </w:rPr>
              <w:t>"NOT SUPPORTED", "SUPPORTED".</w:t>
            </w:r>
          </w:p>
          <w:p w14:paraId="783D8526" w14:textId="77777777" w:rsidR="00B82227" w:rsidRDefault="00B82227" w:rsidP="00B82227">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29F152" w14:textId="690FC9B0"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31BD3F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DA0A53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6EE34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B62C05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4679AF8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373AB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7A3C6" w14:textId="77777777" w:rsidR="00B82227" w:rsidRDefault="00B82227" w:rsidP="003567C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032ED78" w14:textId="77777777" w:rsidR="00B82227" w:rsidRDefault="00B82227" w:rsidP="003567C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CCD0F4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DeterministicComm</w:t>
            </w:r>
          </w:p>
          <w:p w14:paraId="01CEF15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B0DE12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E82D49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C22330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270C06F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98FE6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65848" w14:textId="77777777" w:rsidR="00B82227" w:rsidRPr="00603CDA" w:rsidRDefault="00B82227" w:rsidP="003567C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225A954"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9DE004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DeterministicComm</w:t>
            </w:r>
          </w:p>
          <w:p w14:paraId="44BDEBA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50543A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60202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629296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34270FA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4965FA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CFD0"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82414D0" w14:textId="77777777"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B3F3686" w14:textId="77777777" w:rsidR="00B82227" w:rsidRDefault="00B82227" w:rsidP="003567C7">
            <w:pPr>
              <w:pStyle w:val="TAL"/>
              <w:rPr>
                <w:rFonts w:cs="Arial"/>
                <w:szCs w:val="18"/>
              </w:rPr>
            </w:pPr>
          </w:p>
          <w:p w14:paraId="131B722F"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1EF83973" w14:textId="77777777" w:rsidR="00B82227" w:rsidRDefault="00B82227" w:rsidP="003567C7">
            <w:pPr>
              <w:spacing w:after="0"/>
              <w:rPr>
                <w:rFonts w:ascii="Arial" w:hAnsi="Arial" w:cs="Arial"/>
                <w:sz w:val="18"/>
                <w:szCs w:val="18"/>
              </w:rPr>
            </w:pPr>
            <w:r>
              <w:rPr>
                <w:rFonts w:ascii="Arial" w:hAnsi="Arial" w:cs="Arial"/>
                <w:sz w:val="18"/>
                <w:szCs w:val="18"/>
              </w:rPr>
              <w:t>"NOT SUPPORTED", "SUPPORTED".</w:t>
            </w:r>
          </w:p>
          <w:p w14:paraId="33C0ADBC"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D5C2E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0A3D4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80BDA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9CB11F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E7C0FA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870A5D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8676DE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14963"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8C93720" w14:textId="77777777" w:rsidR="00B82227" w:rsidRPr="00A64E7A" w:rsidRDefault="00B82227" w:rsidP="003567C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5A54B07F"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03EB4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7766C9C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3D57CB3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6C1B8A1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78D8C6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C4FB1D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DBC082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F67F1"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5737786" w14:textId="77777777" w:rsidR="00B82227" w:rsidRDefault="00B82227" w:rsidP="003567C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9BD038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33D46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0C8A0B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BCB1C6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A0D2F3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6D88F9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1D08980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3DABD0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26775"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897EDDD" w14:textId="77777777" w:rsidR="00B82227" w:rsidRDefault="00B82227" w:rsidP="003567C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8D028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7A6438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078F65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B8E79A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3DF1CD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16358E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2B55564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90CB2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27EF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41DF09A" w14:textId="77777777" w:rsidR="00B82227" w:rsidRDefault="00B82227" w:rsidP="003567C7">
            <w:pPr>
              <w:pStyle w:val="TAL"/>
              <w:rPr>
                <w:lang w:eastAsia="de-DE"/>
              </w:rPr>
            </w:pPr>
            <w:r>
              <w:rPr>
                <w:lang w:eastAsia="de-DE"/>
              </w:rPr>
              <w:t xml:space="preserve">This attribute defines data rate supported by the network slice per UE, refer NG.116 [50]. </w:t>
            </w:r>
          </w:p>
          <w:p w14:paraId="0BA3E4D8"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EDBF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XLThpt</w:t>
            </w:r>
          </w:p>
          <w:p w14:paraId="6899F7C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5C3BE6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16D1E5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232834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6E2AB6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20D7921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CA2863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BCE61"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6992751" w14:textId="77777777" w:rsidR="00B82227" w:rsidRDefault="00B82227" w:rsidP="003567C7">
            <w:pPr>
              <w:pStyle w:val="TAL"/>
              <w:rPr>
                <w:lang w:eastAsia="de-DE"/>
              </w:rPr>
            </w:pPr>
            <w:r>
              <w:rPr>
                <w:lang w:eastAsia="de-DE"/>
              </w:rPr>
              <w:t>This attribute describes the guaranteed data rate.</w:t>
            </w:r>
          </w:p>
          <w:p w14:paraId="6C864496"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02199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499B98E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144DB6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9A225A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C8B880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FEF5BD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4AA0C7C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3E0C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9D3AC67" w14:textId="77777777" w:rsidR="00B82227" w:rsidRDefault="00B82227" w:rsidP="003567C7">
            <w:pPr>
              <w:pStyle w:val="TAL"/>
              <w:rPr>
                <w:lang w:eastAsia="de-DE"/>
              </w:rPr>
            </w:pPr>
            <w:r>
              <w:rPr>
                <w:lang w:eastAsia="de-DE"/>
              </w:rPr>
              <w:t>This attribute describes the maximum data rate.</w:t>
            </w:r>
          </w:p>
          <w:p w14:paraId="0889D166"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32F1B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7F6F29F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6AA66B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234318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75C21B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4485587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3E0D183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C9CE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5BCC0BC" w14:textId="77777777" w:rsidR="00B82227" w:rsidRDefault="00B82227" w:rsidP="003567C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53AAC36"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ED6B2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XLThpt</w:t>
            </w:r>
          </w:p>
          <w:p w14:paraId="7D33D72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8D30C2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38510B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2E069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63CF00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1AD0244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E14439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65D42"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D1462B3" w14:textId="77777777" w:rsidR="00B82227" w:rsidRDefault="00B82227" w:rsidP="003567C7">
            <w:pPr>
              <w:pStyle w:val="TAL"/>
              <w:rPr>
                <w:lang w:eastAsia="de-DE"/>
              </w:rPr>
            </w:pPr>
            <w:r>
              <w:rPr>
                <w:lang w:eastAsia="de-DE"/>
              </w:rPr>
              <w:t xml:space="preserve">This attribute defines data rate supported by the network slice per UE, refer NG.116 [50]. </w:t>
            </w:r>
          </w:p>
          <w:p w14:paraId="221B4FEF"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D654A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XLThpt</w:t>
            </w:r>
          </w:p>
          <w:p w14:paraId="157B23F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01EF67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EE2479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9E1383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036269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08743B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C9B5A3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1649A"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2D27B6" w14:textId="77777777" w:rsidR="00B82227" w:rsidRDefault="00B82227" w:rsidP="003567C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E593AB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XLThpt</w:t>
            </w:r>
          </w:p>
          <w:p w14:paraId="202DA6B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26285F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8BA1E6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72C84A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1E98F2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82488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66718A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FD661" w14:textId="77777777" w:rsidR="00B82227" w:rsidRDefault="00B82227" w:rsidP="003567C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C301324" w14:textId="77777777" w:rsidR="00B82227" w:rsidRDefault="00B82227" w:rsidP="003567C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B5B25FE"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D59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MaxPktSize</w:t>
            </w:r>
          </w:p>
          <w:p w14:paraId="0AFF3B4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C91E1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380A7E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9B6E67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8B46C5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CAD7BC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072C72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7E08D" w14:textId="77777777" w:rsidR="00B82227" w:rsidRPr="007B738C" w:rsidRDefault="00B82227" w:rsidP="003567C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69E4C86" w14:textId="77777777" w:rsidR="00B82227" w:rsidRDefault="00B82227" w:rsidP="003567C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1EA9F9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MaxPktSize</w:t>
            </w:r>
          </w:p>
          <w:p w14:paraId="70F89DA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CC4BB9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25CE15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03D0EB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16A22C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0FC4EAD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503C42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C73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59B4A58" w14:textId="77777777" w:rsidR="00B82227" w:rsidRDefault="00B82227" w:rsidP="003567C7">
            <w:pPr>
              <w:pStyle w:val="TAL"/>
              <w:rPr>
                <w:lang w:eastAsia="de-DE"/>
              </w:rPr>
            </w:pPr>
            <w:r>
              <w:rPr>
                <w:lang w:eastAsia="de-DE"/>
              </w:rPr>
              <w:t xml:space="preserve">This parameter specifies the maximum packet size supported by the network slice, refer NG.116 [50]. </w:t>
            </w:r>
          </w:p>
          <w:p w14:paraId="61801458"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994F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599B4C4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5C90C5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CEB3E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7C2AC0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324E531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01D6B5A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4BC27A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CE2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0FC8670" w14:textId="77777777" w:rsidR="00B82227" w:rsidRDefault="00B82227" w:rsidP="003567C7">
            <w:pPr>
              <w:pStyle w:val="TAL"/>
              <w:rPr>
                <w:lang w:eastAsia="de-DE"/>
              </w:rPr>
            </w:pPr>
            <w:r>
              <w:rPr>
                <w:lang w:eastAsia="de-DE"/>
              </w:rPr>
              <w:t xml:space="preserve">This parameter defines the maximum number of concurrent PDU sessions supported by the network slice, refer NG.116 [50]. </w:t>
            </w:r>
          </w:p>
          <w:p w14:paraId="12BE291E"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3C20B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MaxNumberofPDUSessions</w:t>
            </w:r>
          </w:p>
          <w:p w14:paraId="31C0DF6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F467B9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DFFD9D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B542D3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756C43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6B123E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847ED3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AAC8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8C995F9" w14:textId="77777777" w:rsidR="00B82227" w:rsidRDefault="00B82227" w:rsidP="003567C7">
            <w:pPr>
              <w:pStyle w:val="TAL"/>
              <w:rPr>
                <w:lang w:eastAsia="de-DE"/>
              </w:rPr>
            </w:pPr>
            <w:r>
              <w:rPr>
                <w:lang w:eastAsia="de-DE"/>
              </w:rPr>
              <w:t xml:space="preserve">This parameter defines the maximum number of concurrent PDU sessions supported by the network slice, refer NG.116 [50]. </w:t>
            </w:r>
          </w:p>
          <w:p w14:paraId="688B76FA"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0490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0DDEAD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2B48E1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3BB744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96887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A25428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22761D1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C93E43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3AD8B"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D059C8B" w14:textId="77777777" w:rsidR="00B82227" w:rsidRDefault="00B82227"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33B51"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75C7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242B9A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4D97B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65D5E2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6F18B6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B7EDA9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038C5E5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5D469"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4D2AB38" w14:textId="77777777" w:rsidR="00B82227" w:rsidRDefault="00B82227"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FF4C8D"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28827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3621960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4186388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5532872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0E77B84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21E5AF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7ADE468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BBFD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CCC6B15" w14:textId="77777777" w:rsidR="00B82227" w:rsidRDefault="00B82227"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34F0C0"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04D3B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NBIoT</w:t>
            </w:r>
          </w:p>
          <w:p w14:paraId="573ABE6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3A7C56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64D7CB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5B5CF4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ADD67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A054BD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5D46F"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DF38329" w14:textId="77777777" w:rsidR="00B82227" w:rsidRDefault="00B82227"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FB97C1" w14:textId="2140F39B" w:rsidR="00B82227" w:rsidRDefault="00B82227" w:rsidP="003567C7">
            <w:pPr>
              <w:pStyle w:val="TAL"/>
              <w:rPr>
                <w:rFonts w:cs="Arial"/>
                <w:szCs w:val="18"/>
              </w:rPr>
            </w:pPr>
          </w:p>
          <w:p w14:paraId="0BF9BB7B" w14:textId="2C1EAE6A" w:rsidR="00B82227" w:rsidRDefault="00B82227" w:rsidP="003567C7">
            <w:pPr>
              <w:spacing w:after="0"/>
              <w:rPr>
                <w:rFonts w:ascii="Arial" w:hAnsi="Arial" w:cs="Arial"/>
                <w:sz w:val="18"/>
                <w:szCs w:val="18"/>
              </w:rPr>
            </w:pPr>
            <w:r>
              <w:rPr>
                <w:rFonts w:ascii="Arial" w:hAnsi="Arial" w:cs="Arial"/>
                <w:sz w:val="18"/>
                <w:szCs w:val="18"/>
              </w:rPr>
              <w:t>allowedValues:</w:t>
            </w:r>
          </w:p>
          <w:p w14:paraId="069A1489" w14:textId="5059078B" w:rsidR="00B82227" w:rsidRDefault="00B82227" w:rsidP="003567C7">
            <w:pPr>
              <w:spacing w:after="0"/>
              <w:rPr>
                <w:rFonts w:ascii="Arial" w:hAnsi="Arial" w:cs="Arial"/>
                <w:sz w:val="18"/>
                <w:szCs w:val="18"/>
              </w:rPr>
            </w:pPr>
            <w:r>
              <w:rPr>
                <w:rFonts w:ascii="Arial" w:hAnsi="Arial" w:cs="Arial"/>
                <w:sz w:val="18"/>
                <w:szCs w:val="18"/>
              </w:rPr>
              <w:t>"NOT SUPPORTED", "SUPPORTED".</w:t>
            </w:r>
          </w:p>
          <w:p w14:paraId="60127DBF" w14:textId="77777777" w:rsidR="00B82227" w:rsidRDefault="00B82227" w:rsidP="00B82227">
            <w:pPr>
              <w:spacing w:after="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6EE825" w14:textId="424BA228"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79CCB2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CE9ABC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B6FB6C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7C2CC3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4720A27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96BB8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BD2DF"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A158556"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6A9034A" w14:textId="77777777" w:rsidR="00B82227" w:rsidRDefault="00B82227"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7CF01FEC" w14:textId="77777777" w:rsidR="00B82227" w:rsidRDefault="00B82227" w:rsidP="003567C7">
            <w:pPr>
              <w:pStyle w:val="TAL"/>
              <w:rPr>
                <w:rFonts w:cs="Arial"/>
                <w:color w:val="000000"/>
                <w:szCs w:val="18"/>
                <w:lang w:eastAsia="zh-CN"/>
              </w:rPr>
            </w:pPr>
            <w:r>
              <w:rPr>
                <w:rFonts w:cs="Arial"/>
                <w:color w:val="000000"/>
                <w:szCs w:val="18"/>
                <w:lang w:eastAsia="zh-CN"/>
              </w:rPr>
              <w:t>- Synchronicity between mobile devices.</w:t>
            </w:r>
          </w:p>
          <w:p w14:paraId="23058C1C"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DCCCE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Synchronicity</w:t>
            </w:r>
          </w:p>
          <w:p w14:paraId="7FACFB9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A3C31D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24FB2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679427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4F6C18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6C820A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73D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DCF8668" w14:textId="77777777" w:rsidR="00B82227" w:rsidRDefault="00B82227" w:rsidP="003567C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D640232" w14:textId="77777777" w:rsidR="00B82227" w:rsidRDefault="00B82227" w:rsidP="003567C7">
            <w:pPr>
              <w:pStyle w:val="TAL"/>
              <w:rPr>
                <w:rFonts w:cs="Arial"/>
                <w:color w:val="000000"/>
                <w:szCs w:val="18"/>
                <w:lang w:eastAsia="zh-CN"/>
              </w:rPr>
            </w:pPr>
          </w:p>
          <w:p w14:paraId="40B51DC4"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7F43CDBA" w14:textId="77777777" w:rsidR="00B82227" w:rsidRDefault="00B82227"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67385D7E"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678D9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7B03D3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F28382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4FFD2B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544861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0D8C34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75E77C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8B646"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B9589F4"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2DA060C"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26BAE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45DBE5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01017D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47092E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DBFF63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85671F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93B3BE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5FAD7"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214D302"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3EFE9D0" w14:textId="77777777" w:rsidR="00B82227" w:rsidRDefault="00B82227"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35E9B498" w14:textId="77777777" w:rsidR="00B82227" w:rsidRDefault="00B82227" w:rsidP="003567C7">
            <w:pPr>
              <w:pStyle w:val="TAL"/>
              <w:rPr>
                <w:rFonts w:cs="Arial"/>
                <w:color w:val="000000"/>
                <w:szCs w:val="18"/>
                <w:lang w:eastAsia="zh-CN"/>
              </w:rPr>
            </w:pPr>
            <w:r>
              <w:rPr>
                <w:rFonts w:cs="Arial"/>
                <w:color w:val="000000"/>
                <w:szCs w:val="18"/>
                <w:lang w:eastAsia="zh-CN"/>
              </w:rPr>
              <w:t>- Synchronicity between mobile devices.</w:t>
            </w:r>
          </w:p>
          <w:p w14:paraId="61C1F180"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5AA3D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SynchronicityRANSubnet</w:t>
            </w:r>
          </w:p>
          <w:p w14:paraId="784DA32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57A47F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F27E5B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8A4512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2CB384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27BF9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628F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00F7FD3" w14:textId="77777777" w:rsidR="00B82227" w:rsidRDefault="00B82227" w:rsidP="003567C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A79C8A" w14:textId="77777777" w:rsidR="00B82227" w:rsidRDefault="00B82227" w:rsidP="003567C7">
            <w:pPr>
              <w:pStyle w:val="TAL"/>
              <w:rPr>
                <w:rFonts w:cs="Arial"/>
                <w:color w:val="000000"/>
                <w:szCs w:val="18"/>
                <w:lang w:eastAsia="zh-CN"/>
              </w:rPr>
            </w:pPr>
          </w:p>
          <w:p w14:paraId="022D40A4"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1D157346" w14:textId="77777777" w:rsidR="00B82227" w:rsidRDefault="00B82227"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AF417E7"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45D0B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E6591A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991162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E0B73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86AB61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0D97C2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7AD751C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D1865"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66DC3E5"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00F392"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8CF78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2A01384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BD80EA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AB5D10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C20457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D15DD4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4F4C137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8F65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2C03B1C" w14:textId="77777777"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A8552C"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8551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UserMgmtOpen</w:t>
            </w:r>
          </w:p>
          <w:p w14:paraId="2544767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E80C44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CF617C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7FC0F0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2BD96D8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91B01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45969"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A36D10F" w14:textId="77777777"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3FF03F7" w14:textId="77777777" w:rsidR="00B82227" w:rsidRDefault="00B82227" w:rsidP="003567C7">
            <w:pPr>
              <w:pStyle w:val="TAL"/>
              <w:rPr>
                <w:rFonts w:cs="Arial"/>
                <w:szCs w:val="18"/>
              </w:rPr>
            </w:pPr>
          </w:p>
          <w:p w14:paraId="4947FA90"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69644C5D" w14:textId="77777777" w:rsidR="00B82227" w:rsidRDefault="00B82227" w:rsidP="003567C7">
            <w:pPr>
              <w:spacing w:after="0"/>
              <w:rPr>
                <w:rFonts w:ascii="Arial" w:hAnsi="Arial" w:cs="Arial"/>
                <w:sz w:val="18"/>
                <w:szCs w:val="18"/>
              </w:rPr>
            </w:pPr>
            <w:r>
              <w:rPr>
                <w:rFonts w:ascii="Arial" w:hAnsi="Arial" w:cs="Arial"/>
                <w:sz w:val="18"/>
                <w:szCs w:val="18"/>
              </w:rPr>
              <w:t>"NOT SUPPORTED", "SUPPORTED".</w:t>
            </w:r>
          </w:p>
          <w:p w14:paraId="47D274C2"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D622AC" w14:textId="4C525170"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4FD056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9C580C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8E976B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F7CBF4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FC2A40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4EF7F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7E485" w14:textId="3B18DAF6"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v2XCommMode</w:t>
            </w:r>
            <w:del w:id="11" w:author="ericsson user 1" w:date="2023-06-29T12:40:00Z">
              <w:r w:rsidDel="00860290">
                <w:rPr>
                  <w:rFonts w:ascii="Courier New" w:hAnsi="Courier New" w:cs="Courier New"/>
                  <w:szCs w:val="18"/>
                  <w:lang w:eastAsia="zh-CN"/>
                </w:rPr>
                <w:delText>ls</w:delText>
              </w:r>
            </w:del>
          </w:p>
        </w:tc>
        <w:tc>
          <w:tcPr>
            <w:tcW w:w="5492" w:type="dxa"/>
            <w:tcBorders>
              <w:top w:val="single" w:sz="4" w:space="0" w:color="auto"/>
              <w:left w:val="single" w:sz="4" w:space="0" w:color="auto"/>
              <w:bottom w:val="single" w:sz="4" w:space="0" w:color="auto"/>
              <w:right w:val="single" w:sz="4" w:space="0" w:color="auto"/>
            </w:tcBorders>
          </w:tcPr>
          <w:p w14:paraId="35D6BABA" w14:textId="72D6B337"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12" w:author="ericsson user 1" w:date="2023-07-07T14:29:00Z">
              <w:r w:rsidR="006239A8">
                <w:rPr>
                  <w:lang w:eastAsia="zh-CN"/>
                </w:rPr>
                <w:t xml:space="preserve"> and how it is support</w:t>
              </w:r>
              <w:r w:rsidR="00005EC2">
                <w:rPr>
                  <w:lang w:eastAsia="zh-CN"/>
                </w:rPr>
                <w:t>ed</w:t>
              </w:r>
            </w:ins>
            <w:r>
              <w:rPr>
                <w:lang w:eastAsia="zh-CN"/>
              </w:rPr>
              <w:t>.</w:t>
            </w:r>
          </w:p>
          <w:p w14:paraId="09C64771" w14:textId="77777777" w:rsidR="00B82227" w:rsidRDefault="00B82227" w:rsidP="003567C7">
            <w:pPr>
              <w:pStyle w:val="TAL"/>
              <w:rPr>
                <w:rFonts w:cs="Arial"/>
                <w:szCs w:val="18"/>
              </w:rPr>
            </w:pPr>
          </w:p>
          <w:p w14:paraId="16AF73AC"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55B1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V2XCommMode</w:t>
            </w:r>
          </w:p>
          <w:p w14:paraId="56B521E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DE287D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683072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BB6ED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3BDD70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8E2B3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BE3D7"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309E26" w14:textId="0A3E7F71" w:rsidR="00B82227" w:rsidRDefault="00B82227"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13" w:author="ericsson user 1" w:date="2023-07-07T14:29:00Z">
              <w:r w:rsidR="00005EC2">
                <w:rPr>
                  <w:lang w:eastAsia="zh-CN"/>
                </w:rPr>
                <w:t xml:space="preserve"> and how it is supported</w:t>
              </w:r>
            </w:ins>
            <w:r>
              <w:rPr>
                <w:lang w:eastAsia="zh-CN"/>
              </w:rPr>
              <w:t>.</w:t>
            </w:r>
          </w:p>
          <w:p w14:paraId="162FF8FD" w14:textId="77777777" w:rsidR="00B82227" w:rsidRDefault="00B82227" w:rsidP="003567C7">
            <w:pPr>
              <w:pStyle w:val="TAL"/>
              <w:rPr>
                <w:rFonts w:cs="Arial"/>
                <w:szCs w:val="18"/>
              </w:rPr>
            </w:pPr>
          </w:p>
          <w:p w14:paraId="496FCBF0"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60EFA1B5" w14:textId="77777777" w:rsidR="00B82227" w:rsidRDefault="00B82227" w:rsidP="003567C7">
            <w:pPr>
              <w:spacing w:after="0"/>
              <w:rPr>
                <w:rFonts w:ascii="Arial" w:hAnsi="Arial" w:cs="Arial"/>
                <w:sz w:val="18"/>
                <w:szCs w:val="18"/>
              </w:rPr>
            </w:pPr>
            <w:r>
              <w:rPr>
                <w:rFonts w:ascii="Arial" w:hAnsi="Arial" w:cs="Arial"/>
                <w:sz w:val="18"/>
                <w:szCs w:val="18"/>
              </w:rPr>
              <w:t>"NOT SUPPORTED", "SUPPORTED BY NR".</w:t>
            </w:r>
          </w:p>
          <w:p w14:paraId="641B8FB1"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646B9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&lt;&lt;enumeration&gt;&gt;</w:t>
            </w:r>
          </w:p>
          <w:p w14:paraId="777F739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F82407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2F11D7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704CD5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7E45DAA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92D79B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CE1E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F733A60" w14:textId="77777777" w:rsidR="00B82227" w:rsidRDefault="00B82227" w:rsidP="003567C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935E7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6A9B391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FE9327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104208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5052A71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DE0EE9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B82227" w14:paraId="002C28A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2FBB5"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79F1841" w14:textId="77777777" w:rsidR="00B82227" w:rsidRDefault="00B82227"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727D1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TermDensity</w:t>
            </w:r>
          </w:p>
          <w:p w14:paraId="1C35780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A4B7A5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CA2345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5BF302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2A5DD6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3E521AD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FDC1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64B4742" w14:textId="77777777" w:rsidR="00B82227" w:rsidRDefault="00B82227"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0F97C3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5E1FA15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E7CC85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141E8D9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32BC2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70CB323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223E876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D2A4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5AC0D7C" w14:textId="77777777" w:rsidR="00B82227" w:rsidRDefault="00B82227" w:rsidP="003567C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48E154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Positioning</w:t>
            </w:r>
          </w:p>
          <w:p w14:paraId="79D4213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A0AE03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E48A8D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481706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24C12F4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62329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CB256"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4B2711F" w14:textId="77777777" w:rsidR="00B82227" w:rsidRDefault="00B82227" w:rsidP="003567C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CAA90F8" w14:textId="77777777" w:rsidR="00B82227" w:rsidRDefault="00B82227" w:rsidP="003567C7">
            <w:pPr>
              <w:pStyle w:val="TAL"/>
              <w:rPr>
                <w:rFonts w:cs="Arial"/>
                <w:szCs w:val="18"/>
              </w:rPr>
            </w:pPr>
            <w:r>
              <w:rPr>
                <w:rFonts w:cs="Arial"/>
                <w:szCs w:val="18"/>
              </w:rPr>
              <w:t>CIDE-CID (LTE and NR), OTDOA (LTE and NR), RF fingerprinting, AECID, Hybrid positioning, NET-RTK.</w:t>
            </w:r>
          </w:p>
          <w:p w14:paraId="16886AB7"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72A22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6AC4A54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1..6</w:t>
            </w:r>
          </w:p>
          <w:p w14:paraId="1505D4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C5BDF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C16A0D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B24998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9D063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11846"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B0D08E6"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E1B46BB" w14:textId="77777777" w:rsidR="00B82227" w:rsidRDefault="00B82227" w:rsidP="003567C7">
            <w:pPr>
              <w:pStyle w:val="TAL"/>
              <w:rPr>
                <w:rFonts w:cs="Arial"/>
                <w:color w:val="000000"/>
                <w:szCs w:val="18"/>
                <w:lang w:eastAsia="zh-CN"/>
              </w:rPr>
            </w:pPr>
          </w:p>
          <w:p w14:paraId="3775526B"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2AE7AE96" w14:textId="77777777" w:rsidR="00B82227" w:rsidRDefault="00B82227" w:rsidP="003567C7">
            <w:pPr>
              <w:spacing w:after="0"/>
              <w:rPr>
                <w:rFonts w:ascii="Arial" w:hAnsi="Arial" w:cs="Arial"/>
                <w:sz w:val="18"/>
                <w:szCs w:val="18"/>
              </w:rPr>
            </w:pPr>
            <w:r>
              <w:rPr>
                <w:rFonts w:ascii="Arial" w:hAnsi="Arial" w:cs="Arial"/>
                <w:sz w:val="18"/>
                <w:szCs w:val="18"/>
              </w:rPr>
              <w:t>"PERSEC", "PERMIN", "PERHOUR".</w:t>
            </w:r>
          </w:p>
          <w:p w14:paraId="1521708F"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E7DD0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6017A03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56A918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45D0A2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05B89E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32C5656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290E17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B16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8AD94A3"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62C1C97" w14:textId="77777777" w:rsidR="00B82227" w:rsidRDefault="00B82227"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518B7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14615B4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5F7B2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A80D37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B3DA12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65C00A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DBA193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5E51F"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7D3C920"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7BBE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PositioningRANSubnet</w:t>
            </w:r>
          </w:p>
          <w:p w14:paraId="59512AC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9E29F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61D670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106C9B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0C755E9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7647D57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68828"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382484F" w14:textId="77777777" w:rsidR="00B82227" w:rsidRDefault="00B82227" w:rsidP="003567C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81D0079" w14:textId="77777777" w:rsidR="00B82227" w:rsidRDefault="00B82227" w:rsidP="003567C7">
            <w:pPr>
              <w:pStyle w:val="TAL"/>
              <w:rPr>
                <w:rFonts w:cs="Arial"/>
                <w:szCs w:val="18"/>
              </w:rPr>
            </w:pPr>
            <w:r>
              <w:rPr>
                <w:rFonts w:cs="Arial"/>
                <w:szCs w:val="18"/>
              </w:rPr>
              <w:t>CIDE-CID (LTE and NR), OTDOA (LTE and NR), RF fingerprinting, AECID, Hybrid positioning, NET-RTK.</w:t>
            </w:r>
          </w:p>
          <w:p w14:paraId="3BA812E0"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E8EAF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378A425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1..6</w:t>
            </w:r>
          </w:p>
          <w:p w14:paraId="4E21050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3CB11E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7A600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71C38EB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021DEB0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4C4F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99615DF"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DD1DE6F" w14:textId="77777777" w:rsidR="00B82227" w:rsidRDefault="00B82227" w:rsidP="003567C7">
            <w:pPr>
              <w:pStyle w:val="TAL"/>
              <w:rPr>
                <w:rFonts w:cs="Arial"/>
                <w:color w:val="000000"/>
                <w:szCs w:val="18"/>
                <w:lang w:eastAsia="zh-CN"/>
              </w:rPr>
            </w:pPr>
          </w:p>
          <w:p w14:paraId="174F1AAC" w14:textId="77777777" w:rsidR="00B82227" w:rsidRDefault="00B82227" w:rsidP="003567C7">
            <w:pPr>
              <w:spacing w:after="0"/>
              <w:rPr>
                <w:rFonts w:ascii="Arial" w:hAnsi="Arial" w:cs="Arial"/>
                <w:sz w:val="18"/>
                <w:szCs w:val="18"/>
              </w:rPr>
            </w:pPr>
            <w:r>
              <w:rPr>
                <w:rFonts w:ascii="Arial" w:hAnsi="Arial" w:cs="Arial"/>
                <w:sz w:val="18"/>
                <w:szCs w:val="18"/>
              </w:rPr>
              <w:t>allowedValues:</w:t>
            </w:r>
          </w:p>
          <w:p w14:paraId="50BF03DD" w14:textId="77777777" w:rsidR="00B82227" w:rsidRDefault="00B82227" w:rsidP="003567C7">
            <w:pPr>
              <w:spacing w:after="0"/>
              <w:rPr>
                <w:rFonts w:ascii="Arial" w:hAnsi="Arial" w:cs="Arial"/>
                <w:sz w:val="18"/>
                <w:szCs w:val="18"/>
              </w:rPr>
            </w:pPr>
            <w:r>
              <w:rPr>
                <w:rFonts w:ascii="Arial" w:hAnsi="Arial" w:cs="Arial"/>
                <w:sz w:val="18"/>
                <w:szCs w:val="18"/>
              </w:rPr>
              <w:t>"PERSEC", "PERMIN", "PERHOUR".</w:t>
            </w:r>
          </w:p>
          <w:p w14:paraId="4B0404C9"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38622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3219F81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94F4B5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2094EC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A1FCE6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13F3D4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519E26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DAA5B"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0D3DD9" w14:textId="77777777" w:rsidR="00B82227" w:rsidRDefault="00B82227"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00AA80B" w14:textId="77777777" w:rsidR="00B82227" w:rsidRDefault="00B82227"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DD6B5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506C9F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232111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5C62E3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EE6E67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B23525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68CAAC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EDE8F"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E7CF1AE" w14:textId="77777777" w:rsidR="00B82227" w:rsidRDefault="00B82227" w:rsidP="003567C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50A9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Real</w:t>
            </w:r>
          </w:p>
          <w:p w14:paraId="237CE4F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967BAD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B77499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A4EA88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16A517B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4D15B2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0EE42"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64142E1" w14:textId="77777777" w:rsidR="00B82227" w:rsidRDefault="00B82227" w:rsidP="003567C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AF709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357FACF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E1C7F6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651CC7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B1EF1B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D2AC6B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4DD25E7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E203A"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A074549" w14:textId="77777777" w:rsidR="00B82227" w:rsidRDefault="00B82227" w:rsidP="003567C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3F9D0C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61CBDC5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4D061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93A37C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97BC9C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5CF8BF5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697989D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E51C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B14C7C9" w14:textId="77777777" w:rsidR="00B82227" w:rsidRDefault="00B82227" w:rsidP="003567C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741719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4AE91C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81B71C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FE8F47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6F7B89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8719BF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4782FA7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A6DB2"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33F4F63" w14:textId="77777777" w:rsidR="00B82227" w:rsidRDefault="00B82227" w:rsidP="003567C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ED5370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4AD960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261BD7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0AAE9B8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79087D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2EB7429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True</w:t>
            </w:r>
          </w:p>
        </w:tc>
      </w:tr>
      <w:tr w:rsidR="00B82227" w14:paraId="62A1B9E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E9B7E"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F2FED77" w14:textId="77777777" w:rsidR="00B82227" w:rsidRDefault="00B82227" w:rsidP="003567C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CB5CD0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DN</w:t>
            </w:r>
          </w:p>
          <w:p w14:paraId="5586E3A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2D939C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28AE15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4F369B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92CA57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p w14:paraId="40D5BC33" w14:textId="77777777" w:rsidR="00B82227" w:rsidRDefault="00B82227" w:rsidP="003567C7">
            <w:pPr>
              <w:spacing w:after="0"/>
              <w:rPr>
                <w:rFonts w:ascii="Arial" w:hAnsi="Arial" w:cs="Arial"/>
                <w:snapToGrid w:val="0"/>
                <w:sz w:val="18"/>
                <w:szCs w:val="18"/>
              </w:rPr>
            </w:pPr>
          </w:p>
        </w:tc>
      </w:tr>
      <w:tr w:rsidR="00B82227" w14:paraId="58D5B4F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4E645"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6E2D6BC" w14:textId="77777777" w:rsidR="00B82227" w:rsidRDefault="00B82227" w:rsidP="003567C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754B2E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DN</w:t>
            </w:r>
          </w:p>
          <w:p w14:paraId="5760222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w:t>
            </w:r>
          </w:p>
          <w:p w14:paraId="1E0A408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5959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D1056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0DC920E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p w14:paraId="7800FC23" w14:textId="77777777" w:rsidR="00B82227" w:rsidRDefault="00B82227" w:rsidP="003567C7">
            <w:pPr>
              <w:spacing w:after="0"/>
              <w:rPr>
                <w:rFonts w:ascii="Arial" w:hAnsi="Arial" w:cs="Arial"/>
                <w:snapToGrid w:val="0"/>
                <w:sz w:val="18"/>
                <w:szCs w:val="18"/>
              </w:rPr>
            </w:pPr>
          </w:p>
        </w:tc>
      </w:tr>
      <w:tr w:rsidR="00B82227" w14:paraId="64F62BA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C3117"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243EC2A" w14:textId="77777777" w:rsidR="00B82227" w:rsidRDefault="00B82227" w:rsidP="003567C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C7D2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DN</w:t>
            </w:r>
          </w:p>
          <w:p w14:paraId="76E5A6D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w:t>
            </w:r>
          </w:p>
          <w:p w14:paraId="633E7FB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FB661D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D3CD6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27B6B57" w14:textId="77777777" w:rsidR="00B82227" w:rsidRDefault="00B82227" w:rsidP="003567C7">
            <w:pPr>
              <w:pStyle w:val="TAL"/>
              <w:rPr>
                <w:rFonts w:cs="Arial"/>
                <w:snapToGrid w:val="0"/>
                <w:szCs w:val="18"/>
              </w:rPr>
            </w:pPr>
            <w:r>
              <w:rPr>
                <w:rFonts w:cs="Arial"/>
                <w:snapToGrid w:val="0"/>
                <w:szCs w:val="18"/>
              </w:rPr>
              <w:t>allowedValues: N/A</w:t>
            </w:r>
          </w:p>
          <w:p w14:paraId="63D1C5A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p w14:paraId="0198FB87" w14:textId="77777777" w:rsidR="00B82227" w:rsidRDefault="00B82227" w:rsidP="003567C7">
            <w:pPr>
              <w:spacing w:after="0"/>
              <w:rPr>
                <w:rFonts w:ascii="Arial" w:hAnsi="Arial" w:cs="Arial"/>
                <w:snapToGrid w:val="0"/>
                <w:sz w:val="18"/>
                <w:szCs w:val="18"/>
              </w:rPr>
            </w:pPr>
          </w:p>
        </w:tc>
      </w:tr>
      <w:tr w:rsidR="00B82227" w14:paraId="580540A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6908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8142419" w14:textId="77777777" w:rsidR="00B82227" w:rsidRDefault="00B82227" w:rsidP="003567C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7B9B9BD" w14:textId="77777777" w:rsidR="00B82227" w:rsidRDefault="00B82227" w:rsidP="003567C7">
            <w:pPr>
              <w:pStyle w:val="TAL"/>
              <w:rPr>
                <w:rFonts w:cs="Arial"/>
                <w:snapToGrid w:val="0"/>
                <w:szCs w:val="18"/>
              </w:rPr>
            </w:pPr>
          </w:p>
          <w:p w14:paraId="4B17354B" w14:textId="77777777" w:rsidR="00B82227" w:rsidRDefault="00B82227" w:rsidP="003567C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4644979" w14:textId="77777777" w:rsidR="00B82227" w:rsidRDefault="00B82227" w:rsidP="003567C7">
            <w:pPr>
              <w:pStyle w:val="TAL"/>
              <w:rPr>
                <w:color w:val="000000"/>
              </w:rPr>
            </w:pPr>
          </w:p>
          <w:p w14:paraId="26638EE2" w14:textId="77777777" w:rsidR="00B82227" w:rsidRDefault="00B82227" w:rsidP="003567C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46D4B78" w14:textId="77777777" w:rsidR="00B82227" w:rsidRDefault="00B82227" w:rsidP="003567C7">
            <w:pPr>
              <w:pStyle w:val="TAL"/>
            </w:pPr>
            <w:r>
              <w:t>type: String</w:t>
            </w:r>
          </w:p>
          <w:p w14:paraId="7FF50C7D" w14:textId="77777777" w:rsidR="00B82227" w:rsidRDefault="00B82227" w:rsidP="003567C7">
            <w:pPr>
              <w:pStyle w:val="TAL"/>
            </w:pPr>
            <w:r>
              <w:t>multiplicity: 1</w:t>
            </w:r>
          </w:p>
          <w:p w14:paraId="76ED05B4" w14:textId="77777777" w:rsidR="00B82227" w:rsidRDefault="00B82227" w:rsidP="003567C7">
            <w:pPr>
              <w:pStyle w:val="TAL"/>
            </w:pPr>
            <w:r>
              <w:t>isOrdered: N/A</w:t>
            </w:r>
          </w:p>
          <w:p w14:paraId="7E00B29D" w14:textId="77777777" w:rsidR="00B82227" w:rsidRDefault="00B82227" w:rsidP="003567C7">
            <w:pPr>
              <w:pStyle w:val="TAL"/>
            </w:pPr>
            <w:r>
              <w:t>isUnique: N/A</w:t>
            </w:r>
          </w:p>
          <w:p w14:paraId="7BD12459" w14:textId="77777777" w:rsidR="00B82227" w:rsidRDefault="00B82227" w:rsidP="003567C7">
            <w:pPr>
              <w:pStyle w:val="TAL"/>
            </w:pPr>
            <w:r>
              <w:t>defaultValue: None</w:t>
            </w:r>
          </w:p>
          <w:p w14:paraId="216C5927" w14:textId="77777777" w:rsidR="00B82227" w:rsidRDefault="00B82227" w:rsidP="003567C7">
            <w:pPr>
              <w:pStyle w:val="TAL"/>
            </w:pPr>
            <w:r>
              <w:t>isNullable: False</w:t>
            </w:r>
          </w:p>
          <w:p w14:paraId="54A4F985" w14:textId="77777777" w:rsidR="00B82227" w:rsidRDefault="00B82227" w:rsidP="003567C7">
            <w:pPr>
              <w:spacing w:after="0"/>
              <w:rPr>
                <w:rFonts w:ascii="Arial" w:hAnsi="Arial" w:cs="Arial"/>
                <w:snapToGrid w:val="0"/>
                <w:sz w:val="18"/>
                <w:szCs w:val="18"/>
              </w:rPr>
            </w:pPr>
          </w:p>
        </w:tc>
      </w:tr>
      <w:tr w:rsidR="00B82227" w14:paraId="051B4F8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F1320" w14:textId="77777777" w:rsidR="00B82227" w:rsidRDefault="00B82227" w:rsidP="003567C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77DD8A23" w14:textId="77777777" w:rsidR="00B82227" w:rsidRDefault="00B82227" w:rsidP="003567C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90966EA" w14:textId="77777777" w:rsidR="00B82227" w:rsidRDefault="00B82227" w:rsidP="003567C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8BDDEC6"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7181B83"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32E4324E"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776A9946"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4F870272"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0975BE89" w14:textId="77777777" w:rsidR="00B82227" w:rsidRDefault="00B82227" w:rsidP="003567C7">
            <w:pPr>
              <w:pStyle w:val="TAL"/>
            </w:pPr>
            <w:r>
              <w:rPr>
                <w:rFonts w:cs="Arial"/>
                <w:szCs w:val="18"/>
              </w:rPr>
              <w:t>isNullable: False</w:t>
            </w:r>
          </w:p>
        </w:tc>
      </w:tr>
      <w:tr w:rsidR="00B82227" w14:paraId="52B7991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7E6DC" w14:textId="77777777" w:rsidR="00B82227" w:rsidRDefault="00B82227" w:rsidP="003567C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F04B75" w14:textId="77777777" w:rsidR="00B82227" w:rsidRDefault="00B82227" w:rsidP="003567C7">
            <w:pPr>
              <w:pStyle w:val="TAL"/>
            </w:pPr>
            <w:r>
              <w:rPr>
                <w:lang w:eastAsia="de-DE"/>
              </w:rPr>
              <w:t>This parameter specifies the type of a logical transport interface. It could be VLAN, MPLS or Segment</w:t>
            </w:r>
            <w:r>
              <w:rPr>
                <w:color w:val="000000"/>
              </w:rPr>
              <w:t>.</w:t>
            </w:r>
          </w:p>
          <w:p w14:paraId="6B8B908F" w14:textId="77777777" w:rsidR="00B82227" w:rsidRDefault="00B82227" w:rsidP="003567C7">
            <w:pPr>
              <w:pStyle w:val="TAL"/>
              <w:rPr>
                <w:snapToGrid w:val="0"/>
              </w:rPr>
            </w:pPr>
          </w:p>
          <w:p w14:paraId="64359B9C" w14:textId="77777777" w:rsidR="00B82227" w:rsidRDefault="00B82227" w:rsidP="003567C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79F8B9B"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EBBB4A4"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420DD0D1"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2710C894"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49EBA9C3"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70DC6911" w14:textId="77777777" w:rsidR="00B82227" w:rsidRDefault="00B82227" w:rsidP="003567C7">
            <w:pPr>
              <w:pStyle w:val="TAL"/>
            </w:pPr>
            <w:r>
              <w:rPr>
                <w:rFonts w:cs="Arial"/>
                <w:szCs w:val="18"/>
              </w:rPr>
              <w:t>isNullable: False</w:t>
            </w:r>
          </w:p>
        </w:tc>
      </w:tr>
      <w:tr w:rsidR="00B82227" w14:paraId="5238F4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951E2" w14:textId="77777777" w:rsidR="00B82227" w:rsidRDefault="00B82227" w:rsidP="003567C7">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11474A55" w14:textId="77777777" w:rsidR="00B82227" w:rsidRDefault="00B82227" w:rsidP="003567C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76FB62B0" w14:textId="77777777" w:rsidR="00B82227" w:rsidRDefault="00B82227" w:rsidP="003567C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505E28A" w14:textId="77777777" w:rsidR="00B82227" w:rsidRDefault="00B82227" w:rsidP="003567C7">
            <w:pPr>
              <w:pStyle w:val="TAL"/>
              <w:rPr>
                <w:lang w:eastAsia="zh-CN"/>
              </w:rPr>
            </w:pPr>
            <w:r>
              <w:rPr>
                <w:lang w:eastAsia="zh-CN"/>
              </w:rPr>
              <w:t>In case logical transport interface is MPLS, it is MPLS Tag.</w:t>
            </w:r>
          </w:p>
          <w:p w14:paraId="6DD0917C" w14:textId="77777777" w:rsidR="00B82227" w:rsidRDefault="00B82227" w:rsidP="003567C7">
            <w:pPr>
              <w:pStyle w:val="TAL"/>
            </w:pPr>
            <w:r>
              <w:rPr>
                <w:lang w:eastAsia="zh-CN"/>
              </w:rPr>
              <w:t xml:space="preserve">In case logical transport interface is </w:t>
            </w:r>
            <w:r>
              <w:rPr>
                <w:lang w:eastAsia="de-DE"/>
              </w:rPr>
              <w:t>Segment, it is Segment ID.</w:t>
            </w:r>
          </w:p>
          <w:p w14:paraId="756A3B94" w14:textId="77777777" w:rsidR="00B82227" w:rsidRDefault="00B82227" w:rsidP="003567C7">
            <w:pPr>
              <w:pStyle w:val="TAL"/>
              <w:rPr>
                <w:snapToGrid w:val="0"/>
              </w:rPr>
            </w:pPr>
          </w:p>
          <w:p w14:paraId="077C8E96" w14:textId="77777777" w:rsidR="00B82227" w:rsidRDefault="00B82227" w:rsidP="003567C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76C0AC"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6CA5874"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4BB04F67"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45E30699"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3180EFCD"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3A7C6B9B"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False</w:t>
            </w:r>
          </w:p>
        </w:tc>
      </w:tr>
      <w:tr w:rsidR="00B82227" w14:paraId="71B6B3E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6E780" w14:textId="77777777" w:rsidR="00B82227" w:rsidRDefault="00B82227" w:rsidP="003567C7">
            <w:pPr>
              <w:pStyle w:val="TAL"/>
              <w:rPr>
                <w:rFonts w:ascii="Courier New" w:hAnsi="Courier New" w:cs="Courier New"/>
                <w:szCs w:val="18"/>
                <w:lang w:eastAsia="zh-CN"/>
              </w:rPr>
            </w:pPr>
            <w:bookmarkStart w:id="1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FBC0731" w14:textId="77777777" w:rsidR="00B82227" w:rsidRDefault="00B82227" w:rsidP="003567C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B6CE001" w14:textId="77777777" w:rsidR="00B82227" w:rsidRPr="007236D7" w:rsidRDefault="00B82227" w:rsidP="003567C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ADA7448" w14:textId="77777777" w:rsidR="00B82227" w:rsidRDefault="00B82227" w:rsidP="003567C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9ABD9FB" w14:textId="77777777" w:rsidR="00B82227" w:rsidRDefault="00B82227" w:rsidP="003567C7">
            <w:pPr>
              <w:pStyle w:val="TAL"/>
              <w:ind w:left="284"/>
              <w:rPr>
                <w:rFonts w:cs="Arial"/>
                <w:snapToGrid w:val="0"/>
                <w:szCs w:val="18"/>
              </w:rPr>
            </w:pPr>
            <w:r>
              <w:rPr>
                <w:rFonts w:cs="Arial"/>
                <w:snapToGrid w:val="0"/>
                <w:szCs w:val="18"/>
              </w:rPr>
              <w:t xml:space="preserve">- system name, </w:t>
            </w:r>
          </w:p>
          <w:p w14:paraId="10D63446" w14:textId="77777777" w:rsidR="00B82227" w:rsidRPr="007236D7" w:rsidRDefault="00B82227" w:rsidP="003567C7">
            <w:pPr>
              <w:pStyle w:val="TAL"/>
              <w:ind w:left="284"/>
              <w:rPr>
                <w:rFonts w:cs="Arial"/>
                <w:snapToGrid w:val="0"/>
                <w:szCs w:val="18"/>
              </w:rPr>
            </w:pPr>
            <w:r>
              <w:rPr>
                <w:rFonts w:cs="Arial"/>
                <w:snapToGrid w:val="0"/>
                <w:szCs w:val="18"/>
              </w:rPr>
              <w:t xml:space="preserve">- port name, </w:t>
            </w:r>
          </w:p>
          <w:p w14:paraId="04A01CDA" w14:textId="77777777" w:rsidR="00B82227" w:rsidRDefault="00B82227" w:rsidP="003567C7">
            <w:pPr>
              <w:pStyle w:val="TAL"/>
              <w:ind w:left="284"/>
              <w:rPr>
                <w:rFonts w:cs="Arial"/>
                <w:snapToGrid w:val="0"/>
                <w:szCs w:val="18"/>
              </w:rPr>
            </w:pPr>
            <w:r w:rsidRPr="007236D7">
              <w:rPr>
                <w:rFonts w:cs="Arial"/>
                <w:snapToGrid w:val="0"/>
                <w:szCs w:val="18"/>
              </w:rPr>
              <w:t>- VLAN ID,</w:t>
            </w:r>
          </w:p>
          <w:p w14:paraId="0D7F8C3F" w14:textId="77777777" w:rsidR="00B82227" w:rsidRDefault="00B82227" w:rsidP="003567C7">
            <w:pPr>
              <w:pStyle w:val="TAL"/>
              <w:ind w:left="284"/>
              <w:rPr>
                <w:rFonts w:cs="Arial"/>
                <w:snapToGrid w:val="0"/>
                <w:szCs w:val="18"/>
              </w:rPr>
            </w:pPr>
            <w:r>
              <w:rPr>
                <w:rFonts w:cs="Arial"/>
                <w:snapToGrid w:val="0"/>
                <w:szCs w:val="18"/>
              </w:rPr>
              <w:t>- IP management address of transport nodes.</w:t>
            </w:r>
          </w:p>
          <w:p w14:paraId="71341770" w14:textId="77777777" w:rsidR="00B82227" w:rsidRDefault="00B82227" w:rsidP="003567C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674199F" w14:textId="77777777" w:rsidR="00B82227" w:rsidRDefault="00B82227" w:rsidP="003567C7">
            <w:pPr>
              <w:pStyle w:val="TAL"/>
            </w:pPr>
            <w:r>
              <w:t>type: String</w:t>
            </w:r>
          </w:p>
          <w:p w14:paraId="5F07E55E" w14:textId="77777777" w:rsidR="00B82227" w:rsidRDefault="00B82227" w:rsidP="003567C7">
            <w:pPr>
              <w:pStyle w:val="TAL"/>
            </w:pPr>
            <w:r>
              <w:t>multiplicity: *</w:t>
            </w:r>
          </w:p>
          <w:p w14:paraId="4CF723AF" w14:textId="77777777" w:rsidR="00B82227" w:rsidRDefault="00B82227" w:rsidP="003567C7">
            <w:pPr>
              <w:pStyle w:val="TAL"/>
            </w:pPr>
            <w:r>
              <w:t>isOrdered: False</w:t>
            </w:r>
          </w:p>
          <w:p w14:paraId="4020D6ED" w14:textId="77777777" w:rsidR="00B82227" w:rsidRDefault="00B82227" w:rsidP="003567C7">
            <w:pPr>
              <w:pStyle w:val="TAL"/>
            </w:pPr>
            <w:r>
              <w:t>isUnique: N/A</w:t>
            </w:r>
          </w:p>
          <w:p w14:paraId="46E22095" w14:textId="77777777" w:rsidR="00B82227" w:rsidRDefault="00B82227" w:rsidP="003567C7">
            <w:pPr>
              <w:pStyle w:val="TAL"/>
            </w:pPr>
            <w:r>
              <w:t>defaultValue: None</w:t>
            </w:r>
          </w:p>
          <w:p w14:paraId="6C08CFD7" w14:textId="77777777" w:rsidR="00B82227" w:rsidRDefault="00B82227" w:rsidP="003567C7">
            <w:pPr>
              <w:pStyle w:val="TAL"/>
            </w:pPr>
            <w:r>
              <w:t>isNullable: True</w:t>
            </w:r>
          </w:p>
          <w:p w14:paraId="291A5189" w14:textId="77777777" w:rsidR="00B82227" w:rsidRDefault="00B82227" w:rsidP="003567C7">
            <w:pPr>
              <w:spacing w:after="0"/>
              <w:rPr>
                <w:rFonts w:ascii="Arial" w:hAnsi="Arial" w:cs="Arial"/>
                <w:snapToGrid w:val="0"/>
                <w:sz w:val="18"/>
                <w:szCs w:val="18"/>
              </w:rPr>
            </w:pPr>
          </w:p>
        </w:tc>
      </w:tr>
      <w:bookmarkEnd w:id="14"/>
      <w:tr w:rsidR="00B82227" w14:paraId="5AD7A28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B663" w14:textId="77777777" w:rsidR="00B82227" w:rsidRDefault="00B82227" w:rsidP="003567C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D5EB06E" w14:textId="77777777" w:rsidR="00B82227" w:rsidRDefault="00B82227" w:rsidP="003567C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4A35C34" w14:textId="77777777" w:rsidR="00B82227" w:rsidRDefault="00B82227" w:rsidP="003567C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A1514A0"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C520E1" w14:textId="77777777" w:rsidR="00B82227" w:rsidRDefault="00B82227" w:rsidP="003567C7">
            <w:pPr>
              <w:spacing w:after="0"/>
              <w:rPr>
                <w:rFonts w:ascii="Arial" w:hAnsi="Arial" w:cs="Arial"/>
                <w:sz w:val="18"/>
                <w:szCs w:val="18"/>
              </w:rPr>
            </w:pPr>
            <w:r>
              <w:rPr>
                <w:rFonts w:ascii="Arial" w:hAnsi="Arial" w:cs="Arial"/>
                <w:sz w:val="18"/>
                <w:szCs w:val="18"/>
              </w:rPr>
              <w:t xml:space="preserve">multiplicity: </w:t>
            </w:r>
            <w:r w:rsidRPr="00B22A72">
              <w:t>1</w:t>
            </w:r>
          </w:p>
          <w:p w14:paraId="368B4103"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1749F1CD" w14:textId="77777777" w:rsidR="00B82227" w:rsidRDefault="00B82227" w:rsidP="003567C7">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0ACDF38F"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1A055D43" w14:textId="77777777" w:rsidR="00B82227" w:rsidRDefault="00B82227" w:rsidP="003567C7">
            <w:pPr>
              <w:spacing w:after="0"/>
              <w:rPr>
                <w:rFonts w:ascii="Arial" w:hAnsi="Arial" w:cs="Arial"/>
                <w:snapToGrid w:val="0"/>
                <w:sz w:val="18"/>
                <w:szCs w:val="18"/>
              </w:rPr>
            </w:pPr>
            <w:r>
              <w:rPr>
                <w:rFonts w:ascii="Arial" w:hAnsi="Arial" w:cs="Arial"/>
                <w:sz w:val="18"/>
                <w:szCs w:val="18"/>
              </w:rPr>
              <w:t>isNullable: True</w:t>
            </w:r>
          </w:p>
        </w:tc>
      </w:tr>
      <w:tr w:rsidR="00B82227" w14:paraId="62C3C9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361C0" w14:textId="77777777" w:rsidR="00B82227" w:rsidRDefault="00B82227" w:rsidP="003567C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449BF84" w14:textId="77777777" w:rsidR="00B82227" w:rsidRDefault="00B82227"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C4510B5" w14:textId="77777777" w:rsidR="00B82227"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9EBCD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4BFF3E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2FBBBC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E60A91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D44071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5CFC8A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F509DD5" w14:textId="77777777" w:rsidR="00B82227" w:rsidRDefault="00B82227"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B82227" w14:paraId="7A83367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73364" w14:textId="77777777" w:rsidR="00B82227" w:rsidRDefault="00B82227" w:rsidP="003567C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EB3B13" w14:textId="77777777" w:rsidR="00B82227" w:rsidRDefault="00B82227" w:rsidP="003567C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946272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3583E6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B5E192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3F8E2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E25DF6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DF78B2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2CA2BEEC" w14:textId="77777777" w:rsidR="00B82227" w:rsidRDefault="00B82227"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B82227" w14:paraId="6618E31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CEE5D"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EE120C1" w14:textId="77777777" w:rsidR="00B82227" w:rsidRDefault="00B82227" w:rsidP="003567C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DB264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B6368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C57662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FF8044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8C9AEC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C41DF1A" w14:textId="77777777" w:rsidR="00B82227" w:rsidRDefault="00B82227"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82227" w14:paraId="6689224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D438B" w14:textId="77777777" w:rsidR="00B82227" w:rsidRDefault="00B82227" w:rsidP="003567C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4A5294D" w14:textId="77777777" w:rsidR="00B82227" w:rsidRDefault="00B82227" w:rsidP="003567C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2E47D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0D86C6E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w:t>
            </w:r>
          </w:p>
          <w:p w14:paraId="0689E79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387150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03E80B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8DCB7F0" w14:textId="77777777" w:rsidR="00B82227" w:rsidRDefault="00B82227"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82227" w14:paraId="5454628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56240" w14:textId="77777777" w:rsidR="00B82227" w:rsidRDefault="00B82227" w:rsidP="003567C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1C70446" w14:textId="77777777" w:rsidR="00B82227" w:rsidRDefault="00B82227" w:rsidP="003567C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AFBAECB" w14:textId="77777777" w:rsidR="00B82227" w:rsidRDefault="00B82227" w:rsidP="003567C7">
            <w:pPr>
              <w:pStyle w:val="TAL"/>
            </w:pPr>
          </w:p>
          <w:p w14:paraId="546D98E2" w14:textId="77777777" w:rsidR="00B82227"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B8EE8C0" w14:textId="77777777" w:rsidR="00B82227" w:rsidRDefault="00B82227" w:rsidP="003567C7">
            <w:pPr>
              <w:pStyle w:val="TAL"/>
              <w:rPr>
                <w:rFonts w:cs="Arial"/>
              </w:rPr>
            </w:pPr>
            <w:r>
              <w:rPr>
                <w:rFonts w:cs="Arial"/>
              </w:rPr>
              <w:t>type: DN</w:t>
            </w:r>
          </w:p>
          <w:p w14:paraId="0483CEA4" w14:textId="77777777" w:rsidR="00B82227" w:rsidRDefault="00B82227" w:rsidP="003567C7">
            <w:pPr>
              <w:pStyle w:val="TAL"/>
              <w:rPr>
                <w:rFonts w:cs="Arial"/>
              </w:rPr>
            </w:pPr>
            <w:r>
              <w:rPr>
                <w:rFonts w:cs="Arial"/>
              </w:rPr>
              <w:t>multiplicity: *</w:t>
            </w:r>
          </w:p>
          <w:p w14:paraId="4F9B2898" w14:textId="77777777" w:rsidR="00B82227" w:rsidRDefault="00B82227" w:rsidP="003567C7">
            <w:pPr>
              <w:pStyle w:val="TAL"/>
              <w:rPr>
                <w:rFonts w:cs="Arial"/>
              </w:rPr>
            </w:pPr>
            <w:r>
              <w:rPr>
                <w:rFonts w:cs="Arial"/>
              </w:rPr>
              <w:t xml:space="preserve">isOrdered: </w:t>
            </w:r>
            <w:r w:rsidRPr="00865B8F">
              <w:rPr>
                <w:rFonts w:cs="Arial"/>
              </w:rPr>
              <w:t>False</w:t>
            </w:r>
          </w:p>
          <w:p w14:paraId="0E711FD8" w14:textId="77777777" w:rsidR="00B82227" w:rsidRDefault="00B82227" w:rsidP="003567C7">
            <w:pPr>
              <w:pStyle w:val="TAL"/>
              <w:rPr>
                <w:rFonts w:cs="Arial"/>
                <w:lang w:eastAsia="zh-CN"/>
              </w:rPr>
            </w:pPr>
            <w:r>
              <w:rPr>
                <w:rFonts w:cs="Arial"/>
              </w:rPr>
              <w:t>isUnique: T</w:t>
            </w:r>
            <w:r>
              <w:rPr>
                <w:rFonts w:cs="Arial"/>
                <w:lang w:eastAsia="zh-CN"/>
              </w:rPr>
              <w:t>rue</w:t>
            </w:r>
          </w:p>
          <w:p w14:paraId="24DF6608" w14:textId="77777777" w:rsidR="00B82227" w:rsidRDefault="00B82227" w:rsidP="003567C7">
            <w:pPr>
              <w:pStyle w:val="TAL"/>
              <w:rPr>
                <w:rFonts w:cs="Arial"/>
              </w:rPr>
            </w:pPr>
            <w:r>
              <w:rPr>
                <w:rFonts w:cs="Arial"/>
              </w:rPr>
              <w:t>defaultValue: None</w:t>
            </w:r>
          </w:p>
          <w:p w14:paraId="2959FC1A" w14:textId="77777777" w:rsidR="00B82227" w:rsidRDefault="00B82227" w:rsidP="003567C7">
            <w:pPr>
              <w:pStyle w:val="TAL"/>
              <w:rPr>
                <w:rFonts w:cs="Arial"/>
                <w:szCs w:val="18"/>
              </w:rPr>
            </w:pPr>
            <w:r>
              <w:rPr>
                <w:rFonts w:cs="Arial"/>
              </w:rPr>
              <w:t xml:space="preserve">isNullable: </w:t>
            </w:r>
            <w:r>
              <w:rPr>
                <w:rFonts w:cs="Arial"/>
                <w:szCs w:val="18"/>
              </w:rPr>
              <w:t>False</w:t>
            </w:r>
          </w:p>
          <w:p w14:paraId="7C2937F3" w14:textId="77777777" w:rsidR="00B82227" w:rsidRDefault="00B82227" w:rsidP="003567C7">
            <w:pPr>
              <w:spacing w:after="0"/>
              <w:rPr>
                <w:rFonts w:ascii="Arial" w:hAnsi="Arial" w:cs="Arial"/>
                <w:sz w:val="18"/>
                <w:szCs w:val="18"/>
                <w:lang w:eastAsia="zh-CN"/>
              </w:rPr>
            </w:pPr>
          </w:p>
        </w:tc>
      </w:tr>
      <w:tr w:rsidR="00B82227" w14:paraId="331085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5D666" w14:textId="77777777" w:rsidR="00B82227" w:rsidRDefault="00B82227" w:rsidP="003567C7">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2C0EE7B7" w14:textId="77777777" w:rsidR="00B82227" w:rsidRDefault="00B82227" w:rsidP="003567C7">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2DC1718" w14:textId="77777777" w:rsidR="00B82227" w:rsidRDefault="00B82227" w:rsidP="003567C7">
            <w:pPr>
              <w:pStyle w:val="TAL"/>
              <w:rPr>
                <w:rFonts w:cs="Arial"/>
              </w:rPr>
            </w:pPr>
            <w:r>
              <w:rPr>
                <w:rFonts w:cs="Arial"/>
              </w:rPr>
              <w:t>type: DN</w:t>
            </w:r>
          </w:p>
          <w:p w14:paraId="606ED5B9" w14:textId="77777777" w:rsidR="00B82227" w:rsidRDefault="00B82227" w:rsidP="003567C7">
            <w:pPr>
              <w:pStyle w:val="TAL"/>
              <w:rPr>
                <w:rFonts w:cs="Arial"/>
              </w:rPr>
            </w:pPr>
            <w:r>
              <w:rPr>
                <w:rFonts w:cs="Arial"/>
              </w:rPr>
              <w:t>multiplicity: *</w:t>
            </w:r>
          </w:p>
          <w:p w14:paraId="170A0A87" w14:textId="77777777" w:rsidR="00B82227" w:rsidRDefault="00B82227" w:rsidP="003567C7">
            <w:pPr>
              <w:pStyle w:val="TAL"/>
              <w:rPr>
                <w:rFonts w:cs="Arial"/>
              </w:rPr>
            </w:pPr>
            <w:r>
              <w:rPr>
                <w:rFonts w:cs="Arial"/>
              </w:rPr>
              <w:t xml:space="preserve">isOrdered: </w:t>
            </w:r>
            <w:r w:rsidRPr="00865B8F">
              <w:rPr>
                <w:rFonts w:cs="Arial"/>
              </w:rPr>
              <w:t>False</w:t>
            </w:r>
          </w:p>
          <w:p w14:paraId="77429B3B" w14:textId="77777777" w:rsidR="00B82227" w:rsidRDefault="00B82227" w:rsidP="003567C7">
            <w:pPr>
              <w:pStyle w:val="TAL"/>
              <w:rPr>
                <w:rFonts w:cs="Arial"/>
                <w:lang w:eastAsia="zh-CN"/>
              </w:rPr>
            </w:pPr>
            <w:r>
              <w:rPr>
                <w:rFonts w:cs="Arial"/>
              </w:rPr>
              <w:t>isUnique: T</w:t>
            </w:r>
            <w:r>
              <w:rPr>
                <w:rFonts w:cs="Arial"/>
                <w:lang w:eastAsia="zh-CN"/>
              </w:rPr>
              <w:t>rue</w:t>
            </w:r>
          </w:p>
          <w:p w14:paraId="514A1D7E" w14:textId="77777777" w:rsidR="00B82227" w:rsidRDefault="00B82227" w:rsidP="003567C7">
            <w:pPr>
              <w:pStyle w:val="TAL"/>
              <w:rPr>
                <w:rFonts w:cs="Arial"/>
              </w:rPr>
            </w:pPr>
            <w:r>
              <w:rPr>
                <w:rFonts w:cs="Arial"/>
              </w:rPr>
              <w:t>defaultValue: None</w:t>
            </w:r>
          </w:p>
          <w:p w14:paraId="235A5CBE" w14:textId="77777777" w:rsidR="00B82227" w:rsidRDefault="00B82227" w:rsidP="003567C7">
            <w:pPr>
              <w:pStyle w:val="TAL"/>
              <w:rPr>
                <w:rFonts w:cs="Arial"/>
                <w:szCs w:val="18"/>
              </w:rPr>
            </w:pPr>
            <w:r>
              <w:rPr>
                <w:rFonts w:cs="Arial"/>
              </w:rPr>
              <w:t xml:space="preserve">isNullable: </w:t>
            </w:r>
            <w:r w:rsidRPr="00E7050A">
              <w:rPr>
                <w:rFonts w:cs="Arial"/>
                <w:szCs w:val="18"/>
              </w:rPr>
              <w:t>False</w:t>
            </w:r>
          </w:p>
          <w:p w14:paraId="5CA4A310" w14:textId="77777777" w:rsidR="00B82227" w:rsidRDefault="00B82227" w:rsidP="003567C7">
            <w:pPr>
              <w:spacing w:after="0"/>
              <w:rPr>
                <w:rFonts w:ascii="Arial" w:hAnsi="Arial" w:cs="Arial"/>
                <w:sz w:val="18"/>
                <w:szCs w:val="18"/>
                <w:lang w:eastAsia="zh-CN"/>
              </w:rPr>
            </w:pPr>
          </w:p>
        </w:tc>
      </w:tr>
      <w:tr w:rsidR="00B82227" w14:paraId="32E6AC7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F1BF6" w14:textId="77777777" w:rsidR="00B82227" w:rsidRDefault="00B82227" w:rsidP="003567C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F1062B1" w14:textId="77777777" w:rsidR="00B82227" w:rsidRDefault="00B82227" w:rsidP="003567C7">
            <w:pPr>
              <w:pStyle w:val="TAL"/>
            </w:pPr>
            <w:r>
              <w:t>This attribute describes whether a network slice can be simultaneously used by a device together with other network slices and if so, with which other classes of network slices.</w:t>
            </w:r>
          </w:p>
          <w:p w14:paraId="72A6EE39" w14:textId="77777777" w:rsidR="00B82227" w:rsidRDefault="00B82227" w:rsidP="003567C7">
            <w:pPr>
              <w:pStyle w:val="TAL"/>
            </w:pPr>
          </w:p>
          <w:p w14:paraId="090DFD51" w14:textId="77777777" w:rsidR="00B82227" w:rsidRDefault="00B82227" w:rsidP="003567C7">
            <w:pPr>
              <w:spacing w:after="0"/>
              <w:rPr>
                <w:rFonts w:ascii="Arial" w:hAnsi="Arial" w:cs="Arial"/>
                <w:sz w:val="18"/>
                <w:szCs w:val="18"/>
              </w:rPr>
            </w:pPr>
            <w:r>
              <w:rPr>
                <w:rFonts w:ascii="Arial" w:hAnsi="Arial" w:cs="Arial"/>
                <w:sz w:val="18"/>
                <w:szCs w:val="18"/>
              </w:rPr>
              <w:t>allowedValues: “0”, “1”, “2”, “3”, “4”.</w:t>
            </w:r>
          </w:p>
          <w:p w14:paraId="78BBC299" w14:textId="77777777" w:rsidR="00B82227" w:rsidRDefault="00B82227" w:rsidP="003567C7">
            <w:pPr>
              <w:spacing w:after="0"/>
              <w:rPr>
                <w:rFonts w:ascii="Arial" w:hAnsi="Arial" w:cs="Arial"/>
                <w:sz w:val="18"/>
                <w:szCs w:val="18"/>
              </w:rPr>
            </w:pPr>
          </w:p>
          <w:p w14:paraId="56254DEF" w14:textId="77777777" w:rsidR="00B82227" w:rsidRDefault="00B82227" w:rsidP="003567C7">
            <w:pPr>
              <w:spacing w:after="0"/>
              <w:rPr>
                <w:rFonts w:ascii="Arial" w:hAnsi="Arial" w:cs="Arial"/>
                <w:sz w:val="18"/>
                <w:szCs w:val="18"/>
              </w:rPr>
            </w:pPr>
            <w:r>
              <w:rPr>
                <w:rFonts w:ascii="Arial" w:hAnsi="Arial" w:cs="Arial"/>
                <w:sz w:val="18"/>
                <w:szCs w:val="18"/>
              </w:rPr>
              <w:t>“0”: Can be used with any network slice</w:t>
            </w:r>
          </w:p>
          <w:p w14:paraId="702BA875" w14:textId="77777777" w:rsidR="00B82227" w:rsidRDefault="00B82227" w:rsidP="003567C7">
            <w:pPr>
              <w:spacing w:after="0"/>
              <w:rPr>
                <w:rFonts w:ascii="Arial" w:hAnsi="Arial" w:cs="Arial"/>
                <w:sz w:val="18"/>
                <w:szCs w:val="18"/>
              </w:rPr>
            </w:pPr>
            <w:r>
              <w:rPr>
                <w:rFonts w:ascii="Arial" w:hAnsi="Arial" w:cs="Arial"/>
                <w:sz w:val="18"/>
                <w:szCs w:val="18"/>
              </w:rPr>
              <w:t>“1”: Can be used with network slices with same SST value</w:t>
            </w:r>
          </w:p>
          <w:p w14:paraId="55EA7A27" w14:textId="77777777" w:rsidR="00B82227" w:rsidRDefault="00B82227" w:rsidP="003567C7">
            <w:pPr>
              <w:spacing w:after="0"/>
              <w:rPr>
                <w:rFonts w:ascii="Arial" w:hAnsi="Arial" w:cs="Arial"/>
                <w:sz w:val="18"/>
                <w:szCs w:val="18"/>
              </w:rPr>
            </w:pPr>
            <w:r>
              <w:rPr>
                <w:rFonts w:ascii="Arial" w:hAnsi="Arial" w:cs="Arial"/>
                <w:sz w:val="18"/>
                <w:szCs w:val="18"/>
              </w:rPr>
              <w:t>“2”: Can be used with any network slice with same SD value</w:t>
            </w:r>
          </w:p>
          <w:p w14:paraId="1F5D0881" w14:textId="77777777" w:rsidR="00B82227" w:rsidRDefault="00B82227" w:rsidP="003567C7">
            <w:pPr>
              <w:spacing w:after="0"/>
              <w:rPr>
                <w:rFonts w:ascii="Arial" w:hAnsi="Arial" w:cs="Arial"/>
                <w:sz w:val="18"/>
                <w:szCs w:val="18"/>
              </w:rPr>
            </w:pPr>
            <w:r>
              <w:rPr>
                <w:rFonts w:ascii="Arial" w:hAnsi="Arial" w:cs="Arial"/>
                <w:sz w:val="18"/>
                <w:szCs w:val="18"/>
              </w:rPr>
              <w:t>“3”: Cannot be used with another network slice</w:t>
            </w:r>
          </w:p>
          <w:p w14:paraId="4F1C0AA3" w14:textId="77777777" w:rsidR="00B82227" w:rsidRDefault="00B82227" w:rsidP="003567C7">
            <w:pPr>
              <w:spacing w:after="0"/>
              <w:rPr>
                <w:rFonts w:ascii="Arial" w:hAnsi="Arial" w:cs="Arial"/>
                <w:sz w:val="18"/>
                <w:szCs w:val="18"/>
              </w:rPr>
            </w:pPr>
            <w:r>
              <w:rPr>
                <w:rFonts w:ascii="Arial" w:hAnsi="Arial" w:cs="Arial"/>
                <w:sz w:val="18"/>
                <w:szCs w:val="18"/>
              </w:rPr>
              <w:t>“4”: Cannot be used by a UE in a specific location</w:t>
            </w:r>
          </w:p>
          <w:p w14:paraId="01D0FDE3" w14:textId="77777777" w:rsidR="00B82227"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9A8ABC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66D3DC7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8BDE83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58838E0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9EBA3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6FE803CC" w14:textId="77777777" w:rsidR="00B82227" w:rsidRDefault="00B82227" w:rsidP="003567C7">
            <w:pPr>
              <w:pStyle w:val="TAL"/>
              <w:rPr>
                <w:rFonts w:cs="Arial"/>
              </w:rPr>
            </w:pPr>
            <w:r>
              <w:rPr>
                <w:rFonts w:cs="Arial"/>
                <w:snapToGrid w:val="0"/>
                <w:szCs w:val="18"/>
              </w:rPr>
              <w:t>isNullable: False</w:t>
            </w:r>
          </w:p>
        </w:tc>
      </w:tr>
      <w:tr w:rsidR="00B82227" w14:paraId="0A22F2A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2EE60"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2FCBF8" w14:textId="77777777" w:rsidR="00B82227" w:rsidRDefault="00B82227" w:rsidP="003567C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B09C9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EnergyEfficiency</w:t>
            </w:r>
          </w:p>
          <w:p w14:paraId="68735EB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D05458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E485A74" w14:textId="77777777" w:rsidR="00B82227" w:rsidRPr="00C06349" w:rsidRDefault="00B82227" w:rsidP="003567C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8C2DFE4" w14:textId="77777777" w:rsidR="00B82227" w:rsidRPr="00C06349" w:rsidRDefault="00B82227" w:rsidP="003567C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714202B" w14:textId="77777777" w:rsidR="00B82227" w:rsidRDefault="00B82227" w:rsidP="003567C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82227" w14:paraId="45D90A9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3D31F"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8874006" w14:textId="77777777" w:rsidR="00B82227" w:rsidRDefault="00B82227" w:rsidP="003567C7">
            <w:pPr>
              <w:pStyle w:val="TAL"/>
              <w:rPr>
                <w:lang w:eastAsia="zh-CN"/>
              </w:rPr>
            </w:pPr>
            <w:r>
              <w:rPr>
                <w:lang w:eastAsia="zh-CN"/>
              </w:rPr>
              <w:t>Depending on the sST value, EnergyEfficiency.performance will be</w:t>
            </w:r>
          </w:p>
          <w:p w14:paraId="27B01872" w14:textId="77777777" w:rsidR="00B82227" w:rsidRDefault="00B82227" w:rsidP="003567C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9A6A754" w14:textId="77777777" w:rsidR="00B82227" w:rsidRDefault="00B82227" w:rsidP="003567C7">
            <w:pPr>
              <w:pStyle w:val="TAL"/>
              <w:rPr>
                <w:lang w:eastAsia="zh-CN"/>
              </w:rPr>
            </w:pPr>
            <w:r>
              <w:rPr>
                <w:lang w:eastAsia="zh-CN"/>
              </w:rPr>
              <w:t>or</w:t>
            </w:r>
          </w:p>
          <w:p w14:paraId="796E1A27" w14:textId="77777777" w:rsidR="00B82227" w:rsidRDefault="00B82227" w:rsidP="003567C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FEE45CE" w14:textId="77777777" w:rsidR="00B82227" w:rsidRDefault="00B82227" w:rsidP="003567C7">
            <w:pPr>
              <w:pStyle w:val="TAL"/>
              <w:rPr>
                <w:lang w:eastAsia="zh-CN"/>
              </w:rPr>
            </w:pPr>
            <w:r>
              <w:rPr>
                <w:lang w:eastAsia="zh-CN"/>
              </w:rPr>
              <w:t>or</w:t>
            </w:r>
          </w:p>
          <w:p w14:paraId="42F89839" w14:textId="77777777" w:rsidR="00B82227" w:rsidRDefault="00B82227" w:rsidP="003567C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5F498E0" w14:textId="77777777" w:rsidR="00B82227" w:rsidRDefault="00B82227" w:rsidP="003567C7">
            <w:pPr>
              <w:keepNext/>
              <w:keepLines/>
              <w:spacing w:after="0"/>
              <w:rPr>
                <w:rFonts w:ascii="Arial" w:hAnsi="Arial" w:cs="Arial"/>
                <w:sz w:val="18"/>
                <w:szCs w:val="18"/>
                <w:lang w:eastAsia="zh-CN"/>
              </w:rPr>
            </w:pPr>
          </w:p>
          <w:p w14:paraId="23999EDF" w14:textId="77777777" w:rsidR="00B82227" w:rsidRDefault="00B82227" w:rsidP="003567C7">
            <w:pPr>
              <w:keepNext/>
              <w:keepLines/>
              <w:spacing w:after="0"/>
              <w:rPr>
                <w:rFonts w:ascii="Arial" w:hAnsi="Arial" w:cs="Arial"/>
                <w:sz w:val="18"/>
                <w:szCs w:val="18"/>
                <w:lang w:eastAsia="zh-CN"/>
              </w:rPr>
            </w:pPr>
          </w:p>
          <w:p w14:paraId="57708E27" w14:textId="77777777" w:rsidR="00B82227" w:rsidRDefault="00B82227" w:rsidP="003567C7">
            <w:pPr>
              <w:keepNext/>
              <w:keepLines/>
              <w:spacing w:after="0"/>
              <w:rPr>
                <w:rFonts w:ascii="Arial" w:hAnsi="Arial" w:cs="Arial"/>
                <w:snapToGrid w:val="0"/>
                <w:sz w:val="18"/>
                <w:szCs w:val="18"/>
              </w:rPr>
            </w:pPr>
            <w:r>
              <w:rPr>
                <w:rFonts w:ascii="Arial" w:hAnsi="Arial" w:cs="Arial"/>
                <w:snapToGrid w:val="0"/>
                <w:sz w:val="18"/>
                <w:szCs w:val="18"/>
              </w:rPr>
              <w:t>allowedValues:</w:t>
            </w:r>
          </w:p>
          <w:p w14:paraId="140A5067" w14:textId="77777777" w:rsidR="00B82227" w:rsidRDefault="00B82227" w:rsidP="003567C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BB37E9" w14:textId="77777777" w:rsidR="00B82227" w:rsidRDefault="00B82227" w:rsidP="003567C7">
            <w:pPr>
              <w:pStyle w:val="TAL"/>
              <w:rPr>
                <w:rFonts w:cs="Arial"/>
                <w:lang w:eastAsia="zh-CN"/>
              </w:rPr>
            </w:pPr>
            <w:r>
              <w:rPr>
                <w:rFonts w:cs="Arial"/>
                <w:lang w:eastAsia="zh-CN"/>
              </w:rPr>
              <w:t xml:space="preserve">    - number of bits (Integer) (see TS 28.554 [27] clause 6.7.2.2).</w:t>
            </w:r>
          </w:p>
          <w:p w14:paraId="2B5CE433" w14:textId="77777777" w:rsidR="00B82227" w:rsidRDefault="00B82227" w:rsidP="003567C7">
            <w:pPr>
              <w:pStyle w:val="TAL"/>
              <w:rPr>
                <w:rFonts w:cs="Arial"/>
                <w:lang w:eastAsia="zh-CN"/>
              </w:rPr>
            </w:pPr>
            <w:r w:rsidRPr="00E630AC">
              <w:rPr>
                <w:rFonts w:cs="Arial"/>
                <w:lang w:eastAsia="zh-CN"/>
              </w:rPr>
              <w:t xml:space="preserve">    - number of bits (Integer) for RAN-based network slice (see TS 28.554 [27] clause 6.7.2.2a).</w:t>
            </w:r>
          </w:p>
          <w:p w14:paraId="25AB4A5A" w14:textId="77777777" w:rsidR="00B82227" w:rsidRPr="001F2B04" w:rsidRDefault="00B82227" w:rsidP="003567C7">
            <w:pPr>
              <w:pStyle w:val="TAL"/>
              <w:rPr>
                <w:rFonts w:cs="Arial"/>
                <w:lang w:eastAsia="zh-CN"/>
              </w:rPr>
            </w:pPr>
          </w:p>
          <w:p w14:paraId="37501FA9" w14:textId="77777777" w:rsidR="00B82227" w:rsidRDefault="00B82227" w:rsidP="003567C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7DB5C61" w14:textId="77777777" w:rsidR="00B82227" w:rsidRDefault="00B82227" w:rsidP="003567C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573C1BD" w14:textId="77777777" w:rsidR="00B82227" w:rsidRDefault="00B82227" w:rsidP="003567C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4DC5AF5" w14:textId="77777777" w:rsidR="00B82227" w:rsidRPr="001F2B04" w:rsidRDefault="00B82227" w:rsidP="003567C7">
            <w:pPr>
              <w:pStyle w:val="TAL"/>
              <w:rPr>
                <w:rFonts w:cs="Arial"/>
                <w:lang w:eastAsia="zh-CN"/>
              </w:rPr>
            </w:pPr>
          </w:p>
          <w:p w14:paraId="249A470A" w14:textId="77777777" w:rsidR="00B82227" w:rsidRDefault="00B82227" w:rsidP="003567C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A422E6" w14:textId="77777777" w:rsidR="00B82227" w:rsidRDefault="00B82227" w:rsidP="003567C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DBAA59" w14:textId="77777777" w:rsidR="00B82227" w:rsidRDefault="00B82227" w:rsidP="003567C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222D52E" w14:textId="77777777" w:rsidR="00B82227" w:rsidRDefault="00B82227" w:rsidP="003567C7">
            <w:pPr>
              <w:keepNext/>
              <w:keepLines/>
              <w:spacing w:after="0"/>
              <w:rPr>
                <w:rFonts w:ascii="Arial" w:hAnsi="Arial" w:cs="Arial"/>
                <w:snapToGrid w:val="0"/>
                <w:sz w:val="18"/>
                <w:szCs w:val="18"/>
              </w:rPr>
            </w:pPr>
          </w:p>
          <w:p w14:paraId="0D58E5B5" w14:textId="77777777" w:rsidR="00B82227" w:rsidRDefault="00B82227" w:rsidP="003567C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67119BD"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type: ENUM</w:t>
            </w:r>
          </w:p>
          <w:p w14:paraId="5BF52EFE"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68189D1D"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isOrdered: N/A</w:t>
            </w:r>
          </w:p>
          <w:p w14:paraId="13504F62"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isUnique: N/A</w:t>
            </w:r>
          </w:p>
          <w:p w14:paraId="0B022105"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BB97C0E" w14:textId="77777777" w:rsidR="00B82227" w:rsidRDefault="00B82227" w:rsidP="003567C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82227" w14:paraId="5A38DA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907AC"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82814C5" w14:textId="77777777" w:rsidR="00B82227" w:rsidRDefault="00B82227" w:rsidP="003567C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4B1A7C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E7D56F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97D9F2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350D8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F8A5A2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9B1849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82227" w14:paraId="03C373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57AE2" w14:textId="77777777" w:rsidR="00B82227" w:rsidRDefault="00B82227" w:rsidP="003567C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D1807D8" w14:textId="77777777" w:rsidR="00B82227" w:rsidRDefault="00B82227" w:rsidP="003567C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F1B7D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D26B32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0B3EFA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1FCD51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B88D3B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B2FCC7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82227" w14:paraId="671C485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F1A85" w14:textId="77777777" w:rsidR="00B82227" w:rsidRDefault="00B82227" w:rsidP="003567C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61953EF" w14:textId="77777777" w:rsidR="00B82227" w:rsidRDefault="00B82227" w:rsidP="003567C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B5B5CB"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0BE88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5E4CE0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5C0987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8A6EB3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369AAE4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82227" w14:paraId="013E598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FD8B8" w14:textId="77777777" w:rsidR="00B82227" w:rsidRPr="0064555E" w:rsidRDefault="00B82227"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1F9DDA4" w14:textId="77777777" w:rsidR="00B82227" w:rsidRDefault="00B82227" w:rsidP="003567C7">
            <w:pPr>
              <w:pStyle w:val="TAL"/>
            </w:pPr>
            <w:r>
              <w:t>An attribute specifies whether for the Network Slice, devices need to be also authenticated and authorized by a AAA server using additional credentials different than the ones used for</w:t>
            </w:r>
          </w:p>
          <w:p w14:paraId="79B8AB66" w14:textId="77777777" w:rsidR="00B82227" w:rsidRDefault="00B82227" w:rsidP="003567C7">
            <w:pPr>
              <w:pStyle w:val="TAL"/>
            </w:pPr>
            <w:r>
              <w:t xml:space="preserve">the primary authentication, </w:t>
            </w:r>
            <w:r w:rsidRPr="00C1538F">
              <w:t>see clause 3.4.</w:t>
            </w:r>
            <w:r>
              <w:t>3</w:t>
            </w:r>
            <w:r w:rsidRPr="00C1538F">
              <w:t>7 of NG.116 [50].</w:t>
            </w:r>
          </w:p>
          <w:p w14:paraId="3C946B8E" w14:textId="77777777" w:rsidR="00B82227" w:rsidRDefault="00B82227" w:rsidP="003567C7">
            <w:pPr>
              <w:pStyle w:val="TAL"/>
            </w:pPr>
          </w:p>
          <w:p w14:paraId="24EEF809" w14:textId="77777777" w:rsidR="00B82227" w:rsidRPr="00C1538F" w:rsidRDefault="00B82227"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EAE35C0"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C5107B3"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4BA14F18"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isOrdered: N/A</w:t>
            </w:r>
          </w:p>
          <w:p w14:paraId="0664294F"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isUnique: N/A</w:t>
            </w:r>
          </w:p>
          <w:p w14:paraId="4B916A28" w14:textId="77777777" w:rsidR="00B82227" w:rsidRPr="00F018F1" w:rsidRDefault="00B82227" w:rsidP="003567C7">
            <w:pPr>
              <w:spacing w:after="0"/>
              <w:rPr>
                <w:rFonts w:ascii="Arial" w:hAnsi="Arial" w:cs="Arial"/>
                <w:snapToGrid w:val="0"/>
                <w:sz w:val="18"/>
                <w:szCs w:val="18"/>
              </w:rPr>
            </w:pPr>
            <w:r w:rsidRPr="00F018F1">
              <w:rPr>
                <w:rFonts w:ascii="Arial" w:hAnsi="Arial" w:cs="Arial"/>
                <w:snapToGrid w:val="0"/>
                <w:sz w:val="18"/>
                <w:szCs w:val="18"/>
              </w:rPr>
              <w:t>defaultValue: False</w:t>
            </w:r>
          </w:p>
          <w:p w14:paraId="24A24BB0" w14:textId="77777777" w:rsidR="00B82227" w:rsidRPr="0064555E" w:rsidRDefault="00B82227" w:rsidP="003567C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82227" w14:paraId="5A7DDBC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D91E5" w14:textId="77777777" w:rsidR="00B82227" w:rsidRPr="0064555E" w:rsidRDefault="00B82227"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DD2CFB7" w14:textId="77777777" w:rsidR="00B82227" w:rsidRDefault="00B82227" w:rsidP="003567C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B777666" w14:textId="77777777" w:rsidR="00B82227" w:rsidRDefault="00B82227" w:rsidP="003567C7">
            <w:pPr>
              <w:pStyle w:val="TAL"/>
              <w:rPr>
                <w:rFonts w:cs="Arial"/>
                <w:szCs w:val="18"/>
              </w:rPr>
            </w:pPr>
            <w:r>
              <w:t>the primary authentication</w:t>
            </w:r>
            <w:r>
              <w:rPr>
                <w:rFonts w:cs="Arial"/>
                <w:szCs w:val="18"/>
              </w:rPr>
              <w:t>.</w:t>
            </w:r>
          </w:p>
          <w:p w14:paraId="2105F582" w14:textId="6F770754" w:rsidR="00B82227" w:rsidRDefault="00B82227" w:rsidP="003567C7">
            <w:pPr>
              <w:pStyle w:val="TAL"/>
              <w:rPr>
                <w:rFonts w:cs="Arial"/>
                <w:szCs w:val="18"/>
              </w:rPr>
            </w:pPr>
          </w:p>
          <w:p w14:paraId="7CA83684" w14:textId="594C9026" w:rsidR="00B82227" w:rsidRDefault="00B82227" w:rsidP="003567C7">
            <w:pPr>
              <w:spacing w:after="0"/>
              <w:rPr>
                <w:rFonts w:ascii="Arial" w:hAnsi="Arial" w:cs="Arial"/>
                <w:sz w:val="18"/>
                <w:szCs w:val="18"/>
              </w:rPr>
            </w:pPr>
            <w:r>
              <w:rPr>
                <w:rFonts w:ascii="Arial" w:hAnsi="Arial" w:cs="Arial"/>
                <w:sz w:val="18"/>
                <w:szCs w:val="18"/>
              </w:rPr>
              <w:t>allowedValues:</w:t>
            </w:r>
          </w:p>
          <w:p w14:paraId="5C40724B" w14:textId="44084517" w:rsidR="00B82227" w:rsidRDefault="00B82227" w:rsidP="003567C7">
            <w:pPr>
              <w:spacing w:after="0"/>
              <w:rPr>
                <w:rFonts w:ascii="Arial" w:hAnsi="Arial" w:cs="Arial"/>
                <w:sz w:val="18"/>
                <w:szCs w:val="18"/>
              </w:rPr>
            </w:pPr>
            <w:r>
              <w:rPr>
                <w:rFonts w:ascii="Arial" w:hAnsi="Arial" w:cs="Arial"/>
                <w:sz w:val="18"/>
                <w:szCs w:val="18"/>
              </w:rPr>
              <w:t>"NOT SUPPORTED", "SUPPORTED".</w:t>
            </w:r>
          </w:p>
          <w:p w14:paraId="2F6D8954" w14:textId="77777777" w:rsidR="00B82227" w:rsidRPr="00C1538F" w:rsidRDefault="00B82227" w:rsidP="00D84E81">
            <w:pPr>
              <w:spacing w:after="0"/>
            </w:pPr>
          </w:p>
        </w:tc>
        <w:tc>
          <w:tcPr>
            <w:tcW w:w="2156" w:type="dxa"/>
            <w:tcBorders>
              <w:top w:val="single" w:sz="4" w:space="0" w:color="auto"/>
              <w:left w:val="single" w:sz="4" w:space="0" w:color="auto"/>
              <w:bottom w:val="single" w:sz="4" w:space="0" w:color="auto"/>
              <w:right w:val="single" w:sz="4" w:space="0" w:color="auto"/>
            </w:tcBorders>
          </w:tcPr>
          <w:p w14:paraId="183A2C71" w14:textId="65037210"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AC7A52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816675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E87163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F6D5E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False</w:t>
            </w:r>
          </w:p>
          <w:p w14:paraId="41BF1462"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2B1CC3B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44106" w14:textId="77777777" w:rsidR="00B82227" w:rsidRPr="0064555E" w:rsidRDefault="00B82227" w:rsidP="003567C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61F48B8" w14:textId="77777777" w:rsidR="00B82227" w:rsidRDefault="00B82227"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355D88" w14:textId="77777777" w:rsidR="00B82227" w:rsidRDefault="00B82227" w:rsidP="003567C7">
            <w:pPr>
              <w:pStyle w:val="TAL"/>
            </w:pPr>
          </w:p>
          <w:p w14:paraId="0F522E6F" w14:textId="77777777" w:rsidR="00B82227" w:rsidRPr="00C1538F" w:rsidRDefault="00B82227"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CC0DE5"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53E058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766BEC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BB1644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F60FA6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672BF2B"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C6A298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E11E4" w14:textId="77777777" w:rsidR="00B82227" w:rsidRPr="0064555E" w:rsidRDefault="00B82227" w:rsidP="003567C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50FE58" w14:textId="77777777" w:rsidR="00B82227" w:rsidRDefault="00B82227"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03A3763" w14:textId="77777777" w:rsidR="00B82227" w:rsidRDefault="00B82227" w:rsidP="003567C7">
            <w:pPr>
              <w:pStyle w:val="TAL"/>
            </w:pPr>
          </w:p>
          <w:p w14:paraId="546B7408" w14:textId="77777777" w:rsidR="00B82227" w:rsidRPr="00C1538F" w:rsidRDefault="00B82227"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4F310C"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E196EE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0C1649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63C132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39B7780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E84EC4D"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1CD2FA1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EF6B" w14:textId="77777777" w:rsidR="00B82227" w:rsidRPr="0064555E" w:rsidRDefault="00B82227" w:rsidP="003567C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A95DCFA" w14:textId="77777777" w:rsidR="00B82227" w:rsidRDefault="00B82227" w:rsidP="003567C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24B1519" w14:textId="77777777" w:rsidR="00B82227" w:rsidRDefault="00B82227" w:rsidP="003567C7">
            <w:pPr>
              <w:pStyle w:val="TAL"/>
              <w:rPr>
                <w:szCs w:val="21"/>
                <w:lang w:eastAsia="de-DE"/>
              </w:rPr>
            </w:pPr>
          </w:p>
          <w:p w14:paraId="0575355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7C8C8C4B" w14:textId="77777777" w:rsidR="00B82227" w:rsidRPr="00C1538F"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6EF07D7"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B0CA0D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E833AD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False</w:t>
            </w:r>
          </w:p>
          <w:p w14:paraId="0B75F33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True</w:t>
            </w:r>
          </w:p>
          <w:p w14:paraId="46FFA6F2" w14:textId="77777777" w:rsidR="00B82227" w:rsidRPr="007F50AE" w:rsidRDefault="00B82227" w:rsidP="003567C7">
            <w:pPr>
              <w:spacing w:after="0"/>
              <w:rPr>
                <w:rFonts w:ascii="Arial" w:hAnsi="Arial" w:cs="Arial"/>
                <w:snapToGrid w:val="0"/>
                <w:sz w:val="18"/>
                <w:szCs w:val="18"/>
              </w:rPr>
            </w:pPr>
            <w:r w:rsidRPr="007F50AE">
              <w:rPr>
                <w:rFonts w:ascii="Arial" w:hAnsi="Arial" w:cs="Arial"/>
                <w:snapToGrid w:val="0"/>
                <w:sz w:val="18"/>
                <w:szCs w:val="18"/>
              </w:rPr>
              <w:t>defaultValue: None</w:t>
            </w:r>
          </w:p>
          <w:p w14:paraId="58B46D53"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721FA9A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0541C" w14:textId="77777777" w:rsidR="00B82227" w:rsidRPr="0064555E" w:rsidRDefault="00B82227" w:rsidP="003567C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737B2A1" w14:textId="77777777" w:rsidR="00B82227" w:rsidRDefault="00B82227" w:rsidP="003567C7">
            <w:pPr>
              <w:pStyle w:val="TAL"/>
            </w:pPr>
            <w:r w:rsidRPr="00C1538F">
              <w:t xml:space="preserve">An attribute which </w:t>
            </w:r>
            <w:r>
              <w:t>i</w:t>
            </w:r>
            <w:r w:rsidRPr="00460124">
              <w:t>dentif</w:t>
            </w:r>
            <w:r>
              <w:t>ies</w:t>
            </w:r>
            <w:r w:rsidRPr="00460124">
              <w:t xml:space="preserve"> a security function</w:t>
            </w:r>
            <w:r>
              <w:t>.</w:t>
            </w:r>
          </w:p>
          <w:p w14:paraId="1ECC9904" w14:textId="77777777" w:rsidR="00B82227" w:rsidRDefault="00B82227" w:rsidP="003567C7">
            <w:pPr>
              <w:pStyle w:val="TAL"/>
            </w:pPr>
          </w:p>
          <w:p w14:paraId="2A16EFB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CF72156" w14:textId="77777777" w:rsidR="00B82227" w:rsidRPr="00C1538F"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FC6C2A0"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7253A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A444FE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9B9FD2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F30950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5D33185"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AA5401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3BD8DC5" w14:textId="77777777" w:rsidR="00B82227" w:rsidRPr="0064555E" w:rsidRDefault="00B82227" w:rsidP="003567C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9F48752" w14:textId="77777777" w:rsidR="00B82227" w:rsidRDefault="00B82227" w:rsidP="003567C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4F83CF1" w14:textId="77777777" w:rsidR="00B82227" w:rsidRDefault="00B82227" w:rsidP="003567C7">
            <w:pPr>
              <w:pStyle w:val="TAL"/>
            </w:pPr>
          </w:p>
          <w:p w14:paraId="1246AF7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CC60767" w14:textId="77777777" w:rsidR="00B82227" w:rsidRPr="00C1538F"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1416C37A"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55D69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2017473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812C37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42E1B3E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67C06310"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3C88832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98A60C" w14:textId="77777777" w:rsidR="00B82227" w:rsidRPr="0064555E" w:rsidRDefault="00B82227" w:rsidP="003567C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B26DF38" w14:textId="77777777" w:rsidR="00B82227" w:rsidRDefault="00B82227" w:rsidP="003567C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D4E3E69" w14:textId="77777777" w:rsidR="00B82227" w:rsidRDefault="00B82227" w:rsidP="003567C7">
            <w:pPr>
              <w:pStyle w:val="TAL"/>
            </w:pPr>
          </w:p>
          <w:p w14:paraId="2DBD1E8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4B491FD2" w14:textId="77777777" w:rsidR="00B82227" w:rsidRPr="00C1538F" w:rsidRDefault="00B82227"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4F56A204" w14:textId="77777777" w:rsidR="00B82227" w:rsidRPr="0064555E" w:rsidRDefault="00B82227"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924E6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0..*</w:t>
            </w:r>
          </w:p>
          <w:p w14:paraId="0CD725F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False</w:t>
            </w:r>
          </w:p>
          <w:p w14:paraId="34D8D01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CB5091A" w14:textId="77777777" w:rsidR="00B82227" w:rsidRPr="004873AF" w:rsidRDefault="00B82227" w:rsidP="003567C7">
            <w:pPr>
              <w:spacing w:after="0"/>
              <w:rPr>
                <w:rFonts w:ascii="Arial" w:hAnsi="Arial" w:cs="Arial"/>
                <w:snapToGrid w:val="0"/>
                <w:sz w:val="18"/>
                <w:szCs w:val="18"/>
              </w:rPr>
            </w:pPr>
            <w:r w:rsidRPr="004873AF">
              <w:rPr>
                <w:rFonts w:ascii="Arial" w:hAnsi="Arial" w:cs="Arial"/>
                <w:snapToGrid w:val="0"/>
                <w:sz w:val="18"/>
                <w:szCs w:val="18"/>
              </w:rPr>
              <w:t>defaultValue: None</w:t>
            </w:r>
          </w:p>
          <w:p w14:paraId="482B3477" w14:textId="77777777" w:rsidR="00B82227" w:rsidRPr="0064555E" w:rsidRDefault="00B82227" w:rsidP="003567C7">
            <w:pPr>
              <w:spacing w:after="0"/>
              <w:rPr>
                <w:rFonts w:ascii="Arial" w:hAnsi="Arial" w:cs="Arial"/>
                <w:snapToGrid w:val="0"/>
                <w:sz w:val="18"/>
                <w:szCs w:val="18"/>
              </w:rPr>
            </w:pPr>
            <w:r>
              <w:rPr>
                <w:rFonts w:ascii="Arial" w:hAnsi="Arial" w:cs="Arial"/>
                <w:snapToGrid w:val="0"/>
                <w:sz w:val="18"/>
                <w:szCs w:val="18"/>
              </w:rPr>
              <w:t>isNullable: False</w:t>
            </w:r>
          </w:p>
        </w:tc>
      </w:tr>
      <w:tr w:rsidR="00B82227" w14:paraId="5D170D2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D86A0" w14:textId="77777777" w:rsidR="00B82227" w:rsidRPr="0064555E" w:rsidRDefault="00B82227" w:rsidP="003567C7">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3C29F2F" w14:textId="77777777" w:rsidR="00B82227" w:rsidRDefault="00B82227" w:rsidP="003567C7">
            <w:pPr>
              <w:pStyle w:val="TAL"/>
            </w:pPr>
            <w:r>
              <w:t>An attribute indicating type of network slice subnet, including:</w:t>
            </w:r>
          </w:p>
          <w:p w14:paraId="0C61BFF8" w14:textId="77777777" w:rsidR="00B82227" w:rsidRDefault="00B82227" w:rsidP="003567C7">
            <w:pPr>
              <w:pStyle w:val="B10"/>
              <w:ind w:left="284"/>
              <w:contextualSpacing/>
            </w:pPr>
            <w:r>
              <w:t>-</w:t>
            </w:r>
            <w:r>
              <w:tab/>
              <w:t>Top network slice subnet</w:t>
            </w:r>
          </w:p>
          <w:p w14:paraId="1D0E442B" w14:textId="77777777" w:rsidR="00B82227" w:rsidRDefault="00B82227" w:rsidP="003567C7">
            <w:pPr>
              <w:pStyle w:val="B10"/>
              <w:ind w:left="284"/>
              <w:contextualSpacing/>
            </w:pPr>
            <w:r>
              <w:t>-</w:t>
            </w:r>
            <w:r>
              <w:tab/>
              <w:t>RAN network slice subnet</w:t>
            </w:r>
          </w:p>
          <w:p w14:paraId="4759EC81" w14:textId="77777777" w:rsidR="00B82227" w:rsidRDefault="00B82227" w:rsidP="003567C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FD2E442" w14:textId="77777777" w:rsidR="00B82227" w:rsidRDefault="00B82227" w:rsidP="003567C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88B982F" w14:textId="77777777" w:rsidR="00B82227" w:rsidRPr="00C1538F" w:rsidRDefault="00B82227" w:rsidP="003567C7">
            <w:pPr>
              <w:pStyle w:val="TAL"/>
            </w:pPr>
            <w:bookmarkStart w:id="15"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E5A259A" w14:textId="77777777" w:rsidR="00B82227" w:rsidRDefault="00B82227"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3617FAE" w14:textId="77777777" w:rsidR="00B82227" w:rsidRDefault="00B82227" w:rsidP="003567C7">
            <w:pPr>
              <w:spacing w:after="0"/>
              <w:rPr>
                <w:rFonts w:ascii="Arial" w:hAnsi="Arial" w:cs="Arial"/>
                <w:sz w:val="18"/>
                <w:szCs w:val="18"/>
              </w:rPr>
            </w:pPr>
            <w:r>
              <w:rPr>
                <w:rFonts w:ascii="Arial" w:hAnsi="Arial" w:cs="Arial"/>
                <w:sz w:val="18"/>
                <w:szCs w:val="18"/>
              </w:rPr>
              <w:t>multiplicity: 1</w:t>
            </w:r>
          </w:p>
          <w:p w14:paraId="0E6BFDEC" w14:textId="77777777" w:rsidR="00B82227" w:rsidRDefault="00B82227" w:rsidP="003567C7">
            <w:pPr>
              <w:spacing w:after="0"/>
              <w:rPr>
                <w:rFonts w:ascii="Arial" w:hAnsi="Arial" w:cs="Arial"/>
                <w:sz w:val="18"/>
                <w:szCs w:val="18"/>
              </w:rPr>
            </w:pPr>
            <w:r>
              <w:rPr>
                <w:rFonts w:ascii="Arial" w:hAnsi="Arial" w:cs="Arial"/>
                <w:sz w:val="18"/>
                <w:szCs w:val="18"/>
              </w:rPr>
              <w:t>isOrdered: N/A</w:t>
            </w:r>
          </w:p>
          <w:p w14:paraId="5FF8F3B1" w14:textId="77777777" w:rsidR="00B82227" w:rsidRDefault="00B82227" w:rsidP="003567C7">
            <w:pPr>
              <w:spacing w:after="0"/>
              <w:rPr>
                <w:rFonts w:ascii="Arial" w:hAnsi="Arial" w:cs="Arial"/>
                <w:sz w:val="18"/>
                <w:szCs w:val="18"/>
              </w:rPr>
            </w:pPr>
            <w:r>
              <w:rPr>
                <w:rFonts w:ascii="Arial" w:hAnsi="Arial" w:cs="Arial"/>
                <w:sz w:val="18"/>
                <w:szCs w:val="18"/>
              </w:rPr>
              <w:t>isUnique: N/A</w:t>
            </w:r>
          </w:p>
          <w:p w14:paraId="6CA9A68A" w14:textId="77777777" w:rsidR="00B82227" w:rsidRDefault="00B82227" w:rsidP="003567C7">
            <w:pPr>
              <w:spacing w:after="0"/>
              <w:rPr>
                <w:rFonts w:ascii="Arial" w:hAnsi="Arial" w:cs="Arial"/>
                <w:sz w:val="18"/>
                <w:szCs w:val="18"/>
              </w:rPr>
            </w:pPr>
            <w:r>
              <w:rPr>
                <w:rFonts w:ascii="Arial" w:hAnsi="Arial" w:cs="Arial"/>
                <w:sz w:val="18"/>
                <w:szCs w:val="18"/>
              </w:rPr>
              <w:t>defaultValue: None</w:t>
            </w:r>
          </w:p>
          <w:p w14:paraId="4366E2C9" w14:textId="77777777" w:rsidR="00B82227" w:rsidRPr="0064555E" w:rsidRDefault="00B82227" w:rsidP="003567C7">
            <w:pPr>
              <w:spacing w:after="0"/>
              <w:rPr>
                <w:rFonts w:ascii="Arial" w:hAnsi="Arial" w:cs="Arial"/>
                <w:snapToGrid w:val="0"/>
                <w:sz w:val="18"/>
                <w:szCs w:val="18"/>
              </w:rPr>
            </w:pPr>
            <w:r>
              <w:rPr>
                <w:rFonts w:cs="Arial"/>
                <w:szCs w:val="18"/>
              </w:rPr>
              <w:t>isNullable: False</w:t>
            </w:r>
          </w:p>
        </w:tc>
      </w:tr>
      <w:tr w:rsidR="00B82227" w14:paraId="5A8066E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0DD6C" w14:textId="77777777" w:rsidR="00B82227" w:rsidRDefault="00B82227" w:rsidP="003567C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71B57EC" w14:textId="77777777" w:rsidR="00B82227" w:rsidRDefault="00B82227" w:rsidP="003567C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F08AA7D" w14:textId="77777777" w:rsidR="00B82227" w:rsidRDefault="00B82227" w:rsidP="003567C7">
            <w:pPr>
              <w:pStyle w:val="TAL"/>
              <w:rPr>
                <w:rFonts w:cs="Arial"/>
                <w:szCs w:val="18"/>
                <w:lang w:eastAsia="zh-CN"/>
              </w:rPr>
            </w:pPr>
          </w:p>
          <w:p w14:paraId="5A814843" w14:textId="77777777" w:rsidR="00B82227" w:rsidRDefault="00B82227" w:rsidP="003567C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CBE1DCA" w14:textId="77777777" w:rsidR="00B82227" w:rsidRPr="00B26339" w:rsidRDefault="00B82227" w:rsidP="003567C7">
            <w:pPr>
              <w:pStyle w:val="TAL"/>
            </w:pPr>
            <w:r w:rsidRPr="00B26339">
              <w:t>type: Integer</w:t>
            </w:r>
          </w:p>
          <w:p w14:paraId="148993FF" w14:textId="77777777" w:rsidR="00B82227" w:rsidRPr="00B26339" w:rsidRDefault="00B82227" w:rsidP="003567C7">
            <w:pPr>
              <w:pStyle w:val="TAL"/>
            </w:pPr>
            <w:r w:rsidRPr="00B26339">
              <w:t>multiplicity: 1</w:t>
            </w:r>
          </w:p>
          <w:p w14:paraId="7CFF474B" w14:textId="77777777" w:rsidR="00B82227" w:rsidRPr="00B26339" w:rsidRDefault="00B82227" w:rsidP="003567C7">
            <w:pPr>
              <w:pStyle w:val="TAL"/>
            </w:pPr>
            <w:r w:rsidRPr="00B26339">
              <w:t>isOrdered: N/A</w:t>
            </w:r>
          </w:p>
          <w:p w14:paraId="685F0826" w14:textId="77777777" w:rsidR="00B82227" w:rsidRPr="00B26339" w:rsidRDefault="00B82227" w:rsidP="003567C7">
            <w:pPr>
              <w:pStyle w:val="TAL"/>
            </w:pPr>
            <w:r w:rsidRPr="00B26339">
              <w:t>isUnique: N/A</w:t>
            </w:r>
          </w:p>
          <w:p w14:paraId="20C8760B" w14:textId="77777777" w:rsidR="00B82227" w:rsidRPr="00B26339" w:rsidRDefault="00B82227" w:rsidP="003567C7">
            <w:pPr>
              <w:pStyle w:val="TAL"/>
            </w:pPr>
            <w:r w:rsidRPr="00B26339">
              <w:t>defaultValue: None</w:t>
            </w:r>
          </w:p>
          <w:p w14:paraId="45654E7A" w14:textId="77777777" w:rsidR="00B82227" w:rsidRDefault="00B82227" w:rsidP="003567C7">
            <w:pPr>
              <w:spacing w:after="0"/>
              <w:rPr>
                <w:rFonts w:ascii="Arial" w:hAnsi="Arial" w:cs="Arial"/>
                <w:sz w:val="18"/>
                <w:szCs w:val="18"/>
                <w:lang w:eastAsia="zh-CN"/>
              </w:rPr>
            </w:pPr>
            <w:r w:rsidRPr="00B26339">
              <w:t>isNullable: False</w:t>
            </w:r>
          </w:p>
        </w:tc>
      </w:tr>
      <w:tr w:rsidR="00B82227" w14:paraId="24FFCA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96C51" w14:textId="77777777" w:rsidR="00B82227" w:rsidRPr="004E3CB7" w:rsidRDefault="00B82227"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DBD0737" w14:textId="77777777" w:rsidR="00B82227" w:rsidRDefault="00B82227"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CA8DC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30AD684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787328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8AB509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F3FBD5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1B4FC8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5EDB7AB8" w14:textId="77777777" w:rsidR="00B82227" w:rsidRPr="00B26339" w:rsidRDefault="00B82227" w:rsidP="003567C7">
            <w:pPr>
              <w:pStyle w:val="TAL"/>
            </w:pPr>
            <w:r>
              <w:rPr>
                <w:rFonts w:cs="Arial"/>
                <w:snapToGrid w:val="0"/>
                <w:szCs w:val="18"/>
              </w:rPr>
              <w:t>isNullable: False</w:t>
            </w:r>
          </w:p>
        </w:tc>
      </w:tr>
      <w:tr w:rsidR="00B82227" w14:paraId="0A20CF8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DD77" w14:textId="77777777" w:rsidR="00B82227" w:rsidRPr="004E3CB7" w:rsidRDefault="00B82227"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A0EC08C" w14:textId="77777777" w:rsidR="00B82227" w:rsidRDefault="00B82227"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FD9C0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46581C0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D37FDB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80CAEF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9A12C0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0721AF8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2588CDD" w14:textId="77777777" w:rsidR="00B82227" w:rsidRPr="00B26339" w:rsidRDefault="00B82227" w:rsidP="003567C7">
            <w:pPr>
              <w:pStyle w:val="TAL"/>
            </w:pPr>
            <w:r>
              <w:rPr>
                <w:rFonts w:cs="Arial"/>
                <w:snapToGrid w:val="0"/>
                <w:szCs w:val="18"/>
              </w:rPr>
              <w:t>isNullable: False</w:t>
            </w:r>
          </w:p>
        </w:tc>
      </w:tr>
      <w:tr w:rsidR="00B82227" w14:paraId="2938769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74930" w14:textId="77777777" w:rsidR="00B82227" w:rsidRPr="004E3CB7" w:rsidRDefault="00B82227"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34F7EAC" w14:textId="77777777" w:rsidR="00B82227" w:rsidRDefault="00B82227" w:rsidP="003567C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BB43D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A270B5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66E9E55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60FF5F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D5B3FB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0A86AE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68192F4C" w14:textId="77777777" w:rsidR="00B82227" w:rsidRPr="00B26339" w:rsidRDefault="00B82227" w:rsidP="003567C7">
            <w:pPr>
              <w:pStyle w:val="TAL"/>
            </w:pPr>
            <w:r>
              <w:rPr>
                <w:rFonts w:cs="Arial"/>
                <w:snapToGrid w:val="0"/>
                <w:szCs w:val="18"/>
              </w:rPr>
              <w:t>isNullable: False</w:t>
            </w:r>
          </w:p>
        </w:tc>
      </w:tr>
      <w:tr w:rsidR="00B82227" w14:paraId="3998C4F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A3B9F" w14:textId="77777777" w:rsidR="00B82227" w:rsidRPr="004E3CB7" w:rsidRDefault="00B82227"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D3E2884" w14:textId="77777777" w:rsidR="00B82227" w:rsidRDefault="00B82227" w:rsidP="003567C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A51D3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D5E382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29CBEA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24A028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0C4EC47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4D2D1A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66C1F31E" w14:textId="77777777" w:rsidR="00B82227" w:rsidRPr="00B26339" w:rsidRDefault="00B82227" w:rsidP="003567C7">
            <w:pPr>
              <w:pStyle w:val="TAL"/>
            </w:pPr>
            <w:r>
              <w:rPr>
                <w:rFonts w:cs="Arial"/>
                <w:snapToGrid w:val="0"/>
                <w:szCs w:val="18"/>
              </w:rPr>
              <w:t>isNullable: False</w:t>
            </w:r>
          </w:p>
        </w:tc>
      </w:tr>
      <w:tr w:rsidR="00B82227" w14:paraId="2771E53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9870F" w14:textId="77777777" w:rsidR="00B82227" w:rsidRPr="004E3CB7" w:rsidRDefault="00B82227" w:rsidP="003567C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24F14EE" w14:textId="77777777" w:rsidR="00B82227" w:rsidRDefault="00B82227" w:rsidP="003567C7">
            <w:pPr>
              <w:pStyle w:val="TAL"/>
              <w:rPr>
                <w:lang w:eastAsia="zh-CN"/>
              </w:rPr>
            </w:pPr>
            <w:r>
              <w:rPr>
                <w:lang w:eastAsia="zh-CN"/>
              </w:rPr>
              <w:t>An attribute specifies a list of Tracking Areas that a network slice subnet can serve.</w:t>
            </w:r>
          </w:p>
          <w:p w14:paraId="1EE2B712" w14:textId="77777777" w:rsidR="00B82227" w:rsidRDefault="00B82227" w:rsidP="003567C7">
            <w:pPr>
              <w:pStyle w:val="TAL"/>
            </w:pPr>
            <w:r>
              <w:t>allowedValues:</w:t>
            </w:r>
          </w:p>
          <w:p w14:paraId="7A95E163" w14:textId="77777777" w:rsidR="00B82227" w:rsidRDefault="00B82227" w:rsidP="003567C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F4877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Integer</w:t>
            </w:r>
          </w:p>
          <w:p w14:paraId="59FE3E8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9B2319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False</w:t>
            </w:r>
          </w:p>
          <w:p w14:paraId="14243DB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True</w:t>
            </w:r>
          </w:p>
          <w:p w14:paraId="4D5FD47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065D9C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0E608242" w14:textId="77777777" w:rsidR="00B82227" w:rsidRPr="00B26339" w:rsidRDefault="00B82227" w:rsidP="003567C7">
            <w:pPr>
              <w:pStyle w:val="TAL"/>
            </w:pPr>
            <w:r>
              <w:rPr>
                <w:rFonts w:cs="Arial"/>
                <w:snapToGrid w:val="0"/>
                <w:szCs w:val="18"/>
              </w:rPr>
              <w:t>isNullable: False</w:t>
            </w:r>
          </w:p>
        </w:tc>
      </w:tr>
      <w:tr w:rsidR="00B82227" w14:paraId="5237E8A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3FEAB"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7FDD817" w14:textId="77777777" w:rsidR="00B82227" w:rsidRDefault="00B82227" w:rsidP="003567C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057A86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ProcessMonitor</w:t>
            </w:r>
          </w:p>
          <w:p w14:paraId="3DE413D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1D90CB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2EC8F3B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E3B62DD"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74CA3E1" w14:textId="77777777" w:rsidR="00B82227" w:rsidRDefault="00B82227"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82227" w14:paraId="5D0C742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4F029" w14:textId="77777777" w:rsidR="00B82227" w:rsidRPr="005F33EE" w:rsidRDefault="00B82227" w:rsidP="003567C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ADE3626" w14:textId="77777777" w:rsidR="00B82227" w:rsidRDefault="00B82227" w:rsidP="003567C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9D0472B" w14:textId="77777777" w:rsidR="00B82227" w:rsidRPr="00B826AA" w:rsidRDefault="00B82227" w:rsidP="003567C7">
            <w:pPr>
              <w:pStyle w:val="TAL"/>
              <w:rPr>
                <w:lang w:eastAsia="zh-CN"/>
              </w:rPr>
            </w:pPr>
          </w:p>
          <w:p w14:paraId="0646FDBD" w14:textId="77777777" w:rsidR="00B82227" w:rsidRDefault="00B82227" w:rsidP="003567C7">
            <w:pPr>
              <w:pStyle w:val="TAL"/>
              <w:rPr>
                <w:lang w:eastAsia="zh-CN"/>
              </w:rPr>
            </w:pPr>
            <w:r>
              <w:rPr>
                <w:lang w:eastAsia="zh-CN"/>
              </w:rPr>
              <w:t xml:space="preserve">Allowed Value: </w:t>
            </w:r>
          </w:p>
          <w:p w14:paraId="6C80E937" w14:textId="77777777" w:rsidR="00B82227" w:rsidRDefault="00B82227" w:rsidP="003567C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7FCD9B" w14:textId="77777777" w:rsidR="00B82227" w:rsidRDefault="00B82227" w:rsidP="003567C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9FF7911" w14:textId="77777777" w:rsidR="00B82227" w:rsidRDefault="00B82227"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D45F2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3652930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0..1</w:t>
            </w:r>
          </w:p>
          <w:p w14:paraId="18DEB70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31F5DD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55F7E4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B7B8790" w14:textId="77777777" w:rsidR="00B82227" w:rsidRDefault="00B82227"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82227" w14:paraId="7D0321C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00781"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64BCC0D2" w14:textId="77777777" w:rsidR="00B82227" w:rsidRDefault="00B82227"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83E13C7" w14:textId="77777777" w:rsidR="00B82227" w:rsidRDefault="00B82227" w:rsidP="003567C7">
            <w:pPr>
              <w:pStyle w:val="TAL"/>
              <w:rPr>
                <w:lang w:eastAsia="zh-CN"/>
              </w:rPr>
            </w:pPr>
          </w:p>
          <w:p w14:paraId="40898AD1" w14:textId="77777777" w:rsidR="00B82227" w:rsidRDefault="00B82227" w:rsidP="003567C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79F3F60" w14:textId="77777777" w:rsidR="00B82227" w:rsidRDefault="00B82227"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F42B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02BEE4E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060793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4017F4A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72116CD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188E9C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1C7CDBA6" w14:textId="77777777" w:rsidR="00B82227" w:rsidRDefault="00B82227"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82227" w14:paraId="0B50158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4C602"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F9D2368" w14:textId="77777777" w:rsidR="00B82227" w:rsidRDefault="00B82227" w:rsidP="003567C7">
            <w:pPr>
              <w:pStyle w:val="TAL"/>
            </w:pPr>
            <w:r>
              <w:rPr>
                <w:lang w:eastAsia="zh-CN"/>
              </w:rPr>
              <w:t>An attribute</w:t>
            </w:r>
            <w:r>
              <w:t xml:space="preserve"> represents MnS consumer's requirements for resource reservation.</w:t>
            </w:r>
          </w:p>
          <w:p w14:paraId="1A63F6D2" w14:textId="77777777" w:rsidR="00B82227" w:rsidRDefault="00B82227" w:rsidP="003567C7">
            <w:pPr>
              <w:pStyle w:val="TAL"/>
              <w:rPr>
                <w:lang w:eastAsia="zh-CN"/>
              </w:rPr>
            </w:pPr>
          </w:p>
          <w:p w14:paraId="080085F2" w14:textId="77777777" w:rsidR="00B82227" w:rsidRDefault="00B82227" w:rsidP="003567C7">
            <w:pPr>
              <w:pStyle w:val="TAL"/>
              <w:rPr>
                <w:lang w:eastAsia="zh-CN"/>
              </w:rPr>
            </w:pPr>
          </w:p>
          <w:p w14:paraId="171F5C79" w14:textId="77777777" w:rsidR="00B82227" w:rsidRDefault="00B82227" w:rsidP="003567C7">
            <w:pPr>
              <w:pStyle w:val="TAL"/>
              <w:rPr>
                <w:lang w:eastAsia="zh-CN"/>
              </w:rPr>
            </w:pPr>
          </w:p>
          <w:p w14:paraId="292B5358" w14:textId="77777777" w:rsidR="00B82227" w:rsidRDefault="00B82227" w:rsidP="003567C7">
            <w:pPr>
              <w:pStyle w:val="TAL"/>
              <w:rPr>
                <w:lang w:eastAsia="zh-CN"/>
              </w:rPr>
            </w:pPr>
            <w:r>
              <w:rPr>
                <w:lang w:eastAsia="zh-CN"/>
              </w:rPr>
              <w:t xml:space="preserve">Allowed Value: </w:t>
            </w:r>
          </w:p>
          <w:p w14:paraId="7E291215" w14:textId="77777777" w:rsidR="00B82227" w:rsidRDefault="00B82227" w:rsidP="003567C7">
            <w:pPr>
              <w:pStyle w:val="TAL"/>
              <w:rPr>
                <w:lang w:eastAsia="zh-CN"/>
              </w:rPr>
            </w:pPr>
            <w:r>
              <w:rPr>
                <w:lang w:eastAsia="zh-CN"/>
              </w:rPr>
              <w:t xml:space="preserve">TRUE: MnS producer need to reserve corresponding resources </w:t>
            </w:r>
          </w:p>
          <w:p w14:paraId="08A7BBE6" w14:textId="77777777" w:rsidR="00B82227" w:rsidRDefault="00B82227" w:rsidP="003567C7">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5E01B3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Boolean</w:t>
            </w:r>
          </w:p>
          <w:p w14:paraId="2181748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7E5F836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3141010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5D03D23"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40C61CE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B82227" w14:paraId="2B6EB3D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596D6"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0884038" w14:textId="77777777" w:rsidR="00B82227" w:rsidRDefault="00B82227" w:rsidP="003567C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4923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Timestamp</w:t>
            </w:r>
          </w:p>
          <w:p w14:paraId="3E39203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3095C396"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C7D10A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64F4DB9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209912B0"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B82227" w14:paraId="32566E2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53683"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A391468" w14:textId="77777777" w:rsidR="00B82227" w:rsidRDefault="00B82227" w:rsidP="003567C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AD0CB4D" w14:textId="77777777" w:rsidR="00B82227" w:rsidRDefault="00B82227"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14039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Timestamp</w:t>
            </w:r>
          </w:p>
          <w:p w14:paraId="45D9AD2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4AD4F5C8"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6E5C51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17C799A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5F5DF39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B82227" w14:paraId="13C827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C8B89" w14:textId="77777777" w:rsidR="00B82227" w:rsidRPr="005F33EE" w:rsidRDefault="00B82227" w:rsidP="003567C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A11D78B" w14:textId="77777777" w:rsidR="00B82227" w:rsidRDefault="00B82227" w:rsidP="003567C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3986C1FE" w14:textId="77777777" w:rsidR="00B82227" w:rsidRDefault="00B82227" w:rsidP="003567C7">
            <w:pPr>
              <w:pStyle w:val="TAL"/>
              <w:rPr>
                <w:lang w:eastAsia="zh-CN"/>
              </w:rPr>
            </w:pPr>
          </w:p>
          <w:p w14:paraId="01CD0698" w14:textId="77777777" w:rsidR="00B82227" w:rsidRDefault="00B82227" w:rsidP="003567C7">
            <w:pPr>
              <w:pStyle w:val="TAL"/>
              <w:rPr>
                <w:lang w:eastAsia="zh-CN"/>
              </w:rPr>
            </w:pPr>
            <w:r>
              <w:rPr>
                <w:lang w:eastAsia="zh-CN"/>
              </w:rPr>
              <w:t xml:space="preserve">Allowed Value: </w:t>
            </w:r>
          </w:p>
          <w:p w14:paraId="3182961D" w14:textId="77777777" w:rsidR="00B82227" w:rsidRDefault="00B82227" w:rsidP="003567C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C5A668" w14:textId="77777777" w:rsidR="00B82227" w:rsidRPr="0078103C" w:rsidRDefault="00B82227" w:rsidP="003567C7">
            <w:pPr>
              <w:pStyle w:val="TAL"/>
              <w:rPr>
                <w:lang w:eastAsia="zh-CN"/>
              </w:rPr>
            </w:pPr>
          </w:p>
          <w:p w14:paraId="2E8DECC0" w14:textId="77777777" w:rsidR="00B82227" w:rsidRDefault="00B82227" w:rsidP="003567C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5C05D17" w14:textId="77777777" w:rsidR="00B82227" w:rsidRDefault="00B82227" w:rsidP="003567C7">
            <w:pPr>
              <w:pStyle w:val="TAL"/>
              <w:rPr>
                <w:lang w:eastAsia="zh-CN"/>
              </w:rPr>
            </w:pPr>
          </w:p>
          <w:p w14:paraId="0FBFFEF2" w14:textId="77777777" w:rsidR="00B82227" w:rsidRDefault="00B82227" w:rsidP="003567C7">
            <w:pPr>
              <w:pStyle w:val="TAL"/>
              <w:rPr>
                <w:lang w:eastAsia="zh-CN"/>
              </w:rPr>
            </w:pPr>
            <w:r>
              <w:rPr>
                <w:lang w:eastAsia="zh-CN"/>
              </w:rPr>
              <w:t>USED: which means the reserved resource for the specified network slicing related requirements is used.</w:t>
            </w:r>
          </w:p>
          <w:p w14:paraId="53A4373F" w14:textId="77777777" w:rsidR="00B82227" w:rsidRDefault="00B82227"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E8419A"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3229A95B"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0352DDEE"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1D18AD1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6B4CC4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710CD159"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B82227" w14:paraId="495F232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52168" w14:textId="77777777" w:rsidR="00B82227" w:rsidRPr="005F33EE" w:rsidRDefault="00B82227" w:rsidP="003567C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2F3DA3" w14:textId="77777777" w:rsidR="00B82227" w:rsidRPr="00CF30B1" w:rsidRDefault="00B82227" w:rsidP="003567C7">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35C928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String</w:t>
            </w:r>
          </w:p>
          <w:p w14:paraId="216DEAE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10D8AF8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63D29632"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20D8F94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3EE0991F"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B82227" w14:paraId="04B553E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4C11F" w14:textId="77777777" w:rsidR="00B82227" w:rsidRPr="005F33EE" w:rsidRDefault="00B82227" w:rsidP="003567C7">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A01AB50" w14:textId="77777777" w:rsidR="00B82227" w:rsidRDefault="00B82227"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D15E8DD" w14:textId="77777777" w:rsidR="00B82227" w:rsidRDefault="00B82227" w:rsidP="003567C7">
            <w:pPr>
              <w:pStyle w:val="TAL"/>
              <w:rPr>
                <w:lang w:eastAsia="zh-CN"/>
              </w:rPr>
            </w:pPr>
          </w:p>
          <w:p w14:paraId="7C934717" w14:textId="77777777" w:rsidR="00B82227" w:rsidRPr="00CF30B1" w:rsidRDefault="00B82227" w:rsidP="003567C7">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91B3145"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type: Enum</w:t>
            </w:r>
          </w:p>
          <w:p w14:paraId="633DFDE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multiplicity: 1</w:t>
            </w:r>
          </w:p>
          <w:p w14:paraId="5C427EF4"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isOrdered: N/A</w:t>
            </w:r>
          </w:p>
          <w:p w14:paraId="7E0D3007"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isUnique: N/A</w:t>
            </w:r>
          </w:p>
          <w:p w14:paraId="5AF87121"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defaultValue: None</w:t>
            </w:r>
          </w:p>
          <w:p w14:paraId="0818F11C" w14:textId="77777777" w:rsidR="00B82227" w:rsidRDefault="00B82227" w:rsidP="003567C7">
            <w:pPr>
              <w:spacing w:after="0"/>
              <w:rPr>
                <w:rFonts w:ascii="Arial" w:hAnsi="Arial" w:cs="Arial"/>
                <w:snapToGrid w:val="0"/>
                <w:sz w:val="18"/>
                <w:szCs w:val="18"/>
              </w:rPr>
            </w:pPr>
            <w:r>
              <w:rPr>
                <w:rFonts w:ascii="Arial" w:hAnsi="Arial" w:cs="Arial"/>
                <w:snapToGrid w:val="0"/>
                <w:sz w:val="18"/>
                <w:szCs w:val="18"/>
              </w:rPr>
              <w:t>allowedValues: N/A</w:t>
            </w:r>
          </w:p>
          <w:p w14:paraId="3FE664C9" w14:textId="77777777" w:rsidR="00B82227" w:rsidRDefault="00B82227"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82227" w14:paraId="7195D3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09970" w14:textId="77777777" w:rsidR="00B82227" w:rsidRDefault="00B82227" w:rsidP="003567C7">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3EB3356" w14:textId="77777777" w:rsidR="00B82227" w:rsidRDefault="00B82227" w:rsidP="003567C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1D0EF4"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type:  ServiceProfile</w:t>
            </w:r>
          </w:p>
          <w:p w14:paraId="02D3A6FF"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0CBA3DF6"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FE7B81F"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578F5F1C"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defaultValue: None</w:t>
            </w:r>
          </w:p>
          <w:p w14:paraId="32408845"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0B88366" w14:textId="77777777" w:rsidR="00B82227" w:rsidRDefault="00B82227"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B82227" w14:paraId="4B3FED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F2C7D" w14:textId="77777777" w:rsidR="00B82227" w:rsidRDefault="00B82227" w:rsidP="003567C7">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75EA6DE1" w14:textId="77777777" w:rsidR="00B82227" w:rsidRDefault="00B82227" w:rsidP="003567C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8652F7"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type:  SliceProfile</w:t>
            </w:r>
          </w:p>
          <w:p w14:paraId="65299BE1"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084DF1E4"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1456190"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DBCB1D2"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defaultValue: None</w:t>
            </w:r>
          </w:p>
          <w:p w14:paraId="5AFE9D54" w14:textId="77777777" w:rsidR="00B82227" w:rsidRPr="00D307F0" w:rsidRDefault="00B82227"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4E689C3" w14:textId="77777777" w:rsidR="00B82227" w:rsidRDefault="00B82227"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B82227" w14:paraId="617AAEF6" w14:textId="77777777" w:rsidTr="003567C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E839A73" w14:textId="77777777" w:rsidR="00B82227" w:rsidRDefault="00B82227" w:rsidP="003567C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9C92EA7" w14:textId="77777777" w:rsidR="00B82227" w:rsidRDefault="00B82227" w:rsidP="003567C7">
            <w:pPr>
              <w:pStyle w:val="NO"/>
            </w:pPr>
            <w:r>
              <w:t>NOTE 2: void</w:t>
            </w:r>
          </w:p>
          <w:p w14:paraId="460FA6B1" w14:textId="77777777" w:rsidR="00B82227" w:rsidRDefault="00B82227" w:rsidP="003567C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617597" w14:textId="77777777" w:rsidR="00DF2BC9" w:rsidRDefault="00DF2BC9" w:rsidP="00DF2BC9"/>
    <w:p w14:paraId="3F9EDC4D" w14:textId="77777777" w:rsidR="00594BCC" w:rsidRDefault="00594BCC" w:rsidP="00594BCC">
      <w:pPr>
        <w:pStyle w:val="NO"/>
      </w:pPr>
    </w:p>
    <w:p w14:paraId="4C7647CB" w14:textId="77777777" w:rsidR="00594BCC" w:rsidRDefault="00594BCC" w:rsidP="00594BCC">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BCC" w14:paraId="3C6784E3"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AD1E12" w14:textId="77777777" w:rsidR="00594BCC" w:rsidRDefault="00594BCC" w:rsidP="00087A45">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A61C51D" w14:textId="77777777" w:rsidR="00594BCC" w:rsidRDefault="00594BCC" w:rsidP="00594BCC">
      <w:pPr>
        <w:pStyle w:val="PL"/>
        <w:rPr>
          <w:lang w:val="fr-FR"/>
        </w:rPr>
      </w:pPr>
    </w:p>
    <w:p w14:paraId="43D3E2C5" w14:textId="77777777" w:rsidR="00594BCC" w:rsidRPr="004A1D7B" w:rsidRDefault="00594BCC" w:rsidP="00594BCC">
      <w:pPr>
        <w:pStyle w:val="PL"/>
        <w:rPr>
          <w:color w:val="FF0000"/>
          <w:lang w:val="en-IE"/>
        </w:rPr>
      </w:pPr>
    </w:p>
    <w:p w14:paraId="32AF755C" w14:textId="77777777" w:rsidR="00594BCC" w:rsidRDefault="00594BCC" w:rsidP="00594BCC">
      <w:pPr>
        <w:pStyle w:val="Heading2"/>
        <w:rPr>
          <w:lang w:eastAsia="zh-CN"/>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10362371" w14:textId="77777777" w:rsidR="00594BCC" w:rsidRDefault="00594BCC" w:rsidP="00594BCC">
      <w:pPr>
        <w:pStyle w:val="PL"/>
        <w:rPr>
          <w:lang w:val="en-IE"/>
        </w:rPr>
      </w:pPr>
    </w:p>
    <w:p w14:paraId="013D58AB" w14:textId="77777777" w:rsidR="00557CE5" w:rsidRDefault="00557CE5" w:rsidP="00557CE5">
      <w:pPr>
        <w:pStyle w:val="PL"/>
      </w:pPr>
      <w:r>
        <w:t>openapi: 3.0.1</w:t>
      </w:r>
    </w:p>
    <w:p w14:paraId="297F509E" w14:textId="77777777" w:rsidR="00557CE5" w:rsidRDefault="00557CE5" w:rsidP="00557CE5">
      <w:pPr>
        <w:pStyle w:val="PL"/>
      </w:pPr>
      <w:r>
        <w:t>info:</w:t>
      </w:r>
    </w:p>
    <w:p w14:paraId="14449598" w14:textId="77777777" w:rsidR="00557CE5" w:rsidRDefault="00557CE5" w:rsidP="00557CE5">
      <w:pPr>
        <w:pStyle w:val="PL"/>
      </w:pPr>
      <w:r>
        <w:t xml:space="preserve">  title: Slice NRM</w:t>
      </w:r>
    </w:p>
    <w:p w14:paraId="262B9F2E" w14:textId="77777777" w:rsidR="00557CE5" w:rsidRDefault="00557CE5" w:rsidP="00557CE5">
      <w:pPr>
        <w:pStyle w:val="PL"/>
      </w:pPr>
      <w:r>
        <w:t xml:space="preserve">  version: 18.4.0</w:t>
      </w:r>
    </w:p>
    <w:p w14:paraId="72867752" w14:textId="77777777" w:rsidR="00557CE5" w:rsidRDefault="00557CE5" w:rsidP="00557CE5">
      <w:pPr>
        <w:pStyle w:val="PL"/>
      </w:pPr>
      <w:r>
        <w:t xml:space="preserve">  description: &gt;-</w:t>
      </w:r>
    </w:p>
    <w:p w14:paraId="2B9C718D" w14:textId="77777777" w:rsidR="00557CE5" w:rsidRDefault="00557CE5" w:rsidP="00557CE5">
      <w:pPr>
        <w:pStyle w:val="PL"/>
      </w:pPr>
      <w:r>
        <w:t xml:space="preserve">    OAS 3.0.1 specification of the Slice NRM</w:t>
      </w:r>
    </w:p>
    <w:p w14:paraId="2BBCE78B" w14:textId="77777777" w:rsidR="00557CE5" w:rsidRDefault="00557CE5" w:rsidP="00557CE5">
      <w:pPr>
        <w:pStyle w:val="PL"/>
      </w:pPr>
      <w:r>
        <w:t xml:space="preserve">    @ 2023, 3GPP Organizational Partners (ARIB, ATIS, CCSA, ETSI, TSDSI, TTA, TTC).</w:t>
      </w:r>
    </w:p>
    <w:p w14:paraId="090B979E" w14:textId="77777777" w:rsidR="00557CE5" w:rsidRDefault="00557CE5" w:rsidP="00557CE5">
      <w:pPr>
        <w:pStyle w:val="PL"/>
      </w:pPr>
      <w:r>
        <w:t xml:space="preserve">    All rights reserved.</w:t>
      </w:r>
    </w:p>
    <w:p w14:paraId="1CC42CE4" w14:textId="77777777" w:rsidR="00557CE5" w:rsidRDefault="00557CE5" w:rsidP="00557CE5">
      <w:pPr>
        <w:pStyle w:val="PL"/>
      </w:pPr>
      <w:r>
        <w:t>externalDocs:</w:t>
      </w:r>
    </w:p>
    <w:p w14:paraId="2CFAEBEA" w14:textId="77777777" w:rsidR="00557CE5" w:rsidRDefault="00557CE5" w:rsidP="00557CE5">
      <w:pPr>
        <w:pStyle w:val="PL"/>
      </w:pPr>
      <w:r>
        <w:t xml:space="preserve">  description: 3GPP TS 28.541; 5G NRM, Slice NRM</w:t>
      </w:r>
    </w:p>
    <w:p w14:paraId="3139359E" w14:textId="77777777" w:rsidR="00557CE5" w:rsidRDefault="00557CE5" w:rsidP="00557CE5">
      <w:pPr>
        <w:pStyle w:val="PL"/>
      </w:pPr>
      <w:r>
        <w:t xml:space="preserve">  url: http://www.3gpp.org/ftp/Specs/archive/28_series/28.541/</w:t>
      </w:r>
    </w:p>
    <w:p w14:paraId="7ACABE6B" w14:textId="77777777" w:rsidR="00557CE5" w:rsidRDefault="00557CE5" w:rsidP="00557CE5">
      <w:pPr>
        <w:pStyle w:val="PL"/>
      </w:pPr>
      <w:r>
        <w:t>paths: {}</w:t>
      </w:r>
    </w:p>
    <w:p w14:paraId="4EF80EC6" w14:textId="77777777" w:rsidR="00557CE5" w:rsidRDefault="00557CE5" w:rsidP="00557CE5">
      <w:pPr>
        <w:pStyle w:val="PL"/>
      </w:pPr>
      <w:r>
        <w:t>components:</w:t>
      </w:r>
    </w:p>
    <w:p w14:paraId="1D5B9E2B" w14:textId="77777777" w:rsidR="00557CE5" w:rsidRDefault="00557CE5" w:rsidP="00557CE5">
      <w:pPr>
        <w:pStyle w:val="PL"/>
      </w:pPr>
      <w:r>
        <w:t xml:space="preserve">  schemas:</w:t>
      </w:r>
    </w:p>
    <w:p w14:paraId="5ECFA219" w14:textId="77777777" w:rsidR="00557CE5" w:rsidRDefault="00557CE5" w:rsidP="00557CE5">
      <w:pPr>
        <w:pStyle w:val="PL"/>
      </w:pPr>
    </w:p>
    <w:p w14:paraId="5E8A880D" w14:textId="77777777" w:rsidR="00557CE5" w:rsidRDefault="00557CE5" w:rsidP="00557CE5">
      <w:pPr>
        <w:pStyle w:val="PL"/>
      </w:pPr>
      <w:r>
        <w:t>#------------ Type definitions ---------------------------------------------------</w:t>
      </w:r>
    </w:p>
    <w:p w14:paraId="039234F1" w14:textId="77777777" w:rsidR="00557CE5" w:rsidRDefault="00557CE5" w:rsidP="00557CE5">
      <w:pPr>
        <w:pStyle w:val="PL"/>
      </w:pPr>
    </w:p>
    <w:p w14:paraId="1B05A957" w14:textId="77777777" w:rsidR="00557CE5" w:rsidRDefault="00557CE5" w:rsidP="00557CE5">
      <w:pPr>
        <w:pStyle w:val="PL"/>
      </w:pPr>
      <w:r>
        <w:t xml:space="preserve">    Float:</w:t>
      </w:r>
    </w:p>
    <w:p w14:paraId="433E3364" w14:textId="77777777" w:rsidR="00557CE5" w:rsidRDefault="00557CE5" w:rsidP="00557CE5">
      <w:pPr>
        <w:pStyle w:val="PL"/>
      </w:pPr>
      <w:r>
        <w:t xml:space="preserve">      type: number</w:t>
      </w:r>
    </w:p>
    <w:p w14:paraId="4446536D" w14:textId="77777777" w:rsidR="00557CE5" w:rsidRDefault="00557CE5" w:rsidP="00557CE5">
      <w:pPr>
        <w:pStyle w:val="PL"/>
      </w:pPr>
      <w:r>
        <w:t xml:space="preserve">      format: float</w:t>
      </w:r>
    </w:p>
    <w:p w14:paraId="58FB5D1B" w14:textId="77777777" w:rsidR="00557CE5" w:rsidRDefault="00557CE5" w:rsidP="00557CE5">
      <w:pPr>
        <w:pStyle w:val="PL"/>
      </w:pPr>
      <w:r>
        <w:t xml:space="preserve">    MobilityLevel:</w:t>
      </w:r>
    </w:p>
    <w:p w14:paraId="3E2FACDA" w14:textId="77777777" w:rsidR="00557CE5" w:rsidRDefault="00557CE5" w:rsidP="00557CE5">
      <w:pPr>
        <w:pStyle w:val="PL"/>
      </w:pPr>
      <w:r>
        <w:t xml:space="preserve">      type: string</w:t>
      </w:r>
    </w:p>
    <w:p w14:paraId="4606EB15" w14:textId="77777777" w:rsidR="00557CE5" w:rsidRDefault="00557CE5" w:rsidP="00557CE5">
      <w:pPr>
        <w:pStyle w:val="PL"/>
      </w:pPr>
      <w:r>
        <w:t xml:space="preserve">      enum:</w:t>
      </w:r>
    </w:p>
    <w:p w14:paraId="12754DD6" w14:textId="77777777" w:rsidR="00557CE5" w:rsidRDefault="00557CE5" w:rsidP="00557CE5">
      <w:pPr>
        <w:pStyle w:val="PL"/>
      </w:pPr>
      <w:r>
        <w:t xml:space="preserve">        - STATIONARY</w:t>
      </w:r>
    </w:p>
    <w:p w14:paraId="3937CFFA" w14:textId="77777777" w:rsidR="00557CE5" w:rsidRDefault="00557CE5" w:rsidP="00557CE5">
      <w:pPr>
        <w:pStyle w:val="PL"/>
      </w:pPr>
      <w:r>
        <w:t xml:space="preserve">        - NOMADIC</w:t>
      </w:r>
    </w:p>
    <w:p w14:paraId="2D327D5E" w14:textId="77777777" w:rsidR="00557CE5" w:rsidRDefault="00557CE5" w:rsidP="00557CE5">
      <w:pPr>
        <w:pStyle w:val="PL"/>
      </w:pPr>
      <w:r>
        <w:t xml:space="preserve">        - RESTRICTED MOBILITY</w:t>
      </w:r>
    </w:p>
    <w:p w14:paraId="050046EF" w14:textId="77777777" w:rsidR="00557CE5" w:rsidRDefault="00557CE5" w:rsidP="00557CE5">
      <w:pPr>
        <w:pStyle w:val="PL"/>
      </w:pPr>
      <w:r>
        <w:t xml:space="preserve">        - FULLY MOBILITY</w:t>
      </w:r>
    </w:p>
    <w:p w14:paraId="76ADF2BF" w14:textId="77777777" w:rsidR="00557CE5" w:rsidRDefault="00557CE5" w:rsidP="00557CE5">
      <w:pPr>
        <w:pStyle w:val="PL"/>
      </w:pPr>
      <w:r>
        <w:t xml:space="preserve">    SynAvailability:</w:t>
      </w:r>
    </w:p>
    <w:p w14:paraId="0A4684DF" w14:textId="77777777" w:rsidR="00557CE5" w:rsidRDefault="00557CE5" w:rsidP="00557CE5">
      <w:pPr>
        <w:pStyle w:val="PL"/>
      </w:pPr>
      <w:r>
        <w:t xml:space="preserve">      type: string</w:t>
      </w:r>
    </w:p>
    <w:p w14:paraId="4E641FAD" w14:textId="77777777" w:rsidR="00557CE5" w:rsidRDefault="00557CE5" w:rsidP="00557CE5">
      <w:pPr>
        <w:pStyle w:val="PL"/>
      </w:pPr>
      <w:r>
        <w:t xml:space="preserve">      enum:</w:t>
      </w:r>
    </w:p>
    <w:p w14:paraId="72200051" w14:textId="77777777" w:rsidR="00557CE5" w:rsidRDefault="00557CE5" w:rsidP="00557CE5">
      <w:pPr>
        <w:pStyle w:val="PL"/>
      </w:pPr>
      <w:r>
        <w:t xml:space="preserve">        - NOT SUPPORTED</w:t>
      </w:r>
    </w:p>
    <w:p w14:paraId="50B926C6" w14:textId="77777777" w:rsidR="00557CE5" w:rsidRDefault="00557CE5" w:rsidP="00557CE5">
      <w:pPr>
        <w:pStyle w:val="PL"/>
      </w:pPr>
      <w:r>
        <w:t xml:space="preserve">        - BETWEEN BS AND UE</w:t>
      </w:r>
    </w:p>
    <w:p w14:paraId="6A1163CD" w14:textId="77777777" w:rsidR="00557CE5" w:rsidRDefault="00557CE5" w:rsidP="00557CE5">
      <w:pPr>
        <w:pStyle w:val="PL"/>
      </w:pPr>
      <w:r>
        <w:t xml:space="preserve">        - BETWEEN BS AND UE &amp; UE AND UE</w:t>
      </w:r>
    </w:p>
    <w:p w14:paraId="382EA290" w14:textId="77777777" w:rsidR="00557CE5" w:rsidRDefault="00557CE5" w:rsidP="00557CE5">
      <w:pPr>
        <w:pStyle w:val="PL"/>
      </w:pPr>
      <w:r>
        <w:t xml:space="preserve">    PositioningAvailability:</w:t>
      </w:r>
    </w:p>
    <w:p w14:paraId="701F4826" w14:textId="77777777" w:rsidR="00557CE5" w:rsidRDefault="00557CE5" w:rsidP="00557CE5">
      <w:pPr>
        <w:pStyle w:val="PL"/>
      </w:pPr>
      <w:r>
        <w:t xml:space="preserve">      type: array</w:t>
      </w:r>
    </w:p>
    <w:p w14:paraId="7B1FD1D6" w14:textId="77777777" w:rsidR="00557CE5" w:rsidRDefault="00557CE5" w:rsidP="00557CE5">
      <w:pPr>
        <w:pStyle w:val="PL"/>
      </w:pPr>
      <w:r>
        <w:lastRenderedPageBreak/>
        <w:t xml:space="preserve">      items:</w:t>
      </w:r>
    </w:p>
    <w:p w14:paraId="0EC1FEA6" w14:textId="77777777" w:rsidR="00557CE5" w:rsidRDefault="00557CE5" w:rsidP="00557CE5">
      <w:pPr>
        <w:pStyle w:val="PL"/>
      </w:pPr>
      <w:r>
        <w:t xml:space="preserve">        type: string</w:t>
      </w:r>
    </w:p>
    <w:p w14:paraId="4352DC2E" w14:textId="77777777" w:rsidR="00557CE5" w:rsidRDefault="00557CE5" w:rsidP="00557CE5">
      <w:pPr>
        <w:pStyle w:val="PL"/>
      </w:pPr>
      <w:r>
        <w:t xml:space="preserve">        enum:</w:t>
      </w:r>
    </w:p>
    <w:p w14:paraId="5CD59B30" w14:textId="77777777" w:rsidR="00557CE5" w:rsidRDefault="00557CE5" w:rsidP="00557CE5">
      <w:pPr>
        <w:pStyle w:val="PL"/>
      </w:pPr>
      <w:r>
        <w:t xml:space="preserve">          - CIDE-CID</w:t>
      </w:r>
    </w:p>
    <w:p w14:paraId="09AF6F69" w14:textId="77777777" w:rsidR="00557CE5" w:rsidRDefault="00557CE5" w:rsidP="00557CE5">
      <w:pPr>
        <w:pStyle w:val="PL"/>
      </w:pPr>
      <w:r>
        <w:t xml:space="preserve">          - OTDOA</w:t>
      </w:r>
    </w:p>
    <w:p w14:paraId="2A51C2FF" w14:textId="77777777" w:rsidR="00557CE5" w:rsidRDefault="00557CE5" w:rsidP="00557CE5">
      <w:pPr>
        <w:pStyle w:val="PL"/>
      </w:pPr>
      <w:r>
        <w:t xml:space="preserve">          - RF FINGERPRINTING</w:t>
      </w:r>
    </w:p>
    <w:p w14:paraId="1DB27ECA" w14:textId="77777777" w:rsidR="00557CE5" w:rsidRDefault="00557CE5" w:rsidP="00557CE5">
      <w:pPr>
        <w:pStyle w:val="PL"/>
      </w:pPr>
      <w:r>
        <w:t xml:space="preserve">          - AECID</w:t>
      </w:r>
    </w:p>
    <w:p w14:paraId="63B6D02A" w14:textId="77777777" w:rsidR="00557CE5" w:rsidRDefault="00557CE5" w:rsidP="00557CE5">
      <w:pPr>
        <w:pStyle w:val="PL"/>
      </w:pPr>
      <w:r>
        <w:t xml:space="preserve">          - HYBRID POSITIONING</w:t>
      </w:r>
    </w:p>
    <w:p w14:paraId="775CD1B7" w14:textId="77777777" w:rsidR="00557CE5" w:rsidRDefault="00557CE5" w:rsidP="00557CE5">
      <w:pPr>
        <w:pStyle w:val="PL"/>
      </w:pPr>
      <w:r>
        <w:t xml:space="preserve">          - NET-RTK</w:t>
      </w:r>
    </w:p>
    <w:p w14:paraId="3EE6605A" w14:textId="77777777" w:rsidR="00557CE5" w:rsidRDefault="00557CE5" w:rsidP="00557CE5">
      <w:pPr>
        <w:pStyle w:val="PL"/>
      </w:pPr>
      <w:r>
        <w:t xml:space="preserve">    Predictionfrequency:</w:t>
      </w:r>
    </w:p>
    <w:p w14:paraId="270B34BD" w14:textId="77777777" w:rsidR="00557CE5" w:rsidRDefault="00557CE5" w:rsidP="00557CE5">
      <w:pPr>
        <w:pStyle w:val="PL"/>
      </w:pPr>
      <w:r>
        <w:t xml:space="preserve">      type: string</w:t>
      </w:r>
    </w:p>
    <w:p w14:paraId="73F2FA8B" w14:textId="77777777" w:rsidR="00557CE5" w:rsidRDefault="00557CE5" w:rsidP="00557CE5">
      <w:pPr>
        <w:pStyle w:val="PL"/>
      </w:pPr>
      <w:r>
        <w:t xml:space="preserve">      enum:</w:t>
      </w:r>
    </w:p>
    <w:p w14:paraId="4B829610" w14:textId="77777777" w:rsidR="00557CE5" w:rsidRDefault="00557CE5" w:rsidP="00557CE5">
      <w:pPr>
        <w:pStyle w:val="PL"/>
      </w:pPr>
      <w:r>
        <w:t xml:space="preserve">        - PERSEC</w:t>
      </w:r>
    </w:p>
    <w:p w14:paraId="6BC3CF7B" w14:textId="77777777" w:rsidR="00557CE5" w:rsidRDefault="00557CE5" w:rsidP="00557CE5">
      <w:pPr>
        <w:pStyle w:val="PL"/>
      </w:pPr>
      <w:r>
        <w:t xml:space="preserve">        - PERMIN</w:t>
      </w:r>
    </w:p>
    <w:p w14:paraId="51FBA28F" w14:textId="77777777" w:rsidR="00557CE5" w:rsidRDefault="00557CE5" w:rsidP="00557CE5">
      <w:pPr>
        <w:pStyle w:val="PL"/>
      </w:pPr>
      <w:r>
        <w:t xml:space="preserve">        - PERHOUR</w:t>
      </w:r>
    </w:p>
    <w:p w14:paraId="3D9831F9" w14:textId="77777777" w:rsidR="00557CE5" w:rsidRDefault="00557CE5" w:rsidP="00557CE5">
      <w:pPr>
        <w:pStyle w:val="PL"/>
      </w:pPr>
      <w:r>
        <w:t xml:space="preserve">    SharingLevel:</w:t>
      </w:r>
    </w:p>
    <w:p w14:paraId="12C1F820" w14:textId="77777777" w:rsidR="00557CE5" w:rsidRDefault="00557CE5" w:rsidP="00557CE5">
      <w:pPr>
        <w:pStyle w:val="PL"/>
      </w:pPr>
      <w:r>
        <w:t xml:space="preserve">      type: string</w:t>
      </w:r>
    </w:p>
    <w:p w14:paraId="36588EDC" w14:textId="77777777" w:rsidR="00557CE5" w:rsidRDefault="00557CE5" w:rsidP="00557CE5">
      <w:pPr>
        <w:pStyle w:val="PL"/>
      </w:pPr>
      <w:r>
        <w:t xml:space="preserve">      enum:</w:t>
      </w:r>
    </w:p>
    <w:p w14:paraId="7E6D6057" w14:textId="77777777" w:rsidR="00557CE5" w:rsidRDefault="00557CE5" w:rsidP="00557CE5">
      <w:pPr>
        <w:pStyle w:val="PL"/>
      </w:pPr>
      <w:r>
        <w:t xml:space="preserve">        - SHARED</w:t>
      </w:r>
    </w:p>
    <w:p w14:paraId="4515E251" w14:textId="77777777" w:rsidR="00557CE5" w:rsidRDefault="00557CE5" w:rsidP="00557CE5">
      <w:pPr>
        <w:pStyle w:val="PL"/>
      </w:pPr>
      <w:r>
        <w:t xml:space="preserve">        - NON-SHARED</w:t>
      </w:r>
    </w:p>
    <w:p w14:paraId="739808E0" w14:textId="77777777" w:rsidR="00557CE5" w:rsidRDefault="00557CE5" w:rsidP="00557CE5">
      <w:pPr>
        <w:pStyle w:val="PL"/>
      </w:pPr>
    </w:p>
    <w:p w14:paraId="2A997635" w14:textId="77777777" w:rsidR="00557CE5" w:rsidRDefault="00557CE5" w:rsidP="00557CE5">
      <w:pPr>
        <w:pStyle w:val="PL"/>
      </w:pPr>
      <w:r>
        <w:t xml:space="preserve">    NetworkSliceSharingIndicator:</w:t>
      </w:r>
    </w:p>
    <w:p w14:paraId="5C589A68" w14:textId="77777777" w:rsidR="00557CE5" w:rsidRDefault="00557CE5" w:rsidP="00557CE5">
      <w:pPr>
        <w:pStyle w:val="PL"/>
      </w:pPr>
      <w:r>
        <w:t xml:space="preserve">      type: string</w:t>
      </w:r>
    </w:p>
    <w:p w14:paraId="4E2868BD" w14:textId="77777777" w:rsidR="00557CE5" w:rsidRDefault="00557CE5" w:rsidP="00557CE5">
      <w:pPr>
        <w:pStyle w:val="PL"/>
      </w:pPr>
      <w:r>
        <w:t xml:space="preserve">      enum:</w:t>
      </w:r>
    </w:p>
    <w:p w14:paraId="7F46F625" w14:textId="77777777" w:rsidR="00557CE5" w:rsidRDefault="00557CE5" w:rsidP="00557CE5">
      <w:pPr>
        <w:pStyle w:val="PL"/>
      </w:pPr>
      <w:r>
        <w:t xml:space="preserve">        - SHARED</w:t>
      </w:r>
    </w:p>
    <w:p w14:paraId="605DE153" w14:textId="77777777" w:rsidR="00557CE5" w:rsidRDefault="00557CE5" w:rsidP="00557CE5">
      <w:pPr>
        <w:pStyle w:val="PL"/>
      </w:pPr>
      <w:r>
        <w:t xml:space="preserve">        - NON-SHARED</w:t>
      </w:r>
    </w:p>
    <w:p w14:paraId="0C9A1EF9" w14:textId="77777777" w:rsidR="00557CE5" w:rsidRDefault="00557CE5" w:rsidP="00557CE5">
      <w:pPr>
        <w:pStyle w:val="PL"/>
      </w:pPr>
    </w:p>
    <w:p w14:paraId="0FA2E690" w14:textId="77777777" w:rsidR="00557CE5" w:rsidRDefault="00557CE5" w:rsidP="00557CE5">
      <w:pPr>
        <w:pStyle w:val="PL"/>
      </w:pPr>
      <w:r>
        <w:t xml:space="preserve">    SliceSimultaneousUse:</w:t>
      </w:r>
    </w:p>
    <w:p w14:paraId="7773ED50" w14:textId="77777777" w:rsidR="00557CE5" w:rsidRDefault="00557CE5" w:rsidP="00557CE5">
      <w:pPr>
        <w:pStyle w:val="PL"/>
      </w:pPr>
      <w:r>
        <w:t xml:space="preserve">      type: string</w:t>
      </w:r>
    </w:p>
    <w:p w14:paraId="35640F73" w14:textId="77777777" w:rsidR="00557CE5" w:rsidRDefault="00557CE5" w:rsidP="00557CE5">
      <w:pPr>
        <w:pStyle w:val="PL"/>
      </w:pPr>
      <w:r>
        <w:t xml:space="preserve">      enum:</w:t>
      </w:r>
    </w:p>
    <w:p w14:paraId="5AB16C24" w14:textId="77777777" w:rsidR="00557CE5" w:rsidRDefault="00557CE5" w:rsidP="00557CE5">
      <w:pPr>
        <w:pStyle w:val="PL"/>
      </w:pPr>
      <w:r>
        <w:t xml:space="preserve">        - ZERO</w:t>
      </w:r>
    </w:p>
    <w:p w14:paraId="638E9836" w14:textId="77777777" w:rsidR="00557CE5" w:rsidRDefault="00557CE5" w:rsidP="00557CE5">
      <w:pPr>
        <w:pStyle w:val="PL"/>
      </w:pPr>
      <w:r>
        <w:t xml:space="preserve">        - ONE</w:t>
      </w:r>
    </w:p>
    <w:p w14:paraId="70724879" w14:textId="77777777" w:rsidR="00557CE5" w:rsidRDefault="00557CE5" w:rsidP="00557CE5">
      <w:pPr>
        <w:pStyle w:val="PL"/>
      </w:pPr>
      <w:r>
        <w:t xml:space="preserve">        - TWO</w:t>
      </w:r>
    </w:p>
    <w:p w14:paraId="6B5349A2" w14:textId="77777777" w:rsidR="00557CE5" w:rsidRDefault="00557CE5" w:rsidP="00557CE5">
      <w:pPr>
        <w:pStyle w:val="PL"/>
      </w:pPr>
      <w:r>
        <w:t xml:space="preserve">        - THREE</w:t>
      </w:r>
    </w:p>
    <w:p w14:paraId="753CB978" w14:textId="77777777" w:rsidR="00557CE5" w:rsidRDefault="00557CE5" w:rsidP="00557CE5">
      <w:pPr>
        <w:pStyle w:val="PL"/>
      </w:pPr>
      <w:r>
        <w:t xml:space="preserve">        - FOUR</w:t>
      </w:r>
    </w:p>
    <w:p w14:paraId="35A426E8" w14:textId="77777777" w:rsidR="00557CE5" w:rsidRDefault="00557CE5" w:rsidP="00557CE5">
      <w:pPr>
        <w:pStyle w:val="PL"/>
      </w:pPr>
      <w:r>
        <w:t xml:space="preserve">    Category:</w:t>
      </w:r>
    </w:p>
    <w:p w14:paraId="757564ED" w14:textId="77777777" w:rsidR="00557CE5" w:rsidRDefault="00557CE5" w:rsidP="00557CE5">
      <w:pPr>
        <w:pStyle w:val="PL"/>
      </w:pPr>
      <w:r>
        <w:t xml:space="preserve">      type: string</w:t>
      </w:r>
    </w:p>
    <w:p w14:paraId="33ADBF5A" w14:textId="77777777" w:rsidR="00557CE5" w:rsidRDefault="00557CE5" w:rsidP="00557CE5">
      <w:pPr>
        <w:pStyle w:val="PL"/>
      </w:pPr>
      <w:r>
        <w:t xml:space="preserve">      enum:</w:t>
      </w:r>
    </w:p>
    <w:p w14:paraId="2B929EDD" w14:textId="77777777" w:rsidR="00557CE5" w:rsidRDefault="00557CE5" w:rsidP="00557CE5">
      <w:pPr>
        <w:pStyle w:val="PL"/>
      </w:pPr>
      <w:r>
        <w:t xml:space="preserve">        - CHARACTER</w:t>
      </w:r>
    </w:p>
    <w:p w14:paraId="32E53C7C" w14:textId="77777777" w:rsidR="00557CE5" w:rsidRDefault="00557CE5" w:rsidP="00557CE5">
      <w:pPr>
        <w:pStyle w:val="PL"/>
      </w:pPr>
      <w:r>
        <w:t xml:space="preserve">        - SCALABILITY</w:t>
      </w:r>
    </w:p>
    <w:p w14:paraId="1F4E1D5E" w14:textId="77777777" w:rsidR="00557CE5" w:rsidRDefault="00557CE5" w:rsidP="00557CE5">
      <w:pPr>
        <w:pStyle w:val="PL"/>
      </w:pPr>
      <w:r>
        <w:t xml:space="preserve">    Tagging:</w:t>
      </w:r>
    </w:p>
    <w:p w14:paraId="12C95B18" w14:textId="77777777" w:rsidR="00557CE5" w:rsidRDefault="00557CE5" w:rsidP="00557CE5">
      <w:pPr>
        <w:pStyle w:val="PL"/>
      </w:pPr>
      <w:r>
        <w:t xml:space="preserve">      type: array</w:t>
      </w:r>
    </w:p>
    <w:p w14:paraId="51B8672F" w14:textId="77777777" w:rsidR="00557CE5" w:rsidRDefault="00557CE5" w:rsidP="00557CE5">
      <w:pPr>
        <w:pStyle w:val="PL"/>
      </w:pPr>
      <w:r>
        <w:t xml:space="preserve">      items:</w:t>
      </w:r>
    </w:p>
    <w:p w14:paraId="2A5B4A25" w14:textId="77777777" w:rsidR="00557CE5" w:rsidRDefault="00557CE5" w:rsidP="00557CE5">
      <w:pPr>
        <w:pStyle w:val="PL"/>
      </w:pPr>
      <w:r>
        <w:t xml:space="preserve">        type: string</w:t>
      </w:r>
    </w:p>
    <w:p w14:paraId="0B383FA4" w14:textId="77777777" w:rsidR="00557CE5" w:rsidRDefault="00557CE5" w:rsidP="00557CE5">
      <w:pPr>
        <w:pStyle w:val="PL"/>
      </w:pPr>
      <w:r>
        <w:t xml:space="preserve">        enum:</w:t>
      </w:r>
    </w:p>
    <w:p w14:paraId="07EE3406" w14:textId="77777777" w:rsidR="00557CE5" w:rsidRDefault="00557CE5" w:rsidP="00557CE5">
      <w:pPr>
        <w:pStyle w:val="PL"/>
      </w:pPr>
      <w:r>
        <w:t xml:space="preserve">          - PERFORMANCE</w:t>
      </w:r>
    </w:p>
    <w:p w14:paraId="584E7B8E" w14:textId="77777777" w:rsidR="00557CE5" w:rsidRDefault="00557CE5" w:rsidP="00557CE5">
      <w:pPr>
        <w:pStyle w:val="PL"/>
      </w:pPr>
      <w:r>
        <w:t xml:space="preserve">          - FUNCTION</w:t>
      </w:r>
    </w:p>
    <w:p w14:paraId="55E6EB53" w14:textId="77777777" w:rsidR="00557CE5" w:rsidRDefault="00557CE5" w:rsidP="00557CE5">
      <w:pPr>
        <w:pStyle w:val="PL"/>
      </w:pPr>
      <w:r>
        <w:t xml:space="preserve">          - OPERATION</w:t>
      </w:r>
    </w:p>
    <w:p w14:paraId="16DEA8D8" w14:textId="77777777" w:rsidR="00557CE5" w:rsidRDefault="00557CE5" w:rsidP="00557CE5">
      <w:pPr>
        <w:pStyle w:val="PL"/>
      </w:pPr>
      <w:r>
        <w:t xml:space="preserve">    Exposure:</w:t>
      </w:r>
    </w:p>
    <w:p w14:paraId="77002A33" w14:textId="77777777" w:rsidR="00557CE5" w:rsidRDefault="00557CE5" w:rsidP="00557CE5">
      <w:pPr>
        <w:pStyle w:val="PL"/>
      </w:pPr>
      <w:r>
        <w:t xml:space="preserve">      type: string</w:t>
      </w:r>
    </w:p>
    <w:p w14:paraId="5C5FEE85" w14:textId="77777777" w:rsidR="00557CE5" w:rsidRDefault="00557CE5" w:rsidP="00557CE5">
      <w:pPr>
        <w:pStyle w:val="PL"/>
      </w:pPr>
      <w:r>
        <w:t xml:space="preserve">      enum:</w:t>
      </w:r>
    </w:p>
    <w:p w14:paraId="674E583A" w14:textId="77777777" w:rsidR="00557CE5" w:rsidRDefault="00557CE5" w:rsidP="00557CE5">
      <w:pPr>
        <w:pStyle w:val="PL"/>
      </w:pPr>
      <w:r>
        <w:t xml:space="preserve">        - API</w:t>
      </w:r>
    </w:p>
    <w:p w14:paraId="439BA933" w14:textId="77777777" w:rsidR="00557CE5" w:rsidRDefault="00557CE5" w:rsidP="00557CE5">
      <w:pPr>
        <w:pStyle w:val="PL"/>
      </w:pPr>
      <w:r>
        <w:t xml:space="preserve">        - KPI</w:t>
      </w:r>
    </w:p>
    <w:p w14:paraId="45B6D43B" w14:textId="77777777" w:rsidR="00557CE5" w:rsidRDefault="00557CE5" w:rsidP="00557CE5">
      <w:pPr>
        <w:pStyle w:val="PL"/>
      </w:pPr>
      <w:r>
        <w:t xml:space="preserve">    ServAttrCom:</w:t>
      </w:r>
    </w:p>
    <w:p w14:paraId="11F8B8F2" w14:textId="77777777" w:rsidR="00557CE5" w:rsidRDefault="00557CE5" w:rsidP="00557CE5">
      <w:pPr>
        <w:pStyle w:val="PL"/>
      </w:pPr>
      <w:r>
        <w:t xml:space="preserve">      type: object</w:t>
      </w:r>
    </w:p>
    <w:p w14:paraId="0DDBE9C5" w14:textId="77777777" w:rsidR="00557CE5" w:rsidRDefault="00557CE5" w:rsidP="00557CE5">
      <w:pPr>
        <w:pStyle w:val="PL"/>
      </w:pPr>
      <w:r>
        <w:t xml:space="preserve">      properties:</w:t>
      </w:r>
    </w:p>
    <w:p w14:paraId="48A3D37A" w14:textId="77777777" w:rsidR="00557CE5" w:rsidRDefault="00557CE5" w:rsidP="00557CE5">
      <w:pPr>
        <w:pStyle w:val="PL"/>
      </w:pPr>
      <w:r>
        <w:t xml:space="preserve">        category:</w:t>
      </w:r>
    </w:p>
    <w:p w14:paraId="4FF4CFE7" w14:textId="77777777" w:rsidR="00557CE5" w:rsidRDefault="00557CE5" w:rsidP="00557CE5">
      <w:pPr>
        <w:pStyle w:val="PL"/>
      </w:pPr>
      <w:r>
        <w:t xml:space="preserve">          $ref: '#/components/schemas/Category'</w:t>
      </w:r>
    </w:p>
    <w:p w14:paraId="7DD8AFEC" w14:textId="77777777" w:rsidR="00557CE5" w:rsidRDefault="00557CE5" w:rsidP="00557CE5">
      <w:pPr>
        <w:pStyle w:val="PL"/>
      </w:pPr>
      <w:r>
        <w:t xml:space="preserve">        tagging:</w:t>
      </w:r>
    </w:p>
    <w:p w14:paraId="7CE1FD39" w14:textId="77777777" w:rsidR="00557CE5" w:rsidRDefault="00557CE5" w:rsidP="00557CE5">
      <w:pPr>
        <w:pStyle w:val="PL"/>
      </w:pPr>
      <w:r>
        <w:t xml:space="preserve">          $ref: '#/components/schemas/Tagging'</w:t>
      </w:r>
    </w:p>
    <w:p w14:paraId="04BC63BB" w14:textId="77777777" w:rsidR="00557CE5" w:rsidRDefault="00557CE5" w:rsidP="00557CE5">
      <w:pPr>
        <w:pStyle w:val="PL"/>
      </w:pPr>
      <w:r>
        <w:t xml:space="preserve">        exposure:</w:t>
      </w:r>
    </w:p>
    <w:p w14:paraId="4A4A9F53" w14:textId="77777777" w:rsidR="00557CE5" w:rsidRDefault="00557CE5" w:rsidP="00557CE5">
      <w:pPr>
        <w:pStyle w:val="PL"/>
      </w:pPr>
      <w:r>
        <w:t xml:space="preserve">          $ref: '#/components/schemas/Exposure'</w:t>
      </w:r>
    </w:p>
    <w:p w14:paraId="2BCF1B4E" w14:textId="77777777" w:rsidR="00557CE5" w:rsidRDefault="00557CE5" w:rsidP="00557CE5">
      <w:pPr>
        <w:pStyle w:val="PL"/>
      </w:pPr>
      <w:r>
        <w:t xml:space="preserve">    Support:</w:t>
      </w:r>
    </w:p>
    <w:p w14:paraId="4357453F" w14:textId="77777777" w:rsidR="00557CE5" w:rsidRDefault="00557CE5" w:rsidP="00557CE5">
      <w:pPr>
        <w:pStyle w:val="PL"/>
      </w:pPr>
      <w:r>
        <w:t xml:space="preserve">      type: string</w:t>
      </w:r>
    </w:p>
    <w:p w14:paraId="0608476D" w14:textId="77777777" w:rsidR="00557CE5" w:rsidRDefault="00557CE5" w:rsidP="00557CE5">
      <w:pPr>
        <w:pStyle w:val="PL"/>
      </w:pPr>
      <w:r>
        <w:t xml:space="preserve">      enum:</w:t>
      </w:r>
    </w:p>
    <w:p w14:paraId="06A8C34B" w14:textId="77777777" w:rsidR="00557CE5" w:rsidRDefault="00557CE5" w:rsidP="00557CE5">
      <w:pPr>
        <w:pStyle w:val="PL"/>
      </w:pPr>
      <w:r>
        <w:t xml:space="preserve">        - NOT SUPPORTED</w:t>
      </w:r>
    </w:p>
    <w:p w14:paraId="1358CB8C" w14:textId="77777777" w:rsidR="00557CE5" w:rsidRDefault="00557CE5" w:rsidP="00557CE5">
      <w:pPr>
        <w:pStyle w:val="PL"/>
      </w:pPr>
      <w:r>
        <w:t xml:space="preserve">        - SUPPORTED</w:t>
      </w:r>
    </w:p>
    <w:p w14:paraId="50856F48" w14:textId="77777777" w:rsidR="00557CE5" w:rsidRDefault="00557CE5" w:rsidP="00557CE5">
      <w:pPr>
        <w:pStyle w:val="PL"/>
      </w:pPr>
      <w:r>
        <w:t xml:space="preserve">    DelayTolerance:</w:t>
      </w:r>
    </w:p>
    <w:p w14:paraId="2A0B0A8E" w14:textId="77777777" w:rsidR="00557CE5" w:rsidRDefault="00557CE5" w:rsidP="00557CE5">
      <w:pPr>
        <w:pStyle w:val="PL"/>
      </w:pPr>
      <w:r>
        <w:t xml:space="preserve">      type: object</w:t>
      </w:r>
    </w:p>
    <w:p w14:paraId="04A0A48F" w14:textId="77777777" w:rsidR="00557CE5" w:rsidRDefault="00557CE5" w:rsidP="00557CE5">
      <w:pPr>
        <w:pStyle w:val="PL"/>
      </w:pPr>
      <w:r>
        <w:t xml:space="preserve">      properties:</w:t>
      </w:r>
    </w:p>
    <w:p w14:paraId="21D5B38E" w14:textId="77777777" w:rsidR="00557CE5" w:rsidRDefault="00557CE5" w:rsidP="00557CE5">
      <w:pPr>
        <w:pStyle w:val="PL"/>
      </w:pPr>
      <w:r>
        <w:t xml:space="preserve">        servAttrCom:</w:t>
      </w:r>
    </w:p>
    <w:p w14:paraId="1E560B81" w14:textId="77777777" w:rsidR="00557CE5" w:rsidRDefault="00557CE5" w:rsidP="00557CE5">
      <w:pPr>
        <w:pStyle w:val="PL"/>
      </w:pPr>
      <w:r>
        <w:t xml:space="preserve">          $ref: '#/components/schemas/ServAttrCom'</w:t>
      </w:r>
    </w:p>
    <w:p w14:paraId="66042130" w14:textId="77777777" w:rsidR="00557CE5" w:rsidRDefault="00557CE5" w:rsidP="00557CE5">
      <w:pPr>
        <w:pStyle w:val="PL"/>
      </w:pPr>
      <w:r>
        <w:t xml:space="preserve">        support:</w:t>
      </w:r>
    </w:p>
    <w:p w14:paraId="477A19A9" w14:textId="77777777" w:rsidR="00557CE5" w:rsidRDefault="00557CE5" w:rsidP="00557CE5">
      <w:pPr>
        <w:pStyle w:val="PL"/>
      </w:pPr>
      <w:r>
        <w:t xml:space="preserve">          $ref: '#/components/schemas/Support'</w:t>
      </w:r>
    </w:p>
    <w:p w14:paraId="32373F76" w14:textId="77777777" w:rsidR="00557CE5" w:rsidRDefault="00557CE5" w:rsidP="00557CE5">
      <w:pPr>
        <w:pStyle w:val="PL"/>
      </w:pPr>
      <w:r>
        <w:t xml:space="preserve">    DeterministicComm:</w:t>
      </w:r>
    </w:p>
    <w:p w14:paraId="0C8A6E42" w14:textId="77777777" w:rsidR="00557CE5" w:rsidRDefault="00557CE5" w:rsidP="00557CE5">
      <w:pPr>
        <w:pStyle w:val="PL"/>
      </w:pPr>
      <w:r>
        <w:t xml:space="preserve">      type: object</w:t>
      </w:r>
    </w:p>
    <w:p w14:paraId="35B48C08" w14:textId="77777777" w:rsidR="00557CE5" w:rsidRDefault="00557CE5" w:rsidP="00557CE5">
      <w:pPr>
        <w:pStyle w:val="PL"/>
      </w:pPr>
      <w:r>
        <w:t xml:space="preserve">      properties:</w:t>
      </w:r>
    </w:p>
    <w:p w14:paraId="6A6CCF44" w14:textId="77777777" w:rsidR="00557CE5" w:rsidRDefault="00557CE5" w:rsidP="00557CE5">
      <w:pPr>
        <w:pStyle w:val="PL"/>
      </w:pPr>
      <w:r>
        <w:t xml:space="preserve">        servAttrCom:</w:t>
      </w:r>
    </w:p>
    <w:p w14:paraId="6B586507" w14:textId="77777777" w:rsidR="00557CE5" w:rsidRDefault="00557CE5" w:rsidP="00557CE5">
      <w:pPr>
        <w:pStyle w:val="PL"/>
      </w:pPr>
      <w:r>
        <w:lastRenderedPageBreak/>
        <w:t xml:space="preserve">          $ref: '#/components/schemas/ServAttrCom'</w:t>
      </w:r>
    </w:p>
    <w:p w14:paraId="3928AB04" w14:textId="77777777" w:rsidR="00557CE5" w:rsidRDefault="00557CE5" w:rsidP="00557CE5">
      <w:pPr>
        <w:pStyle w:val="PL"/>
      </w:pPr>
      <w:r>
        <w:t xml:space="preserve">        availability:</w:t>
      </w:r>
    </w:p>
    <w:p w14:paraId="68357A76" w14:textId="77777777" w:rsidR="00557CE5" w:rsidRDefault="00557CE5" w:rsidP="00557CE5">
      <w:pPr>
        <w:pStyle w:val="PL"/>
      </w:pPr>
      <w:r>
        <w:t xml:space="preserve">          $ref: '#/components/schemas/Support'</w:t>
      </w:r>
    </w:p>
    <w:p w14:paraId="66A8020B" w14:textId="77777777" w:rsidR="00557CE5" w:rsidRDefault="00557CE5" w:rsidP="00557CE5">
      <w:pPr>
        <w:pStyle w:val="PL"/>
      </w:pPr>
      <w:r>
        <w:t xml:space="preserve">        periodicityList:</w:t>
      </w:r>
    </w:p>
    <w:p w14:paraId="56633F87" w14:textId="77777777" w:rsidR="00557CE5" w:rsidRDefault="00557CE5" w:rsidP="00557CE5">
      <w:pPr>
        <w:pStyle w:val="PL"/>
      </w:pPr>
      <w:r>
        <w:t xml:space="preserve">          type: array</w:t>
      </w:r>
    </w:p>
    <w:p w14:paraId="38890E96" w14:textId="77777777" w:rsidR="00557CE5" w:rsidRDefault="00557CE5" w:rsidP="00557CE5">
      <w:pPr>
        <w:pStyle w:val="PL"/>
      </w:pPr>
      <w:r>
        <w:t xml:space="preserve">          items:</w:t>
      </w:r>
    </w:p>
    <w:p w14:paraId="7D016396" w14:textId="77777777" w:rsidR="00557CE5" w:rsidRDefault="00557CE5" w:rsidP="00557CE5">
      <w:pPr>
        <w:pStyle w:val="PL"/>
      </w:pPr>
      <w:r>
        <w:t xml:space="preserve">            type: integer</w:t>
      </w:r>
    </w:p>
    <w:p w14:paraId="39565C31" w14:textId="77777777" w:rsidR="00557CE5" w:rsidRDefault="00557CE5" w:rsidP="00557CE5">
      <w:pPr>
        <w:pStyle w:val="PL"/>
      </w:pPr>
      <w:r>
        <w:t xml:space="preserve">    XLThpt:</w:t>
      </w:r>
    </w:p>
    <w:p w14:paraId="411B9074" w14:textId="77777777" w:rsidR="00557CE5" w:rsidRDefault="00557CE5" w:rsidP="00557CE5">
      <w:pPr>
        <w:pStyle w:val="PL"/>
      </w:pPr>
      <w:r>
        <w:t xml:space="preserve">      type: object</w:t>
      </w:r>
    </w:p>
    <w:p w14:paraId="59818503" w14:textId="77777777" w:rsidR="00557CE5" w:rsidRDefault="00557CE5" w:rsidP="00557CE5">
      <w:pPr>
        <w:pStyle w:val="PL"/>
      </w:pPr>
      <w:r>
        <w:t xml:space="preserve">      properties:</w:t>
      </w:r>
    </w:p>
    <w:p w14:paraId="58D899E2" w14:textId="77777777" w:rsidR="00557CE5" w:rsidRDefault="00557CE5" w:rsidP="00557CE5">
      <w:pPr>
        <w:pStyle w:val="PL"/>
      </w:pPr>
      <w:r>
        <w:t xml:space="preserve">        servAttrCom:</w:t>
      </w:r>
    </w:p>
    <w:p w14:paraId="08944C1F" w14:textId="77777777" w:rsidR="00557CE5" w:rsidRDefault="00557CE5" w:rsidP="00557CE5">
      <w:pPr>
        <w:pStyle w:val="PL"/>
      </w:pPr>
      <w:r>
        <w:t xml:space="preserve">          $ref: '#/components/schemas/ServAttrCom'</w:t>
      </w:r>
    </w:p>
    <w:p w14:paraId="3C38ECA5" w14:textId="77777777" w:rsidR="00557CE5" w:rsidRDefault="00557CE5" w:rsidP="00557CE5">
      <w:pPr>
        <w:pStyle w:val="PL"/>
      </w:pPr>
      <w:r>
        <w:t xml:space="preserve">        guaThpt:</w:t>
      </w:r>
    </w:p>
    <w:p w14:paraId="6EDB564C" w14:textId="77777777" w:rsidR="00557CE5" w:rsidRDefault="00557CE5" w:rsidP="00557CE5">
      <w:pPr>
        <w:pStyle w:val="PL"/>
      </w:pPr>
      <w:r>
        <w:t xml:space="preserve">          $ref: '#/components/schemas/Float'</w:t>
      </w:r>
    </w:p>
    <w:p w14:paraId="6F8A9213" w14:textId="77777777" w:rsidR="00557CE5" w:rsidRDefault="00557CE5" w:rsidP="00557CE5">
      <w:pPr>
        <w:pStyle w:val="PL"/>
      </w:pPr>
      <w:r>
        <w:t xml:space="preserve">        maxThpt:</w:t>
      </w:r>
    </w:p>
    <w:p w14:paraId="3212D578" w14:textId="77777777" w:rsidR="00557CE5" w:rsidRDefault="00557CE5" w:rsidP="00557CE5">
      <w:pPr>
        <w:pStyle w:val="PL"/>
      </w:pPr>
      <w:r>
        <w:t xml:space="preserve">          $ref: '#/components/schemas/Float'</w:t>
      </w:r>
    </w:p>
    <w:p w14:paraId="17942C18" w14:textId="77777777" w:rsidR="00557CE5" w:rsidRDefault="00557CE5" w:rsidP="00557CE5">
      <w:pPr>
        <w:pStyle w:val="PL"/>
      </w:pPr>
      <w:r>
        <w:t xml:space="preserve">    MaxPktSize:</w:t>
      </w:r>
    </w:p>
    <w:p w14:paraId="2A6C63D8" w14:textId="77777777" w:rsidR="00557CE5" w:rsidRDefault="00557CE5" w:rsidP="00557CE5">
      <w:pPr>
        <w:pStyle w:val="PL"/>
      </w:pPr>
      <w:r>
        <w:t xml:space="preserve">      type: object</w:t>
      </w:r>
    </w:p>
    <w:p w14:paraId="1B3F281E" w14:textId="77777777" w:rsidR="00557CE5" w:rsidRDefault="00557CE5" w:rsidP="00557CE5">
      <w:pPr>
        <w:pStyle w:val="PL"/>
      </w:pPr>
      <w:r>
        <w:t xml:space="preserve">      properties:</w:t>
      </w:r>
    </w:p>
    <w:p w14:paraId="60F2C7C9" w14:textId="77777777" w:rsidR="00557CE5" w:rsidRDefault="00557CE5" w:rsidP="00557CE5">
      <w:pPr>
        <w:pStyle w:val="PL"/>
      </w:pPr>
      <w:r>
        <w:t xml:space="preserve">        servAttrCom:</w:t>
      </w:r>
    </w:p>
    <w:p w14:paraId="5CE74F65" w14:textId="77777777" w:rsidR="00557CE5" w:rsidRDefault="00557CE5" w:rsidP="00557CE5">
      <w:pPr>
        <w:pStyle w:val="PL"/>
      </w:pPr>
      <w:r>
        <w:t xml:space="preserve">          $ref: '#/components/schemas/ServAttrCom'</w:t>
      </w:r>
    </w:p>
    <w:p w14:paraId="30DDCCAE" w14:textId="77777777" w:rsidR="00557CE5" w:rsidRDefault="00557CE5" w:rsidP="00557CE5">
      <w:pPr>
        <w:pStyle w:val="PL"/>
      </w:pPr>
      <w:r>
        <w:t xml:space="preserve">        maxsize:</w:t>
      </w:r>
    </w:p>
    <w:p w14:paraId="4801F3C5" w14:textId="77777777" w:rsidR="00557CE5" w:rsidRDefault="00557CE5" w:rsidP="00557CE5">
      <w:pPr>
        <w:pStyle w:val="PL"/>
      </w:pPr>
      <w:r>
        <w:t xml:space="preserve">          type: integer</w:t>
      </w:r>
    </w:p>
    <w:p w14:paraId="0DF1AE20" w14:textId="77777777" w:rsidR="00557CE5" w:rsidRDefault="00557CE5" w:rsidP="00557CE5">
      <w:pPr>
        <w:pStyle w:val="PL"/>
      </w:pPr>
      <w:r>
        <w:t xml:space="preserve">    MaxNumberofPDUSessions:</w:t>
      </w:r>
    </w:p>
    <w:p w14:paraId="0BB1C823" w14:textId="77777777" w:rsidR="00557CE5" w:rsidRDefault="00557CE5" w:rsidP="00557CE5">
      <w:pPr>
        <w:pStyle w:val="PL"/>
      </w:pPr>
      <w:r>
        <w:t xml:space="preserve">      type: object</w:t>
      </w:r>
    </w:p>
    <w:p w14:paraId="3E579745" w14:textId="77777777" w:rsidR="00557CE5" w:rsidRDefault="00557CE5" w:rsidP="00557CE5">
      <w:pPr>
        <w:pStyle w:val="PL"/>
      </w:pPr>
      <w:r>
        <w:t xml:space="preserve">      properties:</w:t>
      </w:r>
    </w:p>
    <w:p w14:paraId="41530084" w14:textId="77777777" w:rsidR="00557CE5" w:rsidRDefault="00557CE5" w:rsidP="00557CE5">
      <w:pPr>
        <w:pStyle w:val="PL"/>
      </w:pPr>
      <w:r>
        <w:t xml:space="preserve">        servAttrCom:</w:t>
      </w:r>
    </w:p>
    <w:p w14:paraId="2847A89D" w14:textId="77777777" w:rsidR="00557CE5" w:rsidRDefault="00557CE5" w:rsidP="00557CE5">
      <w:pPr>
        <w:pStyle w:val="PL"/>
      </w:pPr>
      <w:r>
        <w:t xml:space="preserve">          $ref: '#/components/schemas/ServAttrCom'</w:t>
      </w:r>
    </w:p>
    <w:p w14:paraId="601C4EA6" w14:textId="77777777" w:rsidR="00557CE5" w:rsidRDefault="00557CE5" w:rsidP="00557CE5">
      <w:pPr>
        <w:pStyle w:val="PL"/>
      </w:pPr>
      <w:r>
        <w:t xml:space="preserve">        nOofPDUSessions:</w:t>
      </w:r>
    </w:p>
    <w:p w14:paraId="39021850" w14:textId="77777777" w:rsidR="00557CE5" w:rsidRDefault="00557CE5" w:rsidP="00557CE5">
      <w:pPr>
        <w:pStyle w:val="PL"/>
      </w:pPr>
      <w:r>
        <w:t xml:space="preserve">          type: integer</w:t>
      </w:r>
    </w:p>
    <w:p w14:paraId="206B7F05" w14:textId="77777777" w:rsidR="00557CE5" w:rsidRDefault="00557CE5" w:rsidP="00557CE5">
      <w:pPr>
        <w:pStyle w:val="PL"/>
      </w:pPr>
      <w:r>
        <w:t xml:space="preserve">    KPIMonitoring:</w:t>
      </w:r>
    </w:p>
    <w:p w14:paraId="56F4A101" w14:textId="77777777" w:rsidR="00557CE5" w:rsidRDefault="00557CE5" w:rsidP="00557CE5">
      <w:pPr>
        <w:pStyle w:val="PL"/>
      </w:pPr>
      <w:r>
        <w:t xml:space="preserve">      type: object</w:t>
      </w:r>
    </w:p>
    <w:p w14:paraId="01D19A6E" w14:textId="77777777" w:rsidR="00557CE5" w:rsidRDefault="00557CE5" w:rsidP="00557CE5">
      <w:pPr>
        <w:pStyle w:val="PL"/>
      </w:pPr>
      <w:r>
        <w:t xml:space="preserve">      properties:</w:t>
      </w:r>
    </w:p>
    <w:p w14:paraId="611E1320" w14:textId="77777777" w:rsidR="00557CE5" w:rsidRDefault="00557CE5" w:rsidP="00557CE5">
      <w:pPr>
        <w:pStyle w:val="PL"/>
      </w:pPr>
      <w:r>
        <w:t xml:space="preserve">        servAttrCom:</w:t>
      </w:r>
    </w:p>
    <w:p w14:paraId="59D09010" w14:textId="77777777" w:rsidR="00557CE5" w:rsidRDefault="00557CE5" w:rsidP="00557CE5">
      <w:pPr>
        <w:pStyle w:val="PL"/>
      </w:pPr>
      <w:r>
        <w:t xml:space="preserve">          $ref: '#/components/schemas/ServAttrCom'</w:t>
      </w:r>
    </w:p>
    <w:p w14:paraId="313393B3" w14:textId="77777777" w:rsidR="00557CE5" w:rsidRDefault="00557CE5" w:rsidP="00557CE5">
      <w:pPr>
        <w:pStyle w:val="PL"/>
      </w:pPr>
      <w:r>
        <w:t xml:space="preserve">        kPIList:</w:t>
      </w:r>
    </w:p>
    <w:p w14:paraId="22B6045C" w14:textId="77777777" w:rsidR="00557CE5" w:rsidRDefault="00557CE5" w:rsidP="00557CE5">
      <w:pPr>
        <w:pStyle w:val="PL"/>
      </w:pPr>
      <w:r>
        <w:t xml:space="preserve">          type: array</w:t>
      </w:r>
    </w:p>
    <w:p w14:paraId="3BD1F817" w14:textId="77777777" w:rsidR="00557CE5" w:rsidRDefault="00557CE5" w:rsidP="00557CE5">
      <w:pPr>
        <w:pStyle w:val="PL"/>
      </w:pPr>
      <w:r>
        <w:t xml:space="preserve">          items:</w:t>
      </w:r>
    </w:p>
    <w:p w14:paraId="01276CD1" w14:textId="77777777" w:rsidR="00557CE5" w:rsidRDefault="00557CE5" w:rsidP="00557CE5">
      <w:pPr>
        <w:pStyle w:val="PL"/>
      </w:pPr>
      <w:r>
        <w:t xml:space="preserve">            type: string</w:t>
      </w:r>
    </w:p>
    <w:p w14:paraId="608634F6" w14:textId="77777777" w:rsidR="00557CE5" w:rsidRDefault="00557CE5" w:rsidP="00557CE5">
      <w:pPr>
        <w:pStyle w:val="PL"/>
      </w:pPr>
      <w:r>
        <w:t xml:space="preserve">    NBIoT:</w:t>
      </w:r>
    </w:p>
    <w:p w14:paraId="17AAB390" w14:textId="77777777" w:rsidR="00557CE5" w:rsidRDefault="00557CE5" w:rsidP="00557CE5">
      <w:pPr>
        <w:pStyle w:val="PL"/>
      </w:pPr>
      <w:r>
        <w:t xml:space="preserve">      type: object</w:t>
      </w:r>
    </w:p>
    <w:p w14:paraId="0AB7535D" w14:textId="77777777" w:rsidR="00557CE5" w:rsidRDefault="00557CE5" w:rsidP="00557CE5">
      <w:pPr>
        <w:pStyle w:val="PL"/>
      </w:pPr>
      <w:r>
        <w:t xml:space="preserve">      properties:</w:t>
      </w:r>
    </w:p>
    <w:p w14:paraId="3605C52B" w14:textId="77777777" w:rsidR="00557CE5" w:rsidRDefault="00557CE5" w:rsidP="00557CE5">
      <w:pPr>
        <w:pStyle w:val="PL"/>
      </w:pPr>
      <w:r>
        <w:t xml:space="preserve">        servAttrCom:</w:t>
      </w:r>
    </w:p>
    <w:p w14:paraId="1669C6CF" w14:textId="77777777" w:rsidR="00557CE5" w:rsidRDefault="00557CE5" w:rsidP="00557CE5">
      <w:pPr>
        <w:pStyle w:val="PL"/>
      </w:pPr>
      <w:r>
        <w:t xml:space="preserve">          $ref: '#/components/schemas/ServAttrCom'</w:t>
      </w:r>
    </w:p>
    <w:p w14:paraId="72FCB1E9" w14:textId="77777777" w:rsidR="00557CE5" w:rsidRDefault="00557CE5" w:rsidP="00557CE5">
      <w:pPr>
        <w:pStyle w:val="PL"/>
      </w:pPr>
      <w:r>
        <w:t xml:space="preserve">        support:</w:t>
      </w:r>
    </w:p>
    <w:p w14:paraId="6342391E" w14:textId="77777777" w:rsidR="00557CE5" w:rsidRDefault="00557CE5" w:rsidP="00557CE5">
      <w:pPr>
        <w:pStyle w:val="PL"/>
      </w:pPr>
      <w:r>
        <w:t xml:space="preserve">          $ref: '#/components/schemas/Support'</w:t>
      </w:r>
    </w:p>
    <w:p w14:paraId="7E962F4D" w14:textId="77777777" w:rsidR="00557CE5" w:rsidRDefault="00557CE5" w:rsidP="00557CE5">
      <w:pPr>
        <w:pStyle w:val="PL"/>
      </w:pPr>
      <w:r>
        <w:t xml:space="preserve">    RadioSpectrum:</w:t>
      </w:r>
    </w:p>
    <w:p w14:paraId="62A1A364" w14:textId="77777777" w:rsidR="00557CE5" w:rsidRDefault="00557CE5" w:rsidP="00557CE5">
      <w:pPr>
        <w:pStyle w:val="PL"/>
      </w:pPr>
      <w:r>
        <w:t xml:space="preserve">      type: object</w:t>
      </w:r>
    </w:p>
    <w:p w14:paraId="6E062E6F" w14:textId="77777777" w:rsidR="00557CE5" w:rsidRDefault="00557CE5" w:rsidP="00557CE5">
      <w:pPr>
        <w:pStyle w:val="PL"/>
      </w:pPr>
      <w:r>
        <w:t xml:space="preserve">      properties:</w:t>
      </w:r>
    </w:p>
    <w:p w14:paraId="7E3042DE" w14:textId="77777777" w:rsidR="00557CE5" w:rsidRDefault="00557CE5" w:rsidP="00557CE5">
      <w:pPr>
        <w:pStyle w:val="PL"/>
      </w:pPr>
      <w:r>
        <w:t xml:space="preserve">        servAttrCom:</w:t>
      </w:r>
    </w:p>
    <w:p w14:paraId="1C824A3E" w14:textId="77777777" w:rsidR="00557CE5" w:rsidRDefault="00557CE5" w:rsidP="00557CE5">
      <w:pPr>
        <w:pStyle w:val="PL"/>
      </w:pPr>
      <w:r>
        <w:t xml:space="preserve">          $ref: '#/components/schemas/ServAttrCom'</w:t>
      </w:r>
    </w:p>
    <w:p w14:paraId="4D66EF49" w14:textId="77777777" w:rsidR="00557CE5" w:rsidRDefault="00557CE5" w:rsidP="00557CE5">
      <w:pPr>
        <w:pStyle w:val="PL"/>
      </w:pPr>
      <w:r>
        <w:t xml:space="preserve">        nROperatingBands:</w:t>
      </w:r>
    </w:p>
    <w:p w14:paraId="00F6974B" w14:textId="77777777" w:rsidR="00557CE5" w:rsidRDefault="00557CE5" w:rsidP="00557CE5">
      <w:pPr>
        <w:pStyle w:val="PL"/>
      </w:pPr>
      <w:r>
        <w:t xml:space="preserve">          type: array</w:t>
      </w:r>
    </w:p>
    <w:p w14:paraId="0F16CE93" w14:textId="77777777" w:rsidR="00557CE5" w:rsidRDefault="00557CE5" w:rsidP="00557CE5">
      <w:pPr>
        <w:pStyle w:val="PL"/>
      </w:pPr>
      <w:r>
        <w:t xml:space="preserve">          items: </w:t>
      </w:r>
    </w:p>
    <w:p w14:paraId="78FF84F6" w14:textId="77777777" w:rsidR="00557CE5" w:rsidRDefault="00557CE5" w:rsidP="00557CE5">
      <w:pPr>
        <w:pStyle w:val="PL"/>
      </w:pPr>
      <w:r>
        <w:t xml:space="preserve">            type: string</w:t>
      </w:r>
    </w:p>
    <w:p w14:paraId="7D9CD979" w14:textId="77777777" w:rsidR="00557CE5" w:rsidRDefault="00557CE5" w:rsidP="00557CE5">
      <w:pPr>
        <w:pStyle w:val="PL"/>
      </w:pPr>
      <w:r>
        <w:t xml:space="preserve">    Synchronicity:</w:t>
      </w:r>
    </w:p>
    <w:p w14:paraId="054FE22F" w14:textId="77777777" w:rsidR="00557CE5" w:rsidRDefault="00557CE5" w:rsidP="00557CE5">
      <w:pPr>
        <w:pStyle w:val="PL"/>
      </w:pPr>
      <w:r>
        <w:t xml:space="preserve">      type: object</w:t>
      </w:r>
    </w:p>
    <w:p w14:paraId="64A4D5DA" w14:textId="77777777" w:rsidR="00557CE5" w:rsidRDefault="00557CE5" w:rsidP="00557CE5">
      <w:pPr>
        <w:pStyle w:val="PL"/>
      </w:pPr>
      <w:r>
        <w:t xml:space="preserve">      properties:</w:t>
      </w:r>
    </w:p>
    <w:p w14:paraId="22ACEF8D" w14:textId="77777777" w:rsidR="00557CE5" w:rsidRDefault="00557CE5" w:rsidP="00557CE5">
      <w:pPr>
        <w:pStyle w:val="PL"/>
      </w:pPr>
      <w:r>
        <w:t xml:space="preserve">        servAttrCom:</w:t>
      </w:r>
    </w:p>
    <w:p w14:paraId="5F6EC884" w14:textId="77777777" w:rsidR="00557CE5" w:rsidRDefault="00557CE5" w:rsidP="00557CE5">
      <w:pPr>
        <w:pStyle w:val="PL"/>
      </w:pPr>
      <w:r>
        <w:t xml:space="preserve">          $ref: '#/components/schemas/ServAttrCom'</w:t>
      </w:r>
    </w:p>
    <w:p w14:paraId="380F570E" w14:textId="77777777" w:rsidR="00557CE5" w:rsidRDefault="00557CE5" w:rsidP="00557CE5">
      <w:pPr>
        <w:pStyle w:val="PL"/>
      </w:pPr>
      <w:r>
        <w:t xml:space="preserve">        availability:</w:t>
      </w:r>
    </w:p>
    <w:p w14:paraId="3F8B8B87" w14:textId="77777777" w:rsidR="00557CE5" w:rsidRDefault="00557CE5" w:rsidP="00557CE5">
      <w:pPr>
        <w:pStyle w:val="PL"/>
      </w:pPr>
      <w:r>
        <w:t xml:space="preserve">          $ref: '#/components/schemas/SynAvailability'</w:t>
      </w:r>
    </w:p>
    <w:p w14:paraId="677492E8" w14:textId="77777777" w:rsidR="00557CE5" w:rsidRDefault="00557CE5" w:rsidP="00557CE5">
      <w:pPr>
        <w:pStyle w:val="PL"/>
      </w:pPr>
      <w:r>
        <w:t xml:space="preserve">        accuracy:</w:t>
      </w:r>
    </w:p>
    <w:p w14:paraId="7E34B873" w14:textId="77777777" w:rsidR="00557CE5" w:rsidRDefault="00557CE5" w:rsidP="00557CE5">
      <w:pPr>
        <w:pStyle w:val="PL"/>
      </w:pPr>
      <w:r>
        <w:t xml:space="preserve">          $ref: '#/components/schemas/Float'</w:t>
      </w:r>
    </w:p>
    <w:p w14:paraId="479522BE" w14:textId="77777777" w:rsidR="00557CE5" w:rsidRDefault="00557CE5" w:rsidP="00557CE5">
      <w:pPr>
        <w:pStyle w:val="PL"/>
      </w:pPr>
      <w:r>
        <w:t xml:space="preserve">    SynchronicityRANSubnet:</w:t>
      </w:r>
    </w:p>
    <w:p w14:paraId="3F629C61" w14:textId="77777777" w:rsidR="00557CE5" w:rsidRDefault="00557CE5" w:rsidP="00557CE5">
      <w:pPr>
        <w:pStyle w:val="PL"/>
      </w:pPr>
      <w:r>
        <w:t xml:space="preserve">      type: object</w:t>
      </w:r>
    </w:p>
    <w:p w14:paraId="45160869" w14:textId="77777777" w:rsidR="00557CE5" w:rsidRDefault="00557CE5" w:rsidP="00557CE5">
      <w:pPr>
        <w:pStyle w:val="PL"/>
      </w:pPr>
      <w:r>
        <w:t xml:space="preserve">      properties:</w:t>
      </w:r>
    </w:p>
    <w:p w14:paraId="794D6F72" w14:textId="77777777" w:rsidR="00557CE5" w:rsidRDefault="00557CE5" w:rsidP="00557CE5">
      <w:pPr>
        <w:pStyle w:val="PL"/>
      </w:pPr>
      <w:r>
        <w:t xml:space="preserve">        availability:</w:t>
      </w:r>
    </w:p>
    <w:p w14:paraId="2AB9574F" w14:textId="77777777" w:rsidR="00557CE5" w:rsidRDefault="00557CE5" w:rsidP="00557CE5">
      <w:pPr>
        <w:pStyle w:val="PL"/>
      </w:pPr>
      <w:r>
        <w:t xml:space="preserve">          $ref: '#/components/schemas/SynAvailability'</w:t>
      </w:r>
    </w:p>
    <w:p w14:paraId="235744F2" w14:textId="77777777" w:rsidR="00557CE5" w:rsidRDefault="00557CE5" w:rsidP="00557CE5">
      <w:pPr>
        <w:pStyle w:val="PL"/>
      </w:pPr>
      <w:r>
        <w:t xml:space="preserve">        accuracy:</w:t>
      </w:r>
    </w:p>
    <w:p w14:paraId="65FCCA2F" w14:textId="77777777" w:rsidR="00557CE5" w:rsidRDefault="00557CE5" w:rsidP="00557CE5">
      <w:pPr>
        <w:pStyle w:val="PL"/>
      </w:pPr>
      <w:r>
        <w:t xml:space="preserve">          $ref: '#/components/schemas/Float'</w:t>
      </w:r>
    </w:p>
    <w:p w14:paraId="2DE557D9" w14:textId="77777777" w:rsidR="00557CE5" w:rsidRDefault="00557CE5" w:rsidP="00557CE5">
      <w:pPr>
        <w:pStyle w:val="PL"/>
      </w:pPr>
      <w:r>
        <w:t xml:space="preserve">    Positioning:</w:t>
      </w:r>
    </w:p>
    <w:p w14:paraId="5267F374" w14:textId="77777777" w:rsidR="00557CE5" w:rsidRDefault="00557CE5" w:rsidP="00557CE5">
      <w:pPr>
        <w:pStyle w:val="PL"/>
      </w:pPr>
      <w:r>
        <w:t xml:space="preserve">      type: object</w:t>
      </w:r>
    </w:p>
    <w:p w14:paraId="78F377E3" w14:textId="77777777" w:rsidR="00557CE5" w:rsidRDefault="00557CE5" w:rsidP="00557CE5">
      <w:pPr>
        <w:pStyle w:val="PL"/>
      </w:pPr>
      <w:r>
        <w:t xml:space="preserve">      properties:</w:t>
      </w:r>
    </w:p>
    <w:p w14:paraId="2F4B3BFF" w14:textId="77777777" w:rsidR="00557CE5" w:rsidRDefault="00557CE5" w:rsidP="00557CE5">
      <w:pPr>
        <w:pStyle w:val="PL"/>
      </w:pPr>
      <w:r>
        <w:t xml:space="preserve">        servAttrCom:</w:t>
      </w:r>
    </w:p>
    <w:p w14:paraId="74497B47" w14:textId="77777777" w:rsidR="00557CE5" w:rsidRDefault="00557CE5" w:rsidP="00557CE5">
      <w:pPr>
        <w:pStyle w:val="PL"/>
      </w:pPr>
      <w:r>
        <w:t xml:space="preserve">          $ref: '#/components/schemas/ServAttrCom'</w:t>
      </w:r>
    </w:p>
    <w:p w14:paraId="420B443C" w14:textId="77777777" w:rsidR="00557CE5" w:rsidRDefault="00557CE5" w:rsidP="00557CE5">
      <w:pPr>
        <w:pStyle w:val="PL"/>
      </w:pPr>
      <w:r>
        <w:t xml:space="preserve">        availability:</w:t>
      </w:r>
    </w:p>
    <w:p w14:paraId="45458BF0" w14:textId="77777777" w:rsidR="00557CE5" w:rsidRDefault="00557CE5" w:rsidP="00557CE5">
      <w:pPr>
        <w:pStyle w:val="PL"/>
      </w:pPr>
      <w:r>
        <w:t xml:space="preserve">          $ref: '#/components/schemas/PositioningAvailability'</w:t>
      </w:r>
    </w:p>
    <w:p w14:paraId="18163D5F" w14:textId="77777777" w:rsidR="00557CE5" w:rsidRDefault="00557CE5" w:rsidP="00557CE5">
      <w:pPr>
        <w:pStyle w:val="PL"/>
      </w:pPr>
      <w:r>
        <w:lastRenderedPageBreak/>
        <w:t xml:space="preserve">        predictionfrequency:</w:t>
      </w:r>
    </w:p>
    <w:p w14:paraId="283D2E6B" w14:textId="77777777" w:rsidR="00557CE5" w:rsidRDefault="00557CE5" w:rsidP="00557CE5">
      <w:pPr>
        <w:pStyle w:val="PL"/>
      </w:pPr>
      <w:r>
        <w:t xml:space="preserve">          $ref: '#/components/schemas/Predictionfrequency'</w:t>
      </w:r>
    </w:p>
    <w:p w14:paraId="4E2A8E98" w14:textId="77777777" w:rsidR="00557CE5" w:rsidRDefault="00557CE5" w:rsidP="00557CE5">
      <w:pPr>
        <w:pStyle w:val="PL"/>
      </w:pPr>
      <w:r>
        <w:t xml:space="preserve">        accuracy:</w:t>
      </w:r>
    </w:p>
    <w:p w14:paraId="51AD413F" w14:textId="77777777" w:rsidR="00557CE5" w:rsidRDefault="00557CE5" w:rsidP="00557CE5">
      <w:pPr>
        <w:pStyle w:val="PL"/>
      </w:pPr>
      <w:r>
        <w:t xml:space="preserve">          $ref: '#/components/schemas/Float'</w:t>
      </w:r>
    </w:p>
    <w:p w14:paraId="7EACFA87" w14:textId="77777777" w:rsidR="00557CE5" w:rsidRDefault="00557CE5" w:rsidP="00557CE5">
      <w:pPr>
        <w:pStyle w:val="PL"/>
      </w:pPr>
      <w:r>
        <w:t xml:space="preserve">    PositioningRANSubnet:</w:t>
      </w:r>
    </w:p>
    <w:p w14:paraId="4D141BC8" w14:textId="77777777" w:rsidR="00557CE5" w:rsidRDefault="00557CE5" w:rsidP="00557CE5">
      <w:pPr>
        <w:pStyle w:val="PL"/>
      </w:pPr>
      <w:r>
        <w:t xml:space="preserve">      type: object</w:t>
      </w:r>
    </w:p>
    <w:p w14:paraId="177AA28C" w14:textId="77777777" w:rsidR="00557CE5" w:rsidRDefault="00557CE5" w:rsidP="00557CE5">
      <w:pPr>
        <w:pStyle w:val="PL"/>
      </w:pPr>
      <w:r>
        <w:t xml:space="preserve">      properties:</w:t>
      </w:r>
    </w:p>
    <w:p w14:paraId="56BA94FF" w14:textId="77777777" w:rsidR="00557CE5" w:rsidRDefault="00557CE5" w:rsidP="00557CE5">
      <w:pPr>
        <w:pStyle w:val="PL"/>
      </w:pPr>
      <w:r>
        <w:t xml:space="preserve">        availability:</w:t>
      </w:r>
    </w:p>
    <w:p w14:paraId="4EF2E70F" w14:textId="77777777" w:rsidR="00557CE5" w:rsidRDefault="00557CE5" w:rsidP="00557CE5">
      <w:pPr>
        <w:pStyle w:val="PL"/>
      </w:pPr>
      <w:r>
        <w:t xml:space="preserve">          $ref: '#/components/schemas/PositioningAvailability'</w:t>
      </w:r>
    </w:p>
    <w:p w14:paraId="5796FDEB" w14:textId="77777777" w:rsidR="00557CE5" w:rsidRDefault="00557CE5" w:rsidP="00557CE5">
      <w:pPr>
        <w:pStyle w:val="PL"/>
      </w:pPr>
      <w:r>
        <w:t xml:space="preserve">        predictionfrequency:</w:t>
      </w:r>
    </w:p>
    <w:p w14:paraId="5698078C" w14:textId="77777777" w:rsidR="00557CE5" w:rsidRDefault="00557CE5" w:rsidP="00557CE5">
      <w:pPr>
        <w:pStyle w:val="PL"/>
      </w:pPr>
      <w:r>
        <w:t xml:space="preserve">          $ref: '#/components/schemas/Predictionfrequency'</w:t>
      </w:r>
    </w:p>
    <w:p w14:paraId="21666445" w14:textId="77777777" w:rsidR="00557CE5" w:rsidRDefault="00557CE5" w:rsidP="00557CE5">
      <w:pPr>
        <w:pStyle w:val="PL"/>
      </w:pPr>
      <w:r>
        <w:t xml:space="preserve">        accuracy:</w:t>
      </w:r>
    </w:p>
    <w:p w14:paraId="70217FCF" w14:textId="77777777" w:rsidR="00557CE5" w:rsidRDefault="00557CE5" w:rsidP="00557CE5">
      <w:pPr>
        <w:pStyle w:val="PL"/>
      </w:pPr>
      <w:r>
        <w:t xml:space="preserve">          $ref: '#/components/schemas/Float'     </w:t>
      </w:r>
    </w:p>
    <w:p w14:paraId="503112BF" w14:textId="77777777" w:rsidR="00557CE5" w:rsidRDefault="00557CE5" w:rsidP="00557CE5">
      <w:pPr>
        <w:pStyle w:val="PL"/>
      </w:pPr>
      <w:r>
        <w:t xml:space="preserve">    UserMgmtOpen:</w:t>
      </w:r>
    </w:p>
    <w:p w14:paraId="05A90E9E" w14:textId="77777777" w:rsidR="00557CE5" w:rsidRDefault="00557CE5" w:rsidP="00557CE5">
      <w:pPr>
        <w:pStyle w:val="PL"/>
      </w:pPr>
      <w:r>
        <w:t xml:space="preserve">      type: object</w:t>
      </w:r>
    </w:p>
    <w:p w14:paraId="41A28616" w14:textId="77777777" w:rsidR="00557CE5" w:rsidRDefault="00557CE5" w:rsidP="00557CE5">
      <w:pPr>
        <w:pStyle w:val="PL"/>
      </w:pPr>
      <w:r>
        <w:t xml:space="preserve">      properties:</w:t>
      </w:r>
    </w:p>
    <w:p w14:paraId="12FEC6CC" w14:textId="77777777" w:rsidR="00557CE5" w:rsidRDefault="00557CE5" w:rsidP="00557CE5">
      <w:pPr>
        <w:pStyle w:val="PL"/>
      </w:pPr>
      <w:r>
        <w:t xml:space="preserve">        servAttrCom:</w:t>
      </w:r>
    </w:p>
    <w:p w14:paraId="531D3A8D" w14:textId="77777777" w:rsidR="00557CE5" w:rsidRDefault="00557CE5" w:rsidP="00557CE5">
      <w:pPr>
        <w:pStyle w:val="PL"/>
      </w:pPr>
      <w:r>
        <w:t xml:space="preserve">          $ref: '#/components/schemas/ServAttrCom'</w:t>
      </w:r>
    </w:p>
    <w:p w14:paraId="235C2724" w14:textId="77777777" w:rsidR="00557CE5" w:rsidRDefault="00557CE5" w:rsidP="00557CE5">
      <w:pPr>
        <w:pStyle w:val="PL"/>
      </w:pPr>
      <w:r>
        <w:t xml:space="preserve">        support:</w:t>
      </w:r>
    </w:p>
    <w:p w14:paraId="2156437B" w14:textId="77777777" w:rsidR="00557CE5" w:rsidRDefault="00557CE5" w:rsidP="00557CE5">
      <w:pPr>
        <w:pStyle w:val="PL"/>
      </w:pPr>
      <w:r>
        <w:t xml:space="preserve">          $ref: '#/components/schemas/Support'</w:t>
      </w:r>
    </w:p>
    <w:p w14:paraId="05679064" w14:textId="77777777" w:rsidR="00557CE5" w:rsidRDefault="00557CE5" w:rsidP="00557CE5">
      <w:pPr>
        <w:pStyle w:val="PL"/>
        <w:rPr>
          <w:ins w:id="21" w:author="Jan Groenendijk"/>
        </w:rPr>
      </w:pPr>
      <w:ins w:id="22" w:author="Jan Groenendijk">
        <w:r>
          <w:t xml:space="preserve">    V2XCommMode:</w:t>
        </w:r>
      </w:ins>
    </w:p>
    <w:p w14:paraId="711B0379" w14:textId="77777777" w:rsidR="00557CE5" w:rsidRDefault="00557CE5" w:rsidP="00557CE5">
      <w:pPr>
        <w:pStyle w:val="PL"/>
        <w:rPr>
          <w:del w:id="23" w:author="Jan Groenendijk"/>
        </w:rPr>
      </w:pPr>
      <w:del w:id="24" w:author="Jan Groenendijk">
        <w:r>
          <w:delText xml:space="preserve">    V2XCommModels:</w:delText>
        </w:r>
      </w:del>
    </w:p>
    <w:p w14:paraId="34612D2C" w14:textId="77777777" w:rsidR="00557CE5" w:rsidRDefault="00557CE5" w:rsidP="00557CE5">
      <w:pPr>
        <w:pStyle w:val="PL"/>
      </w:pPr>
      <w:r>
        <w:t xml:space="preserve">      type: object</w:t>
      </w:r>
    </w:p>
    <w:p w14:paraId="0F0EC056" w14:textId="77777777" w:rsidR="00557CE5" w:rsidRDefault="00557CE5" w:rsidP="00557CE5">
      <w:pPr>
        <w:pStyle w:val="PL"/>
      </w:pPr>
      <w:r>
        <w:t xml:space="preserve">      properties:</w:t>
      </w:r>
    </w:p>
    <w:p w14:paraId="43F5646E" w14:textId="77777777" w:rsidR="00557CE5" w:rsidRDefault="00557CE5" w:rsidP="00557CE5">
      <w:pPr>
        <w:pStyle w:val="PL"/>
      </w:pPr>
      <w:r>
        <w:t xml:space="preserve">        servAttrCom:</w:t>
      </w:r>
    </w:p>
    <w:p w14:paraId="381AAADA" w14:textId="77777777" w:rsidR="00557CE5" w:rsidRDefault="00557CE5" w:rsidP="00557CE5">
      <w:pPr>
        <w:pStyle w:val="PL"/>
      </w:pPr>
      <w:r>
        <w:t xml:space="preserve">          $ref: '#/components/schemas/ServAttrCom'</w:t>
      </w:r>
    </w:p>
    <w:p w14:paraId="72192D55" w14:textId="77777777" w:rsidR="00557CE5" w:rsidRDefault="00557CE5" w:rsidP="00557CE5">
      <w:pPr>
        <w:pStyle w:val="PL"/>
      </w:pPr>
      <w:r>
        <w:t xml:space="preserve">        v2XMode:</w:t>
      </w:r>
    </w:p>
    <w:p w14:paraId="4AED024D" w14:textId="77777777" w:rsidR="00557CE5" w:rsidRDefault="00557CE5" w:rsidP="00557CE5">
      <w:pPr>
        <w:pStyle w:val="PL"/>
      </w:pPr>
      <w:r>
        <w:t xml:space="preserve">          $ref: '#/components/schemas/Support'</w:t>
      </w:r>
    </w:p>
    <w:p w14:paraId="017E1786" w14:textId="77777777" w:rsidR="00557CE5" w:rsidRDefault="00557CE5" w:rsidP="00557CE5">
      <w:pPr>
        <w:pStyle w:val="PL"/>
      </w:pPr>
      <w:r>
        <w:t xml:space="preserve">    TermDensity:</w:t>
      </w:r>
    </w:p>
    <w:p w14:paraId="5D591119" w14:textId="77777777" w:rsidR="00557CE5" w:rsidRDefault="00557CE5" w:rsidP="00557CE5">
      <w:pPr>
        <w:pStyle w:val="PL"/>
      </w:pPr>
      <w:r>
        <w:t xml:space="preserve">      type: object</w:t>
      </w:r>
    </w:p>
    <w:p w14:paraId="3CF1C65F" w14:textId="77777777" w:rsidR="00557CE5" w:rsidRDefault="00557CE5" w:rsidP="00557CE5">
      <w:pPr>
        <w:pStyle w:val="PL"/>
      </w:pPr>
      <w:r>
        <w:t xml:space="preserve">      properties:</w:t>
      </w:r>
    </w:p>
    <w:p w14:paraId="22540B19" w14:textId="77777777" w:rsidR="00557CE5" w:rsidRDefault="00557CE5" w:rsidP="00557CE5">
      <w:pPr>
        <w:pStyle w:val="PL"/>
      </w:pPr>
      <w:r>
        <w:t xml:space="preserve">        servAttrCom:</w:t>
      </w:r>
    </w:p>
    <w:p w14:paraId="0D3A76BB" w14:textId="77777777" w:rsidR="00557CE5" w:rsidRDefault="00557CE5" w:rsidP="00557CE5">
      <w:pPr>
        <w:pStyle w:val="PL"/>
      </w:pPr>
      <w:r>
        <w:t xml:space="preserve">          $ref: '#/components/schemas/ServAttrCom'</w:t>
      </w:r>
    </w:p>
    <w:p w14:paraId="16E9A3B3" w14:textId="77777777" w:rsidR="00557CE5" w:rsidRDefault="00557CE5" w:rsidP="00557CE5">
      <w:pPr>
        <w:pStyle w:val="PL"/>
      </w:pPr>
      <w:r>
        <w:t xml:space="preserve">        density:</w:t>
      </w:r>
    </w:p>
    <w:p w14:paraId="1C39D39C" w14:textId="77777777" w:rsidR="00557CE5" w:rsidRDefault="00557CE5" w:rsidP="00557CE5">
      <w:pPr>
        <w:pStyle w:val="PL"/>
      </w:pPr>
      <w:r>
        <w:t xml:space="preserve">          type: integer</w:t>
      </w:r>
    </w:p>
    <w:p w14:paraId="7177C962" w14:textId="77777777" w:rsidR="00557CE5" w:rsidRDefault="00557CE5" w:rsidP="00557CE5">
      <w:pPr>
        <w:pStyle w:val="PL"/>
      </w:pPr>
      <w:r>
        <w:t xml:space="preserve">    NsInfo:</w:t>
      </w:r>
    </w:p>
    <w:p w14:paraId="1B7599E8" w14:textId="77777777" w:rsidR="00557CE5" w:rsidRDefault="00557CE5" w:rsidP="00557CE5">
      <w:pPr>
        <w:pStyle w:val="PL"/>
      </w:pPr>
      <w:r>
        <w:t xml:space="preserve">      type: object</w:t>
      </w:r>
    </w:p>
    <w:p w14:paraId="099E22F0" w14:textId="77777777" w:rsidR="00557CE5" w:rsidRDefault="00557CE5" w:rsidP="00557CE5">
      <w:pPr>
        <w:pStyle w:val="PL"/>
      </w:pPr>
      <w:r>
        <w:t xml:space="preserve">      properties:</w:t>
      </w:r>
    </w:p>
    <w:p w14:paraId="12AF19DF" w14:textId="77777777" w:rsidR="00557CE5" w:rsidRDefault="00557CE5" w:rsidP="00557CE5">
      <w:pPr>
        <w:pStyle w:val="PL"/>
      </w:pPr>
      <w:r>
        <w:t xml:space="preserve">        nsInstanceId:</w:t>
      </w:r>
    </w:p>
    <w:p w14:paraId="62803AD4" w14:textId="77777777" w:rsidR="00557CE5" w:rsidRDefault="00557CE5" w:rsidP="00557CE5">
      <w:pPr>
        <w:pStyle w:val="PL"/>
      </w:pPr>
      <w:r>
        <w:t xml:space="preserve">          type: string</w:t>
      </w:r>
    </w:p>
    <w:p w14:paraId="6C5DC768" w14:textId="77777777" w:rsidR="00557CE5" w:rsidRDefault="00557CE5" w:rsidP="00557CE5">
      <w:pPr>
        <w:pStyle w:val="PL"/>
      </w:pPr>
      <w:r>
        <w:t xml:space="preserve">        nsName:</w:t>
      </w:r>
    </w:p>
    <w:p w14:paraId="64B7CC4D" w14:textId="77777777" w:rsidR="00557CE5" w:rsidRDefault="00557CE5" w:rsidP="00557CE5">
      <w:pPr>
        <w:pStyle w:val="PL"/>
      </w:pPr>
      <w:r>
        <w:t xml:space="preserve">          type: string</w:t>
      </w:r>
    </w:p>
    <w:p w14:paraId="7A2598FC" w14:textId="77777777" w:rsidR="00557CE5" w:rsidRDefault="00557CE5" w:rsidP="00557CE5">
      <w:pPr>
        <w:pStyle w:val="PL"/>
      </w:pPr>
      <w:r>
        <w:t xml:space="preserve">        description:</w:t>
      </w:r>
    </w:p>
    <w:p w14:paraId="0F6AF4C9" w14:textId="77777777" w:rsidR="00557CE5" w:rsidRDefault="00557CE5" w:rsidP="00557CE5">
      <w:pPr>
        <w:pStyle w:val="PL"/>
      </w:pPr>
      <w:r>
        <w:t xml:space="preserve">          type: string</w:t>
      </w:r>
    </w:p>
    <w:p w14:paraId="153D729A" w14:textId="77777777" w:rsidR="00557CE5" w:rsidRDefault="00557CE5" w:rsidP="00557CE5">
      <w:pPr>
        <w:pStyle w:val="PL"/>
      </w:pPr>
      <w:r>
        <w:t xml:space="preserve">    EmbbEEPerfReq:</w:t>
      </w:r>
    </w:p>
    <w:p w14:paraId="71623E88" w14:textId="77777777" w:rsidR="00557CE5" w:rsidRDefault="00557CE5" w:rsidP="00557CE5">
      <w:pPr>
        <w:pStyle w:val="PL"/>
      </w:pPr>
      <w:r>
        <w:t xml:space="preserve">      type: object</w:t>
      </w:r>
    </w:p>
    <w:p w14:paraId="6105D746" w14:textId="77777777" w:rsidR="00557CE5" w:rsidRDefault="00557CE5" w:rsidP="00557CE5">
      <w:pPr>
        <w:pStyle w:val="PL"/>
      </w:pPr>
      <w:r>
        <w:t xml:space="preserve">      properties:</w:t>
      </w:r>
    </w:p>
    <w:p w14:paraId="3820799D" w14:textId="77777777" w:rsidR="00557CE5" w:rsidRDefault="00557CE5" w:rsidP="00557CE5">
      <w:pPr>
        <w:pStyle w:val="PL"/>
      </w:pPr>
      <w:r>
        <w:t xml:space="preserve">        kpiType:</w:t>
      </w:r>
    </w:p>
    <w:p w14:paraId="50E64610" w14:textId="77777777" w:rsidR="00557CE5" w:rsidRDefault="00557CE5" w:rsidP="00557CE5">
      <w:pPr>
        <w:pStyle w:val="PL"/>
      </w:pPr>
      <w:r>
        <w:t xml:space="preserve">          type: string</w:t>
      </w:r>
    </w:p>
    <w:p w14:paraId="2D1ABF56" w14:textId="77777777" w:rsidR="00557CE5" w:rsidRDefault="00557CE5" w:rsidP="00557CE5">
      <w:pPr>
        <w:pStyle w:val="PL"/>
      </w:pPr>
      <w:r>
        <w:t xml:space="preserve">          enum:</w:t>
      </w:r>
    </w:p>
    <w:p w14:paraId="762B12D1" w14:textId="77777777" w:rsidR="00557CE5" w:rsidRDefault="00557CE5" w:rsidP="00557CE5">
      <w:pPr>
        <w:pStyle w:val="PL"/>
      </w:pPr>
      <w:r>
        <w:t xml:space="preserve">            - NUMOFBITS</w:t>
      </w:r>
    </w:p>
    <w:p w14:paraId="6D7DCE30" w14:textId="77777777" w:rsidR="00557CE5" w:rsidRDefault="00557CE5" w:rsidP="00557CE5">
      <w:pPr>
        <w:pStyle w:val="PL"/>
      </w:pPr>
      <w:r>
        <w:t xml:space="preserve">            - NUMOFBITS_RANBASED</w:t>
      </w:r>
    </w:p>
    <w:p w14:paraId="0E5C07CB" w14:textId="77777777" w:rsidR="00557CE5" w:rsidRDefault="00557CE5" w:rsidP="00557CE5">
      <w:pPr>
        <w:pStyle w:val="PL"/>
      </w:pPr>
      <w:r>
        <w:t xml:space="preserve">        req:</w:t>
      </w:r>
    </w:p>
    <w:p w14:paraId="7BA3B010" w14:textId="77777777" w:rsidR="00557CE5" w:rsidRDefault="00557CE5" w:rsidP="00557CE5">
      <w:pPr>
        <w:pStyle w:val="PL"/>
      </w:pPr>
      <w:r>
        <w:t xml:space="preserve">          type: number</w:t>
      </w:r>
    </w:p>
    <w:p w14:paraId="51A6544A" w14:textId="77777777" w:rsidR="00557CE5" w:rsidRDefault="00557CE5" w:rsidP="00557CE5">
      <w:pPr>
        <w:pStyle w:val="PL"/>
      </w:pPr>
      <w:r>
        <w:t xml:space="preserve">    UrllcEEPerfReq:</w:t>
      </w:r>
    </w:p>
    <w:p w14:paraId="74FC8C19" w14:textId="77777777" w:rsidR="00557CE5" w:rsidRDefault="00557CE5" w:rsidP="00557CE5">
      <w:pPr>
        <w:pStyle w:val="PL"/>
      </w:pPr>
      <w:r>
        <w:t xml:space="preserve">      type: object</w:t>
      </w:r>
    </w:p>
    <w:p w14:paraId="17978688" w14:textId="77777777" w:rsidR="00557CE5" w:rsidRDefault="00557CE5" w:rsidP="00557CE5">
      <w:pPr>
        <w:pStyle w:val="PL"/>
      </w:pPr>
      <w:r>
        <w:t xml:space="preserve">      properties:</w:t>
      </w:r>
    </w:p>
    <w:p w14:paraId="2B10D52B" w14:textId="77777777" w:rsidR="00557CE5" w:rsidRDefault="00557CE5" w:rsidP="00557CE5">
      <w:pPr>
        <w:pStyle w:val="PL"/>
      </w:pPr>
      <w:r>
        <w:t xml:space="preserve">        kpiType:</w:t>
      </w:r>
    </w:p>
    <w:p w14:paraId="3FCE8A38" w14:textId="77777777" w:rsidR="00557CE5" w:rsidRDefault="00557CE5" w:rsidP="00557CE5">
      <w:pPr>
        <w:pStyle w:val="PL"/>
      </w:pPr>
      <w:r>
        <w:t xml:space="preserve">          type: string</w:t>
      </w:r>
    </w:p>
    <w:p w14:paraId="719957A3" w14:textId="77777777" w:rsidR="00557CE5" w:rsidRDefault="00557CE5" w:rsidP="00557CE5">
      <w:pPr>
        <w:pStyle w:val="PL"/>
      </w:pPr>
      <w:r>
        <w:t xml:space="preserve">          enum:</w:t>
      </w:r>
    </w:p>
    <w:p w14:paraId="22C40B7E" w14:textId="77777777" w:rsidR="00557CE5" w:rsidRDefault="00557CE5" w:rsidP="00557CE5">
      <w:pPr>
        <w:pStyle w:val="PL"/>
      </w:pPr>
      <w:r>
        <w:t xml:space="preserve">            - INVOFLATENCY</w:t>
      </w:r>
    </w:p>
    <w:p w14:paraId="55F99D3D" w14:textId="77777777" w:rsidR="00557CE5" w:rsidRDefault="00557CE5" w:rsidP="00557CE5">
      <w:pPr>
        <w:pStyle w:val="PL"/>
      </w:pPr>
      <w:r>
        <w:t xml:space="preserve">            - NUMOFBITS_MULTIPLIED_INVOFLATENCY</w:t>
      </w:r>
    </w:p>
    <w:p w14:paraId="64121D67" w14:textId="77777777" w:rsidR="00557CE5" w:rsidRDefault="00557CE5" w:rsidP="00557CE5">
      <w:pPr>
        <w:pStyle w:val="PL"/>
      </w:pPr>
      <w:r>
        <w:t xml:space="preserve">        req:</w:t>
      </w:r>
    </w:p>
    <w:p w14:paraId="25FED601" w14:textId="77777777" w:rsidR="00557CE5" w:rsidRDefault="00557CE5" w:rsidP="00557CE5">
      <w:pPr>
        <w:pStyle w:val="PL"/>
      </w:pPr>
      <w:r>
        <w:t xml:space="preserve">          type: number</w:t>
      </w:r>
    </w:p>
    <w:p w14:paraId="3C64B92F" w14:textId="77777777" w:rsidR="00557CE5" w:rsidRDefault="00557CE5" w:rsidP="00557CE5">
      <w:pPr>
        <w:pStyle w:val="PL"/>
      </w:pPr>
      <w:r>
        <w:t xml:space="preserve">    MIoTEEPerfReq:</w:t>
      </w:r>
    </w:p>
    <w:p w14:paraId="7F210B39" w14:textId="77777777" w:rsidR="00557CE5" w:rsidRDefault="00557CE5" w:rsidP="00557CE5">
      <w:pPr>
        <w:pStyle w:val="PL"/>
      </w:pPr>
      <w:r>
        <w:t xml:space="preserve">      type: object</w:t>
      </w:r>
    </w:p>
    <w:p w14:paraId="31B89107" w14:textId="77777777" w:rsidR="00557CE5" w:rsidRDefault="00557CE5" w:rsidP="00557CE5">
      <w:pPr>
        <w:pStyle w:val="PL"/>
      </w:pPr>
      <w:r>
        <w:t xml:space="preserve">      properties:</w:t>
      </w:r>
    </w:p>
    <w:p w14:paraId="10A0952F" w14:textId="77777777" w:rsidR="00557CE5" w:rsidRDefault="00557CE5" w:rsidP="00557CE5">
      <w:pPr>
        <w:pStyle w:val="PL"/>
      </w:pPr>
      <w:r>
        <w:t xml:space="preserve">        kpiType:</w:t>
      </w:r>
    </w:p>
    <w:p w14:paraId="7B87E52B" w14:textId="77777777" w:rsidR="00557CE5" w:rsidRDefault="00557CE5" w:rsidP="00557CE5">
      <w:pPr>
        <w:pStyle w:val="PL"/>
      </w:pPr>
      <w:r>
        <w:t xml:space="preserve">          type: string</w:t>
      </w:r>
    </w:p>
    <w:p w14:paraId="276F8C32" w14:textId="77777777" w:rsidR="00557CE5" w:rsidRDefault="00557CE5" w:rsidP="00557CE5">
      <w:pPr>
        <w:pStyle w:val="PL"/>
      </w:pPr>
      <w:r>
        <w:t xml:space="preserve">          enum:</w:t>
      </w:r>
    </w:p>
    <w:p w14:paraId="7D623174" w14:textId="77777777" w:rsidR="00557CE5" w:rsidRDefault="00557CE5" w:rsidP="00557CE5">
      <w:pPr>
        <w:pStyle w:val="PL"/>
      </w:pPr>
      <w:r>
        <w:t xml:space="preserve">            - MAXREGSUBS</w:t>
      </w:r>
    </w:p>
    <w:p w14:paraId="3B10206F" w14:textId="77777777" w:rsidR="00557CE5" w:rsidRDefault="00557CE5" w:rsidP="00557CE5">
      <w:pPr>
        <w:pStyle w:val="PL"/>
      </w:pPr>
      <w:r>
        <w:t xml:space="preserve">            - MEANACTIVEUES</w:t>
      </w:r>
    </w:p>
    <w:p w14:paraId="74B90E60" w14:textId="77777777" w:rsidR="00557CE5" w:rsidRDefault="00557CE5" w:rsidP="00557CE5">
      <w:pPr>
        <w:pStyle w:val="PL"/>
      </w:pPr>
      <w:r>
        <w:t xml:space="preserve">        req:</w:t>
      </w:r>
    </w:p>
    <w:p w14:paraId="7A6960B9" w14:textId="77777777" w:rsidR="00557CE5" w:rsidRDefault="00557CE5" w:rsidP="00557CE5">
      <w:pPr>
        <w:pStyle w:val="PL"/>
      </w:pPr>
      <w:r>
        <w:t xml:space="preserve">          type: number</w:t>
      </w:r>
    </w:p>
    <w:p w14:paraId="37B0901E" w14:textId="77777777" w:rsidR="00557CE5" w:rsidRDefault="00557CE5" w:rsidP="00557CE5">
      <w:pPr>
        <w:pStyle w:val="PL"/>
      </w:pPr>
      <w:r>
        <w:t xml:space="preserve">    EEPerfReq:</w:t>
      </w:r>
    </w:p>
    <w:p w14:paraId="0B95B2EE" w14:textId="77777777" w:rsidR="00557CE5" w:rsidRDefault="00557CE5" w:rsidP="00557CE5">
      <w:pPr>
        <w:pStyle w:val="PL"/>
      </w:pPr>
      <w:r>
        <w:t xml:space="preserve">      oneOf:</w:t>
      </w:r>
    </w:p>
    <w:p w14:paraId="08FE1ABF" w14:textId="77777777" w:rsidR="00557CE5" w:rsidRDefault="00557CE5" w:rsidP="00557CE5">
      <w:pPr>
        <w:pStyle w:val="PL"/>
      </w:pPr>
      <w:r>
        <w:t xml:space="preserve">        - $ref: '#/components/schemas/EmbbEEPerfReq'</w:t>
      </w:r>
    </w:p>
    <w:p w14:paraId="1754D367" w14:textId="77777777" w:rsidR="00557CE5" w:rsidRDefault="00557CE5" w:rsidP="00557CE5">
      <w:pPr>
        <w:pStyle w:val="PL"/>
      </w:pPr>
      <w:r>
        <w:t xml:space="preserve">        - $ref: '#/components/schemas/UrllcEEPerfReq'</w:t>
      </w:r>
    </w:p>
    <w:p w14:paraId="2C3ECADF" w14:textId="77777777" w:rsidR="00557CE5" w:rsidRDefault="00557CE5" w:rsidP="00557CE5">
      <w:pPr>
        <w:pStyle w:val="PL"/>
      </w:pPr>
      <w:r>
        <w:lastRenderedPageBreak/>
        <w:t xml:space="preserve">        - $ref: '#/components/schemas/MIoTEEPerfReq'</w:t>
      </w:r>
    </w:p>
    <w:p w14:paraId="7FF9862E" w14:textId="77777777" w:rsidR="00557CE5" w:rsidRDefault="00557CE5" w:rsidP="00557CE5">
      <w:pPr>
        <w:pStyle w:val="PL"/>
      </w:pPr>
      <w:r>
        <w:t xml:space="preserve">    EnergyEfficiency:</w:t>
      </w:r>
    </w:p>
    <w:p w14:paraId="229D8341" w14:textId="77777777" w:rsidR="00557CE5" w:rsidRDefault="00557CE5" w:rsidP="00557CE5">
      <w:pPr>
        <w:pStyle w:val="PL"/>
      </w:pPr>
      <w:r>
        <w:t xml:space="preserve">      type: object</w:t>
      </w:r>
    </w:p>
    <w:p w14:paraId="0FC127DD" w14:textId="77777777" w:rsidR="00557CE5" w:rsidRDefault="00557CE5" w:rsidP="00557CE5">
      <w:pPr>
        <w:pStyle w:val="PL"/>
      </w:pPr>
      <w:r>
        <w:t xml:space="preserve">      properties:</w:t>
      </w:r>
    </w:p>
    <w:p w14:paraId="0022F533" w14:textId="77777777" w:rsidR="00557CE5" w:rsidRDefault="00557CE5" w:rsidP="00557CE5">
      <w:pPr>
        <w:pStyle w:val="PL"/>
      </w:pPr>
      <w:r>
        <w:t xml:space="preserve">        servAttrCom:</w:t>
      </w:r>
    </w:p>
    <w:p w14:paraId="58254393" w14:textId="77777777" w:rsidR="00557CE5" w:rsidRDefault="00557CE5" w:rsidP="00557CE5">
      <w:pPr>
        <w:pStyle w:val="PL"/>
      </w:pPr>
      <w:r>
        <w:t xml:space="preserve">          $ref: '#/components/schemas/ServAttrCom'</w:t>
      </w:r>
    </w:p>
    <w:p w14:paraId="289E3207" w14:textId="77777777" w:rsidR="00557CE5" w:rsidRDefault="00557CE5" w:rsidP="00557CE5">
      <w:pPr>
        <w:pStyle w:val="PL"/>
      </w:pPr>
      <w:r>
        <w:t xml:space="preserve">        performance:</w:t>
      </w:r>
    </w:p>
    <w:p w14:paraId="57F1ED50" w14:textId="77777777" w:rsidR="00557CE5" w:rsidRDefault="00557CE5" w:rsidP="00557CE5">
      <w:pPr>
        <w:pStyle w:val="PL"/>
      </w:pPr>
      <w:r>
        <w:t xml:space="preserve">          $ref: '#/components/schemas/EEPerfReq'      </w:t>
      </w:r>
    </w:p>
    <w:p w14:paraId="772A0DCB" w14:textId="77777777" w:rsidR="00557CE5" w:rsidRDefault="00557CE5" w:rsidP="00557CE5">
      <w:pPr>
        <w:pStyle w:val="PL"/>
      </w:pPr>
      <w:r>
        <w:t xml:space="preserve">    NSSAASupport:</w:t>
      </w:r>
    </w:p>
    <w:p w14:paraId="23602EFE" w14:textId="77777777" w:rsidR="00557CE5" w:rsidRDefault="00557CE5" w:rsidP="00557CE5">
      <w:pPr>
        <w:pStyle w:val="PL"/>
      </w:pPr>
      <w:r>
        <w:t xml:space="preserve">      type: object</w:t>
      </w:r>
    </w:p>
    <w:p w14:paraId="3BF77EB2" w14:textId="77777777" w:rsidR="00557CE5" w:rsidRDefault="00557CE5" w:rsidP="00557CE5">
      <w:pPr>
        <w:pStyle w:val="PL"/>
      </w:pPr>
      <w:r>
        <w:t xml:space="preserve">      properties:</w:t>
      </w:r>
    </w:p>
    <w:p w14:paraId="20C443E3" w14:textId="77777777" w:rsidR="00557CE5" w:rsidRDefault="00557CE5" w:rsidP="00557CE5">
      <w:pPr>
        <w:pStyle w:val="PL"/>
      </w:pPr>
      <w:r>
        <w:t xml:space="preserve">        servAttrCom:</w:t>
      </w:r>
    </w:p>
    <w:p w14:paraId="246D3169" w14:textId="77777777" w:rsidR="00557CE5" w:rsidRDefault="00557CE5" w:rsidP="00557CE5">
      <w:pPr>
        <w:pStyle w:val="PL"/>
      </w:pPr>
      <w:r>
        <w:t xml:space="preserve">          $ref: '#/components/schemas/ServAttrCom'</w:t>
      </w:r>
    </w:p>
    <w:p w14:paraId="0C0D49BC" w14:textId="77777777" w:rsidR="00557CE5" w:rsidRDefault="00557CE5" w:rsidP="00557CE5">
      <w:pPr>
        <w:pStyle w:val="PL"/>
      </w:pPr>
      <w:r>
        <w:t xml:space="preserve">        support:</w:t>
      </w:r>
    </w:p>
    <w:p w14:paraId="74D27ACC" w14:textId="77777777" w:rsidR="00557CE5" w:rsidRDefault="00557CE5" w:rsidP="00557CE5">
      <w:pPr>
        <w:pStyle w:val="PL"/>
      </w:pPr>
      <w:r>
        <w:t xml:space="preserve">          $ref: '#/components/schemas/Support'  </w:t>
      </w:r>
    </w:p>
    <w:p w14:paraId="49BDEB94" w14:textId="77777777" w:rsidR="00557CE5" w:rsidRDefault="00557CE5" w:rsidP="00557CE5">
      <w:pPr>
        <w:pStyle w:val="PL"/>
      </w:pPr>
      <w:r>
        <w:t xml:space="preserve">    SecFunc:</w:t>
      </w:r>
    </w:p>
    <w:p w14:paraId="16037631" w14:textId="77777777" w:rsidR="00557CE5" w:rsidRDefault="00557CE5" w:rsidP="00557CE5">
      <w:pPr>
        <w:pStyle w:val="PL"/>
      </w:pPr>
      <w:r>
        <w:t xml:space="preserve">      type: object</w:t>
      </w:r>
    </w:p>
    <w:p w14:paraId="1DD9FF15" w14:textId="77777777" w:rsidR="00557CE5" w:rsidRDefault="00557CE5" w:rsidP="00557CE5">
      <w:pPr>
        <w:pStyle w:val="PL"/>
      </w:pPr>
      <w:r>
        <w:t xml:space="preserve">      properties:</w:t>
      </w:r>
    </w:p>
    <w:p w14:paraId="4F1B94D5" w14:textId="77777777" w:rsidR="00557CE5" w:rsidRDefault="00557CE5" w:rsidP="00557CE5">
      <w:pPr>
        <w:pStyle w:val="PL"/>
      </w:pPr>
      <w:r>
        <w:t xml:space="preserve">        secFunId:</w:t>
      </w:r>
    </w:p>
    <w:p w14:paraId="70297ECD" w14:textId="77777777" w:rsidR="00557CE5" w:rsidRDefault="00557CE5" w:rsidP="00557CE5">
      <w:pPr>
        <w:pStyle w:val="PL"/>
      </w:pPr>
      <w:r>
        <w:t xml:space="preserve">          type: string</w:t>
      </w:r>
    </w:p>
    <w:p w14:paraId="02F26CFF" w14:textId="77777777" w:rsidR="00557CE5" w:rsidRDefault="00557CE5" w:rsidP="00557CE5">
      <w:pPr>
        <w:pStyle w:val="PL"/>
      </w:pPr>
      <w:r>
        <w:t xml:space="preserve">        secFunType:</w:t>
      </w:r>
    </w:p>
    <w:p w14:paraId="294C231E" w14:textId="77777777" w:rsidR="00557CE5" w:rsidRDefault="00557CE5" w:rsidP="00557CE5">
      <w:pPr>
        <w:pStyle w:val="PL"/>
      </w:pPr>
      <w:r>
        <w:t xml:space="preserve">          type: string</w:t>
      </w:r>
    </w:p>
    <w:p w14:paraId="68EBFD61" w14:textId="77777777" w:rsidR="00557CE5" w:rsidRDefault="00557CE5" w:rsidP="00557CE5">
      <w:pPr>
        <w:pStyle w:val="PL"/>
      </w:pPr>
      <w:r>
        <w:t xml:space="preserve">        secRules:</w:t>
      </w:r>
    </w:p>
    <w:p w14:paraId="40646E05" w14:textId="77777777" w:rsidR="00557CE5" w:rsidRDefault="00557CE5" w:rsidP="00557CE5">
      <w:pPr>
        <w:pStyle w:val="PL"/>
      </w:pPr>
      <w:r>
        <w:t xml:space="preserve">          type: array</w:t>
      </w:r>
    </w:p>
    <w:p w14:paraId="67DD925A" w14:textId="77777777" w:rsidR="00557CE5" w:rsidRDefault="00557CE5" w:rsidP="00557CE5">
      <w:pPr>
        <w:pStyle w:val="PL"/>
      </w:pPr>
      <w:r>
        <w:t xml:space="preserve">          items:</w:t>
      </w:r>
    </w:p>
    <w:p w14:paraId="3A446D0C" w14:textId="77777777" w:rsidR="00557CE5" w:rsidRDefault="00557CE5" w:rsidP="00557CE5">
      <w:pPr>
        <w:pStyle w:val="PL"/>
      </w:pPr>
      <w:r>
        <w:t xml:space="preserve">            type: string</w:t>
      </w:r>
    </w:p>
    <w:p w14:paraId="6E1843D7" w14:textId="77777777" w:rsidR="00557CE5" w:rsidRDefault="00557CE5" w:rsidP="00557CE5">
      <w:pPr>
        <w:pStyle w:val="PL"/>
      </w:pPr>
      <w:r>
        <w:t xml:space="preserve">    N6Protection:</w:t>
      </w:r>
    </w:p>
    <w:p w14:paraId="33EF912F" w14:textId="77777777" w:rsidR="00557CE5" w:rsidRDefault="00557CE5" w:rsidP="00557CE5">
      <w:pPr>
        <w:pStyle w:val="PL"/>
      </w:pPr>
      <w:r>
        <w:t xml:space="preserve">      type: object</w:t>
      </w:r>
    </w:p>
    <w:p w14:paraId="08A17824" w14:textId="77777777" w:rsidR="00557CE5" w:rsidRDefault="00557CE5" w:rsidP="00557CE5">
      <w:pPr>
        <w:pStyle w:val="PL"/>
      </w:pPr>
      <w:r>
        <w:t xml:space="preserve">      properties:</w:t>
      </w:r>
    </w:p>
    <w:p w14:paraId="358ABC2B" w14:textId="77777777" w:rsidR="00557CE5" w:rsidRDefault="00557CE5" w:rsidP="00557CE5">
      <w:pPr>
        <w:pStyle w:val="PL"/>
      </w:pPr>
      <w:r>
        <w:t xml:space="preserve">        servAttrCom:</w:t>
      </w:r>
    </w:p>
    <w:p w14:paraId="26619537" w14:textId="77777777" w:rsidR="00557CE5" w:rsidRDefault="00557CE5" w:rsidP="00557CE5">
      <w:pPr>
        <w:pStyle w:val="PL"/>
      </w:pPr>
      <w:r>
        <w:t xml:space="preserve">          $ref: '#/components/schemas/ServAttrCom'</w:t>
      </w:r>
    </w:p>
    <w:p w14:paraId="08A61F6C" w14:textId="77777777" w:rsidR="00557CE5" w:rsidRDefault="00557CE5" w:rsidP="00557CE5">
      <w:pPr>
        <w:pStyle w:val="PL"/>
      </w:pPr>
      <w:r>
        <w:t xml:space="preserve">        secFuncList:</w:t>
      </w:r>
    </w:p>
    <w:p w14:paraId="68102DCD" w14:textId="77777777" w:rsidR="00557CE5" w:rsidRDefault="00557CE5" w:rsidP="00557CE5">
      <w:pPr>
        <w:pStyle w:val="PL"/>
      </w:pPr>
      <w:r>
        <w:t xml:space="preserve">          type: array</w:t>
      </w:r>
    </w:p>
    <w:p w14:paraId="4FB9FAD2" w14:textId="77777777" w:rsidR="00557CE5" w:rsidRDefault="00557CE5" w:rsidP="00557CE5">
      <w:pPr>
        <w:pStyle w:val="PL"/>
      </w:pPr>
      <w:r>
        <w:t xml:space="preserve">          items:</w:t>
      </w:r>
    </w:p>
    <w:p w14:paraId="2CD832F7" w14:textId="77777777" w:rsidR="00557CE5" w:rsidRDefault="00557CE5" w:rsidP="00557CE5">
      <w:pPr>
        <w:pStyle w:val="PL"/>
      </w:pPr>
      <w:r>
        <w:t xml:space="preserve">            $ref: '#/components/schemas/SecFunc'</w:t>
      </w:r>
    </w:p>
    <w:p w14:paraId="7D27FE0D" w14:textId="77777777" w:rsidR="00557CE5" w:rsidRDefault="00557CE5" w:rsidP="00557CE5">
      <w:pPr>
        <w:pStyle w:val="PL"/>
      </w:pPr>
    </w:p>
    <w:p w14:paraId="024A2E24" w14:textId="77777777" w:rsidR="00557CE5" w:rsidRDefault="00557CE5" w:rsidP="00557CE5">
      <w:pPr>
        <w:pStyle w:val="PL"/>
      </w:pPr>
      <w:r>
        <w:t xml:space="preserve">    CNSliceSubnetProfile:</w:t>
      </w:r>
    </w:p>
    <w:p w14:paraId="72D8C077" w14:textId="77777777" w:rsidR="00557CE5" w:rsidRDefault="00557CE5" w:rsidP="00557CE5">
      <w:pPr>
        <w:pStyle w:val="PL"/>
      </w:pPr>
      <w:r>
        <w:t xml:space="preserve">      type: object</w:t>
      </w:r>
    </w:p>
    <w:p w14:paraId="005C8794" w14:textId="77777777" w:rsidR="00557CE5" w:rsidRDefault="00557CE5" w:rsidP="00557CE5">
      <w:pPr>
        <w:pStyle w:val="PL"/>
      </w:pPr>
      <w:r>
        <w:t xml:space="preserve">      properties:</w:t>
      </w:r>
    </w:p>
    <w:p w14:paraId="78C9E3FF" w14:textId="77777777" w:rsidR="00557CE5" w:rsidRDefault="00557CE5" w:rsidP="00557CE5">
      <w:pPr>
        <w:pStyle w:val="PL"/>
      </w:pPr>
      <w:r>
        <w:t xml:space="preserve">        maxNumberofUEs:</w:t>
      </w:r>
    </w:p>
    <w:p w14:paraId="743CA66B" w14:textId="77777777" w:rsidR="00557CE5" w:rsidRDefault="00557CE5" w:rsidP="00557CE5">
      <w:pPr>
        <w:pStyle w:val="PL"/>
      </w:pPr>
      <w:r>
        <w:t xml:space="preserve">          type: integer</w:t>
      </w:r>
    </w:p>
    <w:p w14:paraId="55C95DF7" w14:textId="77777777" w:rsidR="00557CE5" w:rsidRDefault="00557CE5" w:rsidP="00557CE5">
      <w:pPr>
        <w:pStyle w:val="PL"/>
      </w:pPr>
      <w:r>
        <w:t xml:space="preserve">        dLLatency:</w:t>
      </w:r>
    </w:p>
    <w:p w14:paraId="2926B9C1" w14:textId="77777777" w:rsidR="00557CE5" w:rsidRDefault="00557CE5" w:rsidP="00557CE5">
      <w:pPr>
        <w:pStyle w:val="PL"/>
      </w:pPr>
      <w:r>
        <w:t xml:space="preserve">          type: number</w:t>
      </w:r>
    </w:p>
    <w:p w14:paraId="4DB0DF9A" w14:textId="77777777" w:rsidR="00557CE5" w:rsidRDefault="00557CE5" w:rsidP="00557CE5">
      <w:pPr>
        <w:pStyle w:val="PL"/>
      </w:pPr>
      <w:r>
        <w:t xml:space="preserve">        uLLatency:</w:t>
      </w:r>
    </w:p>
    <w:p w14:paraId="157F0385" w14:textId="77777777" w:rsidR="00557CE5" w:rsidRDefault="00557CE5" w:rsidP="00557CE5">
      <w:pPr>
        <w:pStyle w:val="PL"/>
      </w:pPr>
      <w:r>
        <w:t xml:space="preserve">          type: number</w:t>
      </w:r>
    </w:p>
    <w:p w14:paraId="44B6C05C" w14:textId="77777777" w:rsidR="00557CE5" w:rsidRDefault="00557CE5" w:rsidP="00557CE5">
      <w:pPr>
        <w:pStyle w:val="PL"/>
      </w:pPr>
      <w:r>
        <w:t xml:space="preserve">        dLThptPerSliceSubnet:</w:t>
      </w:r>
    </w:p>
    <w:p w14:paraId="31FE685B" w14:textId="77777777" w:rsidR="00557CE5" w:rsidRDefault="00557CE5" w:rsidP="00557CE5">
      <w:pPr>
        <w:pStyle w:val="PL"/>
      </w:pPr>
      <w:r>
        <w:t xml:space="preserve">          $ref: '#/components/schemas/XLThpt'</w:t>
      </w:r>
    </w:p>
    <w:p w14:paraId="07F64A39" w14:textId="77777777" w:rsidR="00557CE5" w:rsidRDefault="00557CE5" w:rsidP="00557CE5">
      <w:pPr>
        <w:pStyle w:val="PL"/>
      </w:pPr>
      <w:r>
        <w:t xml:space="preserve">        dLThptPerUE:</w:t>
      </w:r>
    </w:p>
    <w:p w14:paraId="0E8A140C" w14:textId="77777777" w:rsidR="00557CE5" w:rsidRDefault="00557CE5" w:rsidP="00557CE5">
      <w:pPr>
        <w:pStyle w:val="PL"/>
      </w:pPr>
      <w:r>
        <w:t xml:space="preserve">          $ref: '#/components/schemas/XLThpt'</w:t>
      </w:r>
    </w:p>
    <w:p w14:paraId="622FD1B2" w14:textId="77777777" w:rsidR="00557CE5" w:rsidRDefault="00557CE5" w:rsidP="00557CE5">
      <w:pPr>
        <w:pStyle w:val="PL"/>
      </w:pPr>
      <w:r>
        <w:t xml:space="preserve">        uLThptPerSliceSubnet:</w:t>
      </w:r>
    </w:p>
    <w:p w14:paraId="5F8C827D" w14:textId="77777777" w:rsidR="00557CE5" w:rsidRDefault="00557CE5" w:rsidP="00557CE5">
      <w:pPr>
        <w:pStyle w:val="PL"/>
      </w:pPr>
      <w:r>
        <w:t xml:space="preserve">          $ref: '#/components/schemas/XLThpt'</w:t>
      </w:r>
    </w:p>
    <w:p w14:paraId="2C76D3AC" w14:textId="77777777" w:rsidR="00557CE5" w:rsidRDefault="00557CE5" w:rsidP="00557CE5">
      <w:pPr>
        <w:pStyle w:val="PL"/>
      </w:pPr>
      <w:r>
        <w:t xml:space="preserve">        uLThptPerUE:</w:t>
      </w:r>
    </w:p>
    <w:p w14:paraId="65A3344A" w14:textId="77777777" w:rsidR="00557CE5" w:rsidRDefault="00557CE5" w:rsidP="00557CE5">
      <w:pPr>
        <w:pStyle w:val="PL"/>
      </w:pPr>
      <w:r>
        <w:t xml:space="preserve">          $ref: '#/components/schemas/XLThpt'</w:t>
      </w:r>
    </w:p>
    <w:p w14:paraId="4119EDAC" w14:textId="77777777" w:rsidR="00557CE5" w:rsidRDefault="00557CE5" w:rsidP="00557CE5">
      <w:pPr>
        <w:pStyle w:val="PL"/>
      </w:pPr>
      <w:r>
        <w:t xml:space="preserve">        maxNumberOfPDUSessions:</w:t>
      </w:r>
    </w:p>
    <w:p w14:paraId="1ABFC3D1" w14:textId="77777777" w:rsidR="00557CE5" w:rsidRDefault="00557CE5" w:rsidP="00557CE5">
      <w:pPr>
        <w:pStyle w:val="PL"/>
      </w:pPr>
      <w:r>
        <w:t xml:space="preserve">          type: integer</w:t>
      </w:r>
    </w:p>
    <w:p w14:paraId="49C7E4B8" w14:textId="77777777" w:rsidR="00557CE5" w:rsidRDefault="00557CE5" w:rsidP="00557CE5">
      <w:pPr>
        <w:pStyle w:val="PL"/>
      </w:pPr>
      <w:r>
        <w:t xml:space="preserve">        coverageAreaTAList:</w:t>
      </w:r>
    </w:p>
    <w:p w14:paraId="149E3EBD" w14:textId="77777777" w:rsidR="00557CE5" w:rsidRDefault="00557CE5" w:rsidP="00557CE5">
      <w:pPr>
        <w:pStyle w:val="PL"/>
      </w:pPr>
      <w:r>
        <w:t xml:space="preserve">          $ref: 'TS28541_NrNrm.yaml#/components/schemas/NrTacList'</w:t>
      </w:r>
    </w:p>
    <w:p w14:paraId="15D98E9D" w14:textId="77777777" w:rsidR="00557CE5" w:rsidRDefault="00557CE5" w:rsidP="00557CE5">
      <w:pPr>
        <w:pStyle w:val="PL"/>
      </w:pPr>
      <w:r>
        <w:t xml:space="preserve">        resourceSharingLevel:</w:t>
      </w:r>
    </w:p>
    <w:p w14:paraId="5640C81E" w14:textId="77777777" w:rsidR="00557CE5" w:rsidRDefault="00557CE5" w:rsidP="00557CE5">
      <w:pPr>
        <w:pStyle w:val="PL"/>
      </w:pPr>
      <w:r>
        <w:t xml:space="preserve">          $ref: '#/components/schemas/SharingLevel'</w:t>
      </w:r>
    </w:p>
    <w:p w14:paraId="0E4A11C0" w14:textId="77777777" w:rsidR="00557CE5" w:rsidRDefault="00557CE5" w:rsidP="00557CE5">
      <w:pPr>
        <w:pStyle w:val="PL"/>
      </w:pPr>
      <w:r>
        <w:t xml:space="preserve">        dLMaxPktSize:</w:t>
      </w:r>
    </w:p>
    <w:p w14:paraId="4A97A6FA" w14:textId="77777777" w:rsidR="00557CE5" w:rsidRDefault="00557CE5" w:rsidP="00557CE5">
      <w:pPr>
        <w:pStyle w:val="PL"/>
      </w:pPr>
      <w:r>
        <w:t xml:space="preserve">          type: integer</w:t>
      </w:r>
    </w:p>
    <w:p w14:paraId="36ED8F73" w14:textId="77777777" w:rsidR="00557CE5" w:rsidRDefault="00557CE5" w:rsidP="00557CE5">
      <w:pPr>
        <w:pStyle w:val="PL"/>
      </w:pPr>
      <w:r>
        <w:t xml:space="preserve">        uLMaxPktSize:</w:t>
      </w:r>
    </w:p>
    <w:p w14:paraId="52A50552" w14:textId="77777777" w:rsidR="00557CE5" w:rsidRDefault="00557CE5" w:rsidP="00557CE5">
      <w:pPr>
        <w:pStyle w:val="PL"/>
      </w:pPr>
      <w:r>
        <w:t xml:space="preserve">          type: integer</w:t>
      </w:r>
    </w:p>
    <w:p w14:paraId="1FC9ECC3" w14:textId="77777777" w:rsidR="00557CE5" w:rsidRDefault="00557CE5" w:rsidP="00557CE5">
      <w:pPr>
        <w:pStyle w:val="PL"/>
      </w:pPr>
      <w:r>
        <w:t xml:space="preserve">        delayTolerance:</w:t>
      </w:r>
    </w:p>
    <w:p w14:paraId="208CC3BE" w14:textId="77777777" w:rsidR="00557CE5" w:rsidRDefault="00557CE5" w:rsidP="00557CE5">
      <w:pPr>
        <w:pStyle w:val="PL"/>
      </w:pPr>
      <w:r>
        <w:t xml:space="preserve">          $ref: '#/components/schemas/DelayTolerance'</w:t>
      </w:r>
    </w:p>
    <w:p w14:paraId="533E0DC3" w14:textId="77777777" w:rsidR="00557CE5" w:rsidRDefault="00557CE5" w:rsidP="00557CE5">
      <w:pPr>
        <w:pStyle w:val="PL"/>
      </w:pPr>
      <w:r>
        <w:t xml:space="preserve">        synchronicity:</w:t>
      </w:r>
    </w:p>
    <w:p w14:paraId="0EA2E575" w14:textId="77777777" w:rsidR="00557CE5" w:rsidRDefault="00557CE5" w:rsidP="00557CE5">
      <w:pPr>
        <w:pStyle w:val="PL"/>
      </w:pPr>
      <w:r>
        <w:t xml:space="preserve">          $ref: '#/components/schemas/SynchronicityRANSubnet'</w:t>
      </w:r>
    </w:p>
    <w:p w14:paraId="1A497766" w14:textId="77777777" w:rsidR="00557CE5" w:rsidRDefault="00557CE5" w:rsidP="00557CE5">
      <w:pPr>
        <w:pStyle w:val="PL"/>
      </w:pPr>
      <w:r>
        <w:t xml:space="preserve">        sliceSimultaneousUse:</w:t>
      </w:r>
    </w:p>
    <w:p w14:paraId="0F7638E2" w14:textId="77777777" w:rsidR="00557CE5" w:rsidRDefault="00557CE5" w:rsidP="00557CE5">
      <w:pPr>
        <w:pStyle w:val="PL"/>
      </w:pPr>
      <w:r>
        <w:t xml:space="preserve">          $ref: '#/components/schemas/SliceSimultaneousUse'</w:t>
      </w:r>
    </w:p>
    <w:p w14:paraId="4570EBC0" w14:textId="77777777" w:rsidR="00557CE5" w:rsidRDefault="00557CE5" w:rsidP="00557CE5">
      <w:pPr>
        <w:pStyle w:val="PL"/>
      </w:pPr>
      <w:r>
        <w:t xml:space="preserve">        reliability:</w:t>
      </w:r>
    </w:p>
    <w:p w14:paraId="181100B1" w14:textId="77777777" w:rsidR="00557CE5" w:rsidRDefault="00557CE5" w:rsidP="00557CE5">
      <w:pPr>
        <w:pStyle w:val="PL"/>
      </w:pPr>
      <w:r>
        <w:t xml:space="preserve">          type: number</w:t>
      </w:r>
    </w:p>
    <w:p w14:paraId="5F5434E8" w14:textId="77777777" w:rsidR="00557CE5" w:rsidRDefault="00557CE5" w:rsidP="00557CE5">
      <w:pPr>
        <w:pStyle w:val="PL"/>
      </w:pPr>
      <w:r>
        <w:t xml:space="preserve">        energyEfficiency:</w:t>
      </w:r>
    </w:p>
    <w:p w14:paraId="3C7E815F" w14:textId="77777777" w:rsidR="00557CE5" w:rsidRDefault="00557CE5" w:rsidP="00557CE5">
      <w:pPr>
        <w:pStyle w:val="PL"/>
      </w:pPr>
      <w:r>
        <w:t xml:space="preserve">          type: number </w:t>
      </w:r>
    </w:p>
    <w:p w14:paraId="5C35F23A" w14:textId="77777777" w:rsidR="00557CE5" w:rsidRDefault="00557CE5" w:rsidP="00557CE5">
      <w:pPr>
        <w:pStyle w:val="PL"/>
      </w:pPr>
      <w:r>
        <w:t xml:space="preserve">        dLDeterministicComm:</w:t>
      </w:r>
    </w:p>
    <w:p w14:paraId="1C9A774F" w14:textId="77777777" w:rsidR="00557CE5" w:rsidRDefault="00557CE5" w:rsidP="00557CE5">
      <w:pPr>
        <w:pStyle w:val="PL"/>
      </w:pPr>
      <w:r>
        <w:t xml:space="preserve">          $ref: '#/components/schemas/DeterministicComm'</w:t>
      </w:r>
    </w:p>
    <w:p w14:paraId="6CDFDC2D" w14:textId="77777777" w:rsidR="00557CE5" w:rsidRDefault="00557CE5" w:rsidP="00557CE5">
      <w:pPr>
        <w:pStyle w:val="PL"/>
      </w:pPr>
      <w:r>
        <w:t xml:space="preserve">        uLDeterministicComm:</w:t>
      </w:r>
    </w:p>
    <w:p w14:paraId="630E9951" w14:textId="77777777" w:rsidR="00557CE5" w:rsidRDefault="00557CE5" w:rsidP="00557CE5">
      <w:pPr>
        <w:pStyle w:val="PL"/>
      </w:pPr>
      <w:r>
        <w:t xml:space="preserve">          $ref: '#/components/schemas/DeterministicComm'</w:t>
      </w:r>
    </w:p>
    <w:p w14:paraId="421C92B7" w14:textId="77777777" w:rsidR="00557CE5" w:rsidRDefault="00557CE5" w:rsidP="00557CE5">
      <w:pPr>
        <w:pStyle w:val="PL"/>
      </w:pPr>
      <w:r>
        <w:t xml:space="preserve">        survivalTime:</w:t>
      </w:r>
    </w:p>
    <w:p w14:paraId="5D354B99" w14:textId="77777777" w:rsidR="00557CE5" w:rsidRDefault="00557CE5" w:rsidP="00557CE5">
      <w:pPr>
        <w:pStyle w:val="PL"/>
      </w:pPr>
      <w:r>
        <w:lastRenderedPageBreak/>
        <w:t xml:space="preserve">          type: number</w:t>
      </w:r>
    </w:p>
    <w:p w14:paraId="60A2139B" w14:textId="77777777" w:rsidR="00557CE5" w:rsidRDefault="00557CE5" w:rsidP="00557CE5">
      <w:pPr>
        <w:pStyle w:val="PL"/>
      </w:pPr>
      <w:r>
        <w:t xml:space="preserve">        nssaaSupport:</w:t>
      </w:r>
    </w:p>
    <w:p w14:paraId="44D71825" w14:textId="77777777" w:rsidR="00557CE5" w:rsidRDefault="00557CE5" w:rsidP="00557CE5">
      <w:pPr>
        <w:pStyle w:val="PL"/>
      </w:pPr>
      <w:r>
        <w:t xml:space="preserve">          $ref: '#/components/schemas/NSSAASupport'</w:t>
      </w:r>
    </w:p>
    <w:p w14:paraId="0AC6206E" w14:textId="77777777" w:rsidR="00557CE5" w:rsidRDefault="00557CE5" w:rsidP="00557CE5">
      <w:pPr>
        <w:pStyle w:val="PL"/>
      </w:pPr>
      <w:r>
        <w:t xml:space="preserve">        n6Protection:</w:t>
      </w:r>
    </w:p>
    <w:p w14:paraId="6DD6DF65" w14:textId="77777777" w:rsidR="00557CE5" w:rsidRDefault="00557CE5" w:rsidP="00557CE5">
      <w:pPr>
        <w:pStyle w:val="PL"/>
      </w:pPr>
      <w:r>
        <w:t xml:space="preserve">          $ref: '#/components/schemas/N6Protection'    </w:t>
      </w:r>
    </w:p>
    <w:p w14:paraId="674511D0" w14:textId="77777777" w:rsidR="00557CE5" w:rsidRDefault="00557CE5" w:rsidP="00557CE5">
      <w:pPr>
        <w:pStyle w:val="PL"/>
      </w:pPr>
      <w:r>
        <w:t xml:space="preserve">    RANSliceSubnetProfile:</w:t>
      </w:r>
    </w:p>
    <w:p w14:paraId="5FC93699" w14:textId="77777777" w:rsidR="00557CE5" w:rsidRDefault="00557CE5" w:rsidP="00557CE5">
      <w:pPr>
        <w:pStyle w:val="PL"/>
      </w:pPr>
      <w:r>
        <w:t xml:space="preserve">      type: object</w:t>
      </w:r>
    </w:p>
    <w:p w14:paraId="454063D9" w14:textId="77777777" w:rsidR="00557CE5" w:rsidRDefault="00557CE5" w:rsidP="00557CE5">
      <w:pPr>
        <w:pStyle w:val="PL"/>
      </w:pPr>
      <w:r>
        <w:t xml:space="preserve">      properties:</w:t>
      </w:r>
    </w:p>
    <w:p w14:paraId="5243549F" w14:textId="77777777" w:rsidR="00557CE5" w:rsidRDefault="00557CE5" w:rsidP="00557CE5">
      <w:pPr>
        <w:pStyle w:val="PL"/>
      </w:pPr>
      <w:r>
        <w:t xml:space="preserve">        coverageAreaTAList:</w:t>
      </w:r>
    </w:p>
    <w:p w14:paraId="7C123AF7" w14:textId="77777777" w:rsidR="00557CE5" w:rsidRDefault="00557CE5" w:rsidP="00557CE5">
      <w:pPr>
        <w:pStyle w:val="PL"/>
      </w:pPr>
      <w:r>
        <w:t xml:space="preserve">          $ref: 'TS28541_NrNrm.yaml#/components/schemas/NrTacList'</w:t>
      </w:r>
    </w:p>
    <w:p w14:paraId="626D0273" w14:textId="77777777" w:rsidR="00557CE5" w:rsidRDefault="00557CE5" w:rsidP="00557CE5">
      <w:pPr>
        <w:pStyle w:val="PL"/>
      </w:pPr>
      <w:r>
        <w:t xml:space="preserve">        dLLatency:</w:t>
      </w:r>
    </w:p>
    <w:p w14:paraId="0B03E533" w14:textId="77777777" w:rsidR="00557CE5" w:rsidRDefault="00557CE5" w:rsidP="00557CE5">
      <w:pPr>
        <w:pStyle w:val="PL"/>
      </w:pPr>
      <w:r>
        <w:t xml:space="preserve">          type: number</w:t>
      </w:r>
    </w:p>
    <w:p w14:paraId="2F7C8CD3" w14:textId="77777777" w:rsidR="00557CE5" w:rsidRDefault="00557CE5" w:rsidP="00557CE5">
      <w:pPr>
        <w:pStyle w:val="PL"/>
      </w:pPr>
      <w:r>
        <w:t xml:space="preserve">        uLLatency:</w:t>
      </w:r>
    </w:p>
    <w:p w14:paraId="58335670" w14:textId="77777777" w:rsidR="00557CE5" w:rsidRDefault="00557CE5" w:rsidP="00557CE5">
      <w:pPr>
        <w:pStyle w:val="PL"/>
      </w:pPr>
      <w:r>
        <w:t xml:space="preserve">          type: number</w:t>
      </w:r>
    </w:p>
    <w:p w14:paraId="4487F415" w14:textId="77777777" w:rsidR="00557CE5" w:rsidRDefault="00557CE5" w:rsidP="00557CE5">
      <w:pPr>
        <w:pStyle w:val="PL"/>
      </w:pPr>
      <w:r>
        <w:t xml:space="preserve">        uEMobilityLevel:</w:t>
      </w:r>
    </w:p>
    <w:p w14:paraId="2EABAAF6" w14:textId="77777777" w:rsidR="00557CE5" w:rsidRDefault="00557CE5" w:rsidP="00557CE5">
      <w:pPr>
        <w:pStyle w:val="PL"/>
      </w:pPr>
      <w:r>
        <w:t xml:space="preserve">          $ref: '#/components/schemas/MobilityLevel'</w:t>
      </w:r>
    </w:p>
    <w:p w14:paraId="0ACA7756" w14:textId="77777777" w:rsidR="00557CE5" w:rsidRDefault="00557CE5" w:rsidP="00557CE5">
      <w:pPr>
        <w:pStyle w:val="PL"/>
      </w:pPr>
      <w:r>
        <w:t xml:space="preserve">        resourceSharingLevel:</w:t>
      </w:r>
    </w:p>
    <w:p w14:paraId="1450DB29" w14:textId="77777777" w:rsidR="00557CE5" w:rsidRDefault="00557CE5" w:rsidP="00557CE5">
      <w:pPr>
        <w:pStyle w:val="PL"/>
      </w:pPr>
      <w:r>
        <w:t xml:space="preserve">          $ref: '#/components/schemas/SharingLevel'</w:t>
      </w:r>
    </w:p>
    <w:p w14:paraId="7CF48138" w14:textId="77777777" w:rsidR="00557CE5" w:rsidRDefault="00557CE5" w:rsidP="00557CE5">
      <w:pPr>
        <w:pStyle w:val="PL"/>
      </w:pPr>
      <w:r>
        <w:t xml:space="preserve">        maxNumberofUEs:</w:t>
      </w:r>
    </w:p>
    <w:p w14:paraId="4B0E2C91" w14:textId="77777777" w:rsidR="00557CE5" w:rsidRDefault="00557CE5" w:rsidP="00557CE5">
      <w:pPr>
        <w:pStyle w:val="PL"/>
      </w:pPr>
      <w:r>
        <w:t xml:space="preserve">          type: integer</w:t>
      </w:r>
    </w:p>
    <w:p w14:paraId="79D08DD0" w14:textId="77777777" w:rsidR="00557CE5" w:rsidRDefault="00557CE5" w:rsidP="00557CE5">
      <w:pPr>
        <w:pStyle w:val="PL"/>
      </w:pPr>
      <w:r>
        <w:t xml:space="preserve">        activityFactor:</w:t>
      </w:r>
    </w:p>
    <w:p w14:paraId="50DD6E48" w14:textId="77777777" w:rsidR="00557CE5" w:rsidRDefault="00557CE5" w:rsidP="00557CE5">
      <w:pPr>
        <w:pStyle w:val="PL"/>
      </w:pPr>
      <w:r>
        <w:t xml:space="preserve">          type: integer</w:t>
      </w:r>
    </w:p>
    <w:p w14:paraId="59DC9499" w14:textId="77777777" w:rsidR="00557CE5" w:rsidRDefault="00557CE5" w:rsidP="00557CE5">
      <w:pPr>
        <w:pStyle w:val="PL"/>
      </w:pPr>
      <w:r>
        <w:t xml:space="preserve">        dLThptPerSliceSubnet:</w:t>
      </w:r>
    </w:p>
    <w:p w14:paraId="7E3DA69E" w14:textId="77777777" w:rsidR="00557CE5" w:rsidRDefault="00557CE5" w:rsidP="00557CE5">
      <w:pPr>
        <w:pStyle w:val="PL"/>
      </w:pPr>
      <w:r>
        <w:t xml:space="preserve">          $ref: '#/components/schemas/XLThpt'</w:t>
      </w:r>
    </w:p>
    <w:p w14:paraId="1E2DF0F7" w14:textId="77777777" w:rsidR="00557CE5" w:rsidRDefault="00557CE5" w:rsidP="00557CE5">
      <w:pPr>
        <w:pStyle w:val="PL"/>
      </w:pPr>
      <w:r>
        <w:t xml:space="preserve">        dLThptPerUE:</w:t>
      </w:r>
    </w:p>
    <w:p w14:paraId="6381E70E" w14:textId="77777777" w:rsidR="00557CE5" w:rsidRDefault="00557CE5" w:rsidP="00557CE5">
      <w:pPr>
        <w:pStyle w:val="PL"/>
      </w:pPr>
      <w:r>
        <w:t xml:space="preserve">          $ref: '#/components/schemas/XLThpt'</w:t>
      </w:r>
    </w:p>
    <w:p w14:paraId="0989EE30" w14:textId="77777777" w:rsidR="00557CE5" w:rsidRDefault="00557CE5" w:rsidP="00557CE5">
      <w:pPr>
        <w:pStyle w:val="PL"/>
      </w:pPr>
      <w:r>
        <w:t xml:space="preserve">        uLThptPerSliceSubnet:</w:t>
      </w:r>
    </w:p>
    <w:p w14:paraId="0B8362B6" w14:textId="77777777" w:rsidR="00557CE5" w:rsidRDefault="00557CE5" w:rsidP="00557CE5">
      <w:pPr>
        <w:pStyle w:val="PL"/>
      </w:pPr>
      <w:r>
        <w:t xml:space="preserve">          $ref: '#/components/schemas/XLThpt'</w:t>
      </w:r>
    </w:p>
    <w:p w14:paraId="4A6E873B" w14:textId="77777777" w:rsidR="00557CE5" w:rsidRDefault="00557CE5" w:rsidP="00557CE5">
      <w:pPr>
        <w:pStyle w:val="PL"/>
      </w:pPr>
      <w:r>
        <w:t xml:space="preserve">        uLThptPerUE:</w:t>
      </w:r>
    </w:p>
    <w:p w14:paraId="0D46B53C" w14:textId="77777777" w:rsidR="00557CE5" w:rsidRDefault="00557CE5" w:rsidP="00557CE5">
      <w:pPr>
        <w:pStyle w:val="PL"/>
      </w:pPr>
      <w:r>
        <w:t xml:space="preserve">          $ref: '#/components/schemas/XLThpt'</w:t>
      </w:r>
    </w:p>
    <w:p w14:paraId="6CA36741" w14:textId="77777777" w:rsidR="00557CE5" w:rsidRDefault="00557CE5" w:rsidP="00557CE5">
      <w:pPr>
        <w:pStyle w:val="PL"/>
      </w:pPr>
      <w:r>
        <w:t xml:space="preserve">        uESpeed:</w:t>
      </w:r>
    </w:p>
    <w:p w14:paraId="53BD2C1D" w14:textId="77777777" w:rsidR="00557CE5" w:rsidRDefault="00557CE5" w:rsidP="00557CE5">
      <w:pPr>
        <w:pStyle w:val="PL"/>
      </w:pPr>
      <w:r>
        <w:t xml:space="preserve">          type: integer</w:t>
      </w:r>
    </w:p>
    <w:p w14:paraId="1B5225FC" w14:textId="77777777" w:rsidR="00557CE5" w:rsidRDefault="00557CE5" w:rsidP="00557CE5">
      <w:pPr>
        <w:pStyle w:val="PL"/>
      </w:pPr>
      <w:r>
        <w:t xml:space="preserve">        reliability:</w:t>
      </w:r>
    </w:p>
    <w:p w14:paraId="3987F908" w14:textId="77777777" w:rsidR="00557CE5" w:rsidRDefault="00557CE5" w:rsidP="00557CE5">
      <w:pPr>
        <w:pStyle w:val="PL"/>
      </w:pPr>
      <w:r>
        <w:t xml:space="preserve">          type: number</w:t>
      </w:r>
    </w:p>
    <w:p w14:paraId="3069827F" w14:textId="77777777" w:rsidR="00557CE5" w:rsidRDefault="00557CE5" w:rsidP="00557CE5">
      <w:pPr>
        <w:pStyle w:val="PL"/>
      </w:pPr>
      <w:r>
        <w:t xml:space="preserve">        dLMaxPktSize:</w:t>
      </w:r>
    </w:p>
    <w:p w14:paraId="5AC00CC4" w14:textId="77777777" w:rsidR="00557CE5" w:rsidRDefault="00557CE5" w:rsidP="00557CE5">
      <w:pPr>
        <w:pStyle w:val="PL"/>
      </w:pPr>
      <w:r>
        <w:t xml:space="preserve">          type: integer</w:t>
      </w:r>
    </w:p>
    <w:p w14:paraId="14B691C0" w14:textId="77777777" w:rsidR="00557CE5" w:rsidRDefault="00557CE5" w:rsidP="00557CE5">
      <w:pPr>
        <w:pStyle w:val="PL"/>
      </w:pPr>
      <w:r>
        <w:t xml:space="preserve">        uLMaxPktSize:</w:t>
      </w:r>
    </w:p>
    <w:p w14:paraId="3B021E5C" w14:textId="77777777" w:rsidR="00557CE5" w:rsidRDefault="00557CE5" w:rsidP="00557CE5">
      <w:pPr>
        <w:pStyle w:val="PL"/>
      </w:pPr>
      <w:r>
        <w:t xml:space="preserve">          type: integer</w:t>
      </w:r>
    </w:p>
    <w:p w14:paraId="5B537E52" w14:textId="77777777" w:rsidR="00557CE5" w:rsidRDefault="00557CE5" w:rsidP="00557CE5">
      <w:pPr>
        <w:pStyle w:val="PL"/>
      </w:pPr>
      <w:r>
        <w:t xml:space="preserve">        nROperatingBands:</w:t>
      </w:r>
    </w:p>
    <w:p w14:paraId="2D21F3E5" w14:textId="77777777" w:rsidR="00557CE5" w:rsidRDefault="00557CE5" w:rsidP="00557CE5">
      <w:pPr>
        <w:pStyle w:val="PL"/>
      </w:pPr>
      <w:r>
        <w:t xml:space="preserve">          type: array</w:t>
      </w:r>
    </w:p>
    <w:p w14:paraId="0A966572" w14:textId="77777777" w:rsidR="00557CE5" w:rsidRDefault="00557CE5" w:rsidP="00557CE5">
      <w:pPr>
        <w:pStyle w:val="PL"/>
      </w:pPr>
      <w:r>
        <w:t xml:space="preserve">          items: </w:t>
      </w:r>
    </w:p>
    <w:p w14:paraId="46BE844E" w14:textId="77777777" w:rsidR="00557CE5" w:rsidRDefault="00557CE5" w:rsidP="00557CE5">
      <w:pPr>
        <w:pStyle w:val="PL"/>
      </w:pPr>
      <w:r>
        <w:t xml:space="preserve">            type: string</w:t>
      </w:r>
    </w:p>
    <w:p w14:paraId="15E67F87" w14:textId="77777777" w:rsidR="00557CE5" w:rsidRDefault="00557CE5" w:rsidP="00557CE5">
      <w:pPr>
        <w:pStyle w:val="PL"/>
      </w:pPr>
      <w:r>
        <w:t xml:space="preserve">        delayTolerance:</w:t>
      </w:r>
    </w:p>
    <w:p w14:paraId="46B713B1" w14:textId="77777777" w:rsidR="00557CE5" w:rsidRDefault="00557CE5" w:rsidP="00557CE5">
      <w:pPr>
        <w:pStyle w:val="PL"/>
      </w:pPr>
      <w:r>
        <w:t xml:space="preserve">          $ref: '#/components/schemas/DelayTolerance'</w:t>
      </w:r>
    </w:p>
    <w:p w14:paraId="787B493C" w14:textId="77777777" w:rsidR="00557CE5" w:rsidRDefault="00557CE5" w:rsidP="00557CE5">
      <w:pPr>
        <w:pStyle w:val="PL"/>
      </w:pPr>
      <w:r>
        <w:t xml:space="preserve">        positioning:</w:t>
      </w:r>
    </w:p>
    <w:p w14:paraId="2CB57E21" w14:textId="77777777" w:rsidR="00557CE5" w:rsidRDefault="00557CE5" w:rsidP="00557CE5">
      <w:pPr>
        <w:pStyle w:val="PL"/>
      </w:pPr>
      <w:r>
        <w:t xml:space="preserve">          $ref: '#/components/schemas/PositioningRANSubnet'</w:t>
      </w:r>
    </w:p>
    <w:p w14:paraId="49B4913A" w14:textId="77777777" w:rsidR="00557CE5" w:rsidRDefault="00557CE5" w:rsidP="00557CE5">
      <w:pPr>
        <w:pStyle w:val="PL"/>
      </w:pPr>
      <w:r>
        <w:t xml:space="preserve">        sliceSimultaneousUse:</w:t>
      </w:r>
    </w:p>
    <w:p w14:paraId="2F3444B9" w14:textId="77777777" w:rsidR="00557CE5" w:rsidRDefault="00557CE5" w:rsidP="00557CE5">
      <w:pPr>
        <w:pStyle w:val="PL"/>
      </w:pPr>
      <w:r>
        <w:t xml:space="preserve">          $ref: '#/components/schemas/SliceSimultaneousUse'</w:t>
      </w:r>
    </w:p>
    <w:p w14:paraId="033D4135" w14:textId="77777777" w:rsidR="00557CE5" w:rsidRDefault="00557CE5" w:rsidP="00557CE5">
      <w:pPr>
        <w:pStyle w:val="PL"/>
      </w:pPr>
      <w:r>
        <w:t xml:space="preserve">        energyEfficiency:</w:t>
      </w:r>
    </w:p>
    <w:p w14:paraId="5FFB331E" w14:textId="77777777" w:rsidR="00557CE5" w:rsidRDefault="00557CE5" w:rsidP="00557CE5">
      <w:pPr>
        <w:pStyle w:val="PL"/>
      </w:pPr>
      <w:r>
        <w:t xml:space="preserve">          type: number</w:t>
      </w:r>
    </w:p>
    <w:p w14:paraId="42E4EDD4" w14:textId="77777777" w:rsidR="00557CE5" w:rsidRDefault="00557CE5" w:rsidP="00557CE5">
      <w:pPr>
        <w:pStyle w:val="PL"/>
      </w:pPr>
      <w:r>
        <w:t xml:space="preserve">        termDensity:</w:t>
      </w:r>
    </w:p>
    <w:p w14:paraId="6384A605" w14:textId="77777777" w:rsidR="00557CE5" w:rsidRDefault="00557CE5" w:rsidP="00557CE5">
      <w:pPr>
        <w:pStyle w:val="PL"/>
      </w:pPr>
      <w:r>
        <w:t xml:space="preserve">          $ref: '#/components/schemas/TermDensity'</w:t>
      </w:r>
    </w:p>
    <w:p w14:paraId="72E1FD02" w14:textId="77777777" w:rsidR="00557CE5" w:rsidRDefault="00557CE5" w:rsidP="00557CE5">
      <w:pPr>
        <w:pStyle w:val="PL"/>
      </w:pPr>
      <w:r>
        <w:t xml:space="preserve">        survivalTime:</w:t>
      </w:r>
    </w:p>
    <w:p w14:paraId="62B424D8" w14:textId="77777777" w:rsidR="00557CE5" w:rsidRDefault="00557CE5" w:rsidP="00557CE5">
      <w:pPr>
        <w:pStyle w:val="PL"/>
      </w:pPr>
      <w:r>
        <w:t xml:space="preserve">          type: number</w:t>
      </w:r>
    </w:p>
    <w:p w14:paraId="33F65AB2" w14:textId="77777777" w:rsidR="00557CE5" w:rsidRDefault="00557CE5" w:rsidP="00557CE5">
      <w:pPr>
        <w:pStyle w:val="PL"/>
      </w:pPr>
      <w:r>
        <w:t xml:space="preserve">        synchronicity:</w:t>
      </w:r>
    </w:p>
    <w:p w14:paraId="0D022B8B" w14:textId="77777777" w:rsidR="00557CE5" w:rsidRDefault="00557CE5" w:rsidP="00557CE5">
      <w:pPr>
        <w:pStyle w:val="PL"/>
      </w:pPr>
      <w:r>
        <w:t xml:space="preserve">          $ref: '#/components/schemas/SynchronicityRANSubnet'</w:t>
      </w:r>
    </w:p>
    <w:p w14:paraId="274D34E9" w14:textId="77777777" w:rsidR="00557CE5" w:rsidRDefault="00557CE5" w:rsidP="00557CE5">
      <w:pPr>
        <w:pStyle w:val="PL"/>
      </w:pPr>
      <w:r>
        <w:t xml:space="preserve">        dLDeterministicComm:</w:t>
      </w:r>
    </w:p>
    <w:p w14:paraId="57F39813" w14:textId="77777777" w:rsidR="00557CE5" w:rsidRDefault="00557CE5" w:rsidP="00557CE5">
      <w:pPr>
        <w:pStyle w:val="PL"/>
      </w:pPr>
      <w:r>
        <w:t xml:space="preserve">          $ref: '#/components/schemas/DeterministicComm'</w:t>
      </w:r>
    </w:p>
    <w:p w14:paraId="371DEB0B" w14:textId="77777777" w:rsidR="00557CE5" w:rsidRDefault="00557CE5" w:rsidP="00557CE5">
      <w:pPr>
        <w:pStyle w:val="PL"/>
      </w:pPr>
      <w:r>
        <w:t xml:space="preserve">        uLDeterministicComm:</w:t>
      </w:r>
    </w:p>
    <w:p w14:paraId="11CECC2E" w14:textId="77777777" w:rsidR="00557CE5" w:rsidRDefault="00557CE5" w:rsidP="00557CE5">
      <w:pPr>
        <w:pStyle w:val="PL"/>
      </w:pPr>
      <w:r>
        <w:t xml:space="preserve">          $ref: '#/components/schemas/DeterministicComm'</w:t>
      </w:r>
    </w:p>
    <w:p w14:paraId="457BC99E" w14:textId="77777777" w:rsidR="00557CE5" w:rsidRDefault="00557CE5" w:rsidP="00557CE5">
      <w:pPr>
        <w:pStyle w:val="PL"/>
      </w:pPr>
      <w:r>
        <w:t xml:space="preserve">    TopSliceSubnetProfile:</w:t>
      </w:r>
    </w:p>
    <w:p w14:paraId="38F2821F" w14:textId="77777777" w:rsidR="00557CE5" w:rsidRDefault="00557CE5" w:rsidP="00557CE5">
      <w:pPr>
        <w:pStyle w:val="PL"/>
      </w:pPr>
      <w:r>
        <w:t xml:space="preserve">      type: object</w:t>
      </w:r>
    </w:p>
    <w:p w14:paraId="4A76C34A" w14:textId="77777777" w:rsidR="00557CE5" w:rsidRDefault="00557CE5" w:rsidP="00557CE5">
      <w:pPr>
        <w:pStyle w:val="PL"/>
      </w:pPr>
      <w:r>
        <w:t xml:space="preserve">      properties:</w:t>
      </w:r>
    </w:p>
    <w:p w14:paraId="492EDA87" w14:textId="77777777" w:rsidR="00557CE5" w:rsidRDefault="00557CE5" w:rsidP="00557CE5">
      <w:pPr>
        <w:pStyle w:val="PL"/>
      </w:pPr>
      <w:r>
        <w:t xml:space="preserve">        dLLatency:</w:t>
      </w:r>
    </w:p>
    <w:p w14:paraId="2582556C" w14:textId="77777777" w:rsidR="00557CE5" w:rsidRDefault="00557CE5" w:rsidP="00557CE5">
      <w:pPr>
        <w:pStyle w:val="PL"/>
      </w:pPr>
      <w:r>
        <w:t xml:space="preserve">          type: integer</w:t>
      </w:r>
    </w:p>
    <w:p w14:paraId="1413C4B0" w14:textId="77777777" w:rsidR="00557CE5" w:rsidRDefault="00557CE5" w:rsidP="00557CE5">
      <w:pPr>
        <w:pStyle w:val="PL"/>
      </w:pPr>
      <w:r>
        <w:t xml:space="preserve">        uLLatency:</w:t>
      </w:r>
    </w:p>
    <w:p w14:paraId="556D4D1B" w14:textId="77777777" w:rsidR="00557CE5" w:rsidRDefault="00557CE5" w:rsidP="00557CE5">
      <w:pPr>
        <w:pStyle w:val="PL"/>
      </w:pPr>
      <w:r>
        <w:t xml:space="preserve">          type: integer</w:t>
      </w:r>
    </w:p>
    <w:p w14:paraId="5D33F559" w14:textId="77777777" w:rsidR="00557CE5" w:rsidRDefault="00557CE5" w:rsidP="00557CE5">
      <w:pPr>
        <w:pStyle w:val="PL"/>
      </w:pPr>
      <w:r>
        <w:t xml:space="preserve">        maxNumberofUEs:</w:t>
      </w:r>
    </w:p>
    <w:p w14:paraId="2D5850CB" w14:textId="77777777" w:rsidR="00557CE5" w:rsidRDefault="00557CE5" w:rsidP="00557CE5">
      <w:pPr>
        <w:pStyle w:val="PL"/>
      </w:pPr>
      <w:r>
        <w:t xml:space="preserve">          type: integer</w:t>
      </w:r>
    </w:p>
    <w:p w14:paraId="30204015" w14:textId="77777777" w:rsidR="00557CE5" w:rsidRDefault="00557CE5" w:rsidP="00557CE5">
      <w:pPr>
        <w:pStyle w:val="PL"/>
      </w:pPr>
      <w:r>
        <w:t xml:space="preserve">        dLThptPerSliceSubnet:</w:t>
      </w:r>
    </w:p>
    <w:p w14:paraId="60473247" w14:textId="77777777" w:rsidR="00557CE5" w:rsidRDefault="00557CE5" w:rsidP="00557CE5">
      <w:pPr>
        <w:pStyle w:val="PL"/>
      </w:pPr>
      <w:r>
        <w:t xml:space="preserve">          $ref: '#/components/schemas/XLThpt'</w:t>
      </w:r>
    </w:p>
    <w:p w14:paraId="2660C707" w14:textId="77777777" w:rsidR="00557CE5" w:rsidRDefault="00557CE5" w:rsidP="00557CE5">
      <w:pPr>
        <w:pStyle w:val="PL"/>
      </w:pPr>
      <w:r>
        <w:t xml:space="preserve">        dLThptPerUE:</w:t>
      </w:r>
    </w:p>
    <w:p w14:paraId="69C02D55" w14:textId="77777777" w:rsidR="00557CE5" w:rsidRDefault="00557CE5" w:rsidP="00557CE5">
      <w:pPr>
        <w:pStyle w:val="PL"/>
      </w:pPr>
      <w:r>
        <w:t xml:space="preserve">          $ref: '#/components/schemas/XLThpt'</w:t>
      </w:r>
    </w:p>
    <w:p w14:paraId="0C981543" w14:textId="77777777" w:rsidR="00557CE5" w:rsidRDefault="00557CE5" w:rsidP="00557CE5">
      <w:pPr>
        <w:pStyle w:val="PL"/>
      </w:pPr>
      <w:r>
        <w:t xml:space="preserve">        uLThptPerSliceSubnet:</w:t>
      </w:r>
    </w:p>
    <w:p w14:paraId="417456B9" w14:textId="77777777" w:rsidR="00557CE5" w:rsidRDefault="00557CE5" w:rsidP="00557CE5">
      <w:pPr>
        <w:pStyle w:val="PL"/>
      </w:pPr>
      <w:r>
        <w:t xml:space="preserve">          $ref: '#/components/schemas/XLThpt'</w:t>
      </w:r>
    </w:p>
    <w:p w14:paraId="272FD791" w14:textId="77777777" w:rsidR="00557CE5" w:rsidRDefault="00557CE5" w:rsidP="00557CE5">
      <w:pPr>
        <w:pStyle w:val="PL"/>
      </w:pPr>
      <w:r>
        <w:t xml:space="preserve">        uLThptPerUE:</w:t>
      </w:r>
    </w:p>
    <w:p w14:paraId="716D9FC7" w14:textId="77777777" w:rsidR="00557CE5" w:rsidRDefault="00557CE5" w:rsidP="00557CE5">
      <w:pPr>
        <w:pStyle w:val="PL"/>
      </w:pPr>
      <w:r>
        <w:t xml:space="preserve">          $ref: '#/components/schemas/XLThpt'</w:t>
      </w:r>
    </w:p>
    <w:p w14:paraId="159787C9" w14:textId="77777777" w:rsidR="00557CE5" w:rsidRDefault="00557CE5" w:rsidP="00557CE5">
      <w:pPr>
        <w:pStyle w:val="PL"/>
      </w:pPr>
      <w:r>
        <w:t xml:space="preserve">        dLMaxPktSize:</w:t>
      </w:r>
    </w:p>
    <w:p w14:paraId="7140F279" w14:textId="77777777" w:rsidR="00557CE5" w:rsidRDefault="00557CE5" w:rsidP="00557CE5">
      <w:pPr>
        <w:pStyle w:val="PL"/>
      </w:pPr>
      <w:r>
        <w:lastRenderedPageBreak/>
        <w:t xml:space="preserve">          type: integer</w:t>
      </w:r>
    </w:p>
    <w:p w14:paraId="63A2FE98" w14:textId="77777777" w:rsidR="00557CE5" w:rsidRDefault="00557CE5" w:rsidP="00557CE5">
      <w:pPr>
        <w:pStyle w:val="PL"/>
      </w:pPr>
      <w:r>
        <w:t xml:space="preserve">        uLMaxPktSize:</w:t>
      </w:r>
    </w:p>
    <w:p w14:paraId="7F0E0A1F" w14:textId="77777777" w:rsidR="00557CE5" w:rsidRDefault="00557CE5" w:rsidP="00557CE5">
      <w:pPr>
        <w:pStyle w:val="PL"/>
      </w:pPr>
      <w:r>
        <w:t xml:space="preserve">          type: integer</w:t>
      </w:r>
    </w:p>
    <w:p w14:paraId="58A73F98" w14:textId="77777777" w:rsidR="00557CE5" w:rsidRDefault="00557CE5" w:rsidP="00557CE5">
      <w:pPr>
        <w:pStyle w:val="PL"/>
      </w:pPr>
      <w:r>
        <w:t xml:space="preserve">        maxNumberOfPDUSessions:</w:t>
      </w:r>
    </w:p>
    <w:p w14:paraId="233F9FA2" w14:textId="77777777" w:rsidR="00557CE5" w:rsidRDefault="00557CE5" w:rsidP="00557CE5">
      <w:pPr>
        <w:pStyle w:val="PL"/>
      </w:pPr>
      <w:r>
        <w:t xml:space="preserve">          type: integer</w:t>
      </w:r>
    </w:p>
    <w:p w14:paraId="5ADBD587" w14:textId="77777777" w:rsidR="00557CE5" w:rsidRDefault="00557CE5" w:rsidP="00557CE5">
      <w:pPr>
        <w:pStyle w:val="PL"/>
      </w:pPr>
      <w:r>
        <w:t xml:space="preserve">        nROperatingBands:</w:t>
      </w:r>
    </w:p>
    <w:p w14:paraId="3E9B876A" w14:textId="77777777" w:rsidR="00557CE5" w:rsidRDefault="00557CE5" w:rsidP="00557CE5">
      <w:pPr>
        <w:pStyle w:val="PL"/>
      </w:pPr>
      <w:r>
        <w:t xml:space="preserve">          type: array</w:t>
      </w:r>
    </w:p>
    <w:p w14:paraId="6FA6D282" w14:textId="77777777" w:rsidR="00557CE5" w:rsidRDefault="00557CE5" w:rsidP="00557CE5">
      <w:pPr>
        <w:pStyle w:val="PL"/>
      </w:pPr>
      <w:r>
        <w:t xml:space="preserve">          items: </w:t>
      </w:r>
    </w:p>
    <w:p w14:paraId="6DE6BFBB" w14:textId="77777777" w:rsidR="00557CE5" w:rsidRDefault="00557CE5" w:rsidP="00557CE5">
      <w:pPr>
        <w:pStyle w:val="PL"/>
      </w:pPr>
      <w:r>
        <w:t xml:space="preserve">            type: string</w:t>
      </w:r>
    </w:p>
    <w:p w14:paraId="48566889" w14:textId="77777777" w:rsidR="00557CE5" w:rsidRDefault="00557CE5" w:rsidP="00557CE5">
      <w:pPr>
        <w:pStyle w:val="PL"/>
      </w:pPr>
      <w:r>
        <w:t xml:space="preserve">        sliceSimultaneousUse:</w:t>
      </w:r>
    </w:p>
    <w:p w14:paraId="35F5367F" w14:textId="77777777" w:rsidR="00557CE5" w:rsidRDefault="00557CE5" w:rsidP="00557CE5">
      <w:pPr>
        <w:pStyle w:val="PL"/>
      </w:pPr>
      <w:r>
        <w:t xml:space="preserve">          $ref: '#/components/schemas/SliceSimultaneousUse'</w:t>
      </w:r>
    </w:p>
    <w:p w14:paraId="1B38811A" w14:textId="77777777" w:rsidR="00557CE5" w:rsidRDefault="00557CE5" w:rsidP="00557CE5">
      <w:pPr>
        <w:pStyle w:val="PL"/>
      </w:pPr>
      <w:r>
        <w:t xml:space="preserve">        energyEfficiency:</w:t>
      </w:r>
    </w:p>
    <w:p w14:paraId="61BD898D" w14:textId="77777777" w:rsidR="00557CE5" w:rsidRDefault="00557CE5" w:rsidP="00557CE5">
      <w:pPr>
        <w:pStyle w:val="PL"/>
      </w:pPr>
      <w:r>
        <w:t xml:space="preserve">          $ref: '#/components/schemas/EnergyEfficiency'</w:t>
      </w:r>
    </w:p>
    <w:p w14:paraId="3F52CE86" w14:textId="77777777" w:rsidR="00557CE5" w:rsidRDefault="00557CE5" w:rsidP="00557CE5">
      <w:pPr>
        <w:pStyle w:val="PL"/>
      </w:pPr>
      <w:r>
        <w:t xml:space="preserve">        synchronicity:</w:t>
      </w:r>
    </w:p>
    <w:p w14:paraId="66C9BE86" w14:textId="77777777" w:rsidR="00557CE5" w:rsidRDefault="00557CE5" w:rsidP="00557CE5">
      <w:pPr>
        <w:pStyle w:val="PL"/>
      </w:pPr>
      <w:r>
        <w:t xml:space="preserve">          $ref: '#/components/schemas/Synchronicity'</w:t>
      </w:r>
    </w:p>
    <w:p w14:paraId="649EFE55" w14:textId="77777777" w:rsidR="00557CE5" w:rsidRDefault="00557CE5" w:rsidP="00557CE5">
      <w:pPr>
        <w:pStyle w:val="PL"/>
      </w:pPr>
      <w:r>
        <w:t xml:space="preserve">        delayTolerance:</w:t>
      </w:r>
    </w:p>
    <w:p w14:paraId="428FF30C" w14:textId="77777777" w:rsidR="00557CE5" w:rsidRDefault="00557CE5" w:rsidP="00557CE5">
      <w:pPr>
        <w:pStyle w:val="PL"/>
      </w:pPr>
      <w:r>
        <w:t xml:space="preserve">          $ref: '#/components/schemas/DelayTolerance'</w:t>
      </w:r>
    </w:p>
    <w:p w14:paraId="276BE9FA" w14:textId="77777777" w:rsidR="00557CE5" w:rsidRDefault="00557CE5" w:rsidP="00557CE5">
      <w:pPr>
        <w:pStyle w:val="PL"/>
      </w:pPr>
      <w:r>
        <w:t xml:space="preserve">        positioning:</w:t>
      </w:r>
    </w:p>
    <w:p w14:paraId="71FBF4C2" w14:textId="77777777" w:rsidR="00557CE5" w:rsidRDefault="00557CE5" w:rsidP="00557CE5">
      <w:pPr>
        <w:pStyle w:val="PL"/>
      </w:pPr>
      <w:r>
        <w:t xml:space="preserve">          $ref: '#/components/schemas/Positioning'  </w:t>
      </w:r>
    </w:p>
    <w:p w14:paraId="69E9A79E" w14:textId="77777777" w:rsidR="00557CE5" w:rsidRDefault="00557CE5" w:rsidP="00557CE5">
      <w:pPr>
        <w:pStyle w:val="PL"/>
      </w:pPr>
      <w:r>
        <w:t xml:space="preserve">        termDensity:</w:t>
      </w:r>
    </w:p>
    <w:p w14:paraId="43D03D07" w14:textId="77777777" w:rsidR="00557CE5" w:rsidRDefault="00557CE5" w:rsidP="00557CE5">
      <w:pPr>
        <w:pStyle w:val="PL"/>
      </w:pPr>
      <w:r>
        <w:t xml:space="preserve">          $ref: '#/components/schemas/TermDensity'</w:t>
      </w:r>
    </w:p>
    <w:p w14:paraId="26C20D36" w14:textId="77777777" w:rsidR="00557CE5" w:rsidRDefault="00557CE5" w:rsidP="00557CE5">
      <w:pPr>
        <w:pStyle w:val="PL"/>
      </w:pPr>
      <w:r>
        <w:t xml:space="preserve">        activityFactor:</w:t>
      </w:r>
    </w:p>
    <w:p w14:paraId="7D819805" w14:textId="77777777" w:rsidR="00557CE5" w:rsidRDefault="00557CE5" w:rsidP="00557CE5">
      <w:pPr>
        <w:pStyle w:val="PL"/>
      </w:pPr>
      <w:r>
        <w:t xml:space="preserve">          type: integer</w:t>
      </w:r>
    </w:p>
    <w:p w14:paraId="6FB1FBFD" w14:textId="77777777" w:rsidR="00557CE5" w:rsidRDefault="00557CE5" w:rsidP="00557CE5">
      <w:pPr>
        <w:pStyle w:val="PL"/>
      </w:pPr>
      <w:r>
        <w:t xml:space="preserve">        coverageAreaTAList:</w:t>
      </w:r>
    </w:p>
    <w:p w14:paraId="1A1D02A3" w14:textId="77777777" w:rsidR="00557CE5" w:rsidRDefault="00557CE5" w:rsidP="00557CE5">
      <w:pPr>
        <w:pStyle w:val="PL"/>
      </w:pPr>
      <w:r>
        <w:t xml:space="preserve">          $ref: 'TS28541_NrNrm.yaml#/components/schemas/NrTacList'</w:t>
      </w:r>
    </w:p>
    <w:p w14:paraId="65FAE614" w14:textId="77777777" w:rsidR="00557CE5" w:rsidRDefault="00557CE5" w:rsidP="00557CE5">
      <w:pPr>
        <w:pStyle w:val="PL"/>
      </w:pPr>
      <w:r>
        <w:t xml:space="preserve">        resourceSharingLevel:</w:t>
      </w:r>
    </w:p>
    <w:p w14:paraId="65597650" w14:textId="77777777" w:rsidR="00557CE5" w:rsidRDefault="00557CE5" w:rsidP="00557CE5">
      <w:pPr>
        <w:pStyle w:val="PL"/>
      </w:pPr>
      <w:r>
        <w:t xml:space="preserve">          $ref: '#/components/schemas/SharingLevel'</w:t>
      </w:r>
    </w:p>
    <w:p w14:paraId="341CCE3A" w14:textId="77777777" w:rsidR="00557CE5" w:rsidRDefault="00557CE5" w:rsidP="00557CE5">
      <w:pPr>
        <w:pStyle w:val="PL"/>
      </w:pPr>
      <w:r>
        <w:t xml:space="preserve">        uEMobilityLevel:</w:t>
      </w:r>
    </w:p>
    <w:p w14:paraId="502067E1" w14:textId="77777777" w:rsidR="00557CE5" w:rsidRDefault="00557CE5" w:rsidP="00557CE5">
      <w:pPr>
        <w:pStyle w:val="PL"/>
      </w:pPr>
      <w:r>
        <w:t xml:space="preserve">          $ref: '#/components/schemas/MobilityLevel'</w:t>
      </w:r>
    </w:p>
    <w:p w14:paraId="063DF04B" w14:textId="77777777" w:rsidR="00557CE5" w:rsidRDefault="00557CE5" w:rsidP="00557CE5">
      <w:pPr>
        <w:pStyle w:val="PL"/>
      </w:pPr>
      <w:r>
        <w:t xml:space="preserve">        uESpeed:</w:t>
      </w:r>
    </w:p>
    <w:p w14:paraId="113820A6" w14:textId="77777777" w:rsidR="00557CE5" w:rsidRDefault="00557CE5" w:rsidP="00557CE5">
      <w:pPr>
        <w:pStyle w:val="PL"/>
      </w:pPr>
      <w:r>
        <w:t xml:space="preserve">          type: integer</w:t>
      </w:r>
    </w:p>
    <w:p w14:paraId="31494B02" w14:textId="77777777" w:rsidR="00557CE5" w:rsidRDefault="00557CE5" w:rsidP="00557CE5">
      <w:pPr>
        <w:pStyle w:val="PL"/>
      </w:pPr>
      <w:r>
        <w:t xml:space="preserve">        reliability:</w:t>
      </w:r>
    </w:p>
    <w:p w14:paraId="63CF693C" w14:textId="77777777" w:rsidR="00557CE5" w:rsidRDefault="00557CE5" w:rsidP="00557CE5">
      <w:pPr>
        <w:pStyle w:val="PL"/>
      </w:pPr>
      <w:r>
        <w:t xml:space="preserve">          type: number</w:t>
      </w:r>
    </w:p>
    <w:p w14:paraId="27051703" w14:textId="77777777" w:rsidR="00557CE5" w:rsidRDefault="00557CE5" w:rsidP="00557CE5">
      <w:pPr>
        <w:pStyle w:val="PL"/>
      </w:pPr>
      <w:r>
        <w:t xml:space="preserve">        dLDeterministicComm:</w:t>
      </w:r>
    </w:p>
    <w:p w14:paraId="09509D5E" w14:textId="77777777" w:rsidR="00557CE5" w:rsidRDefault="00557CE5" w:rsidP="00557CE5">
      <w:pPr>
        <w:pStyle w:val="PL"/>
      </w:pPr>
      <w:r>
        <w:t xml:space="preserve">          $ref: '#/components/schemas/DeterministicComm'</w:t>
      </w:r>
    </w:p>
    <w:p w14:paraId="74B1D95D" w14:textId="77777777" w:rsidR="00557CE5" w:rsidRDefault="00557CE5" w:rsidP="00557CE5">
      <w:pPr>
        <w:pStyle w:val="PL"/>
      </w:pPr>
      <w:r>
        <w:t xml:space="preserve">        uLDeterministicComm:</w:t>
      </w:r>
    </w:p>
    <w:p w14:paraId="65ECCA28" w14:textId="77777777" w:rsidR="00557CE5" w:rsidRDefault="00557CE5" w:rsidP="00557CE5">
      <w:pPr>
        <w:pStyle w:val="PL"/>
      </w:pPr>
      <w:r>
        <w:t xml:space="preserve">          $ref: '#/components/schemas/DeterministicComm'</w:t>
      </w:r>
    </w:p>
    <w:p w14:paraId="481446A9" w14:textId="77777777" w:rsidR="00557CE5" w:rsidRDefault="00557CE5" w:rsidP="00557CE5">
      <w:pPr>
        <w:pStyle w:val="PL"/>
      </w:pPr>
      <w:r>
        <w:t xml:space="preserve">        survivalTime:</w:t>
      </w:r>
    </w:p>
    <w:p w14:paraId="4CE78AF9" w14:textId="77777777" w:rsidR="00557CE5" w:rsidRDefault="00557CE5" w:rsidP="00557CE5">
      <w:pPr>
        <w:pStyle w:val="PL"/>
      </w:pPr>
      <w:r>
        <w:t xml:space="preserve">          type: number</w:t>
      </w:r>
    </w:p>
    <w:p w14:paraId="69CB5A88" w14:textId="77777777" w:rsidR="00557CE5" w:rsidRDefault="00557CE5" w:rsidP="00557CE5">
      <w:pPr>
        <w:pStyle w:val="PL"/>
      </w:pPr>
      <w:r>
        <w:t xml:space="preserve">        nssaaSupport:</w:t>
      </w:r>
    </w:p>
    <w:p w14:paraId="395CF8B6" w14:textId="77777777" w:rsidR="00557CE5" w:rsidRDefault="00557CE5" w:rsidP="00557CE5">
      <w:pPr>
        <w:pStyle w:val="PL"/>
      </w:pPr>
      <w:r>
        <w:t xml:space="preserve">          $ref: '#/components/schemas/NSSAASupport'</w:t>
      </w:r>
    </w:p>
    <w:p w14:paraId="3EBE27C6" w14:textId="77777777" w:rsidR="00557CE5" w:rsidRDefault="00557CE5" w:rsidP="00557CE5">
      <w:pPr>
        <w:pStyle w:val="PL"/>
      </w:pPr>
      <w:r>
        <w:t xml:space="preserve">        n6Protection:</w:t>
      </w:r>
    </w:p>
    <w:p w14:paraId="20089F9D" w14:textId="77777777" w:rsidR="00557CE5" w:rsidRDefault="00557CE5" w:rsidP="00557CE5">
      <w:pPr>
        <w:pStyle w:val="PL"/>
      </w:pPr>
      <w:r>
        <w:t xml:space="preserve">          $ref: '#/components/schemas/N6Protection'</w:t>
      </w:r>
    </w:p>
    <w:p w14:paraId="05E004DC" w14:textId="77777777" w:rsidR="00557CE5" w:rsidRDefault="00557CE5" w:rsidP="00557CE5">
      <w:pPr>
        <w:pStyle w:val="PL"/>
      </w:pPr>
    </w:p>
    <w:p w14:paraId="7E270F96" w14:textId="77777777" w:rsidR="00557CE5" w:rsidRDefault="00557CE5" w:rsidP="00557CE5">
      <w:pPr>
        <w:pStyle w:val="PL"/>
      </w:pPr>
      <w:r>
        <w:t xml:space="preserve">    ServiceProfile:</w:t>
      </w:r>
    </w:p>
    <w:p w14:paraId="3B8DD904" w14:textId="77777777" w:rsidR="00557CE5" w:rsidRDefault="00557CE5" w:rsidP="00557CE5">
      <w:pPr>
        <w:pStyle w:val="PL"/>
      </w:pPr>
      <w:r>
        <w:t xml:space="preserve">      type: object</w:t>
      </w:r>
    </w:p>
    <w:p w14:paraId="4BCB3B1B" w14:textId="77777777" w:rsidR="00557CE5" w:rsidRDefault="00557CE5" w:rsidP="00557CE5">
      <w:pPr>
        <w:pStyle w:val="PL"/>
      </w:pPr>
      <w:r>
        <w:t xml:space="preserve">      properties:</w:t>
      </w:r>
    </w:p>
    <w:p w14:paraId="4EA74DAE" w14:textId="77777777" w:rsidR="00557CE5" w:rsidRDefault="00557CE5" w:rsidP="00557CE5">
      <w:pPr>
        <w:pStyle w:val="PL"/>
      </w:pPr>
      <w:r>
        <w:t xml:space="preserve">          serviceProfileId: </w:t>
      </w:r>
    </w:p>
    <w:p w14:paraId="035BE202" w14:textId="77777777" w:rsidR="00557CE5" w:rsidRDefault="00557CE5" w:rsidP="00557CE5">
      <w:pPr>
        <w:pStyle w:val="PL"/>
      </w:pPr>
      <w:r>
        <w:t xml:space="preserve">            type: string</w:t>
      </w:r>
    </w:p>
    <w:p w14:paraId="76FA1960" w14:textId="77777777" w:rsidR="00557CE5" w:rsidRDefault="00557CE5" w:rsidP="00557CE5">
      <w:pPr>
        <w:pStyle w:val="PL"/>
      </w:pPr>
      <w:r>
        <w:t xml:space="preserve">          plmnInfoList:</w:t>
      </w:r>
    </w:p>
    <w:p w14:paraId="73AC6FFB" w14:textId="77777777" w:rsidR="00557CE5" w:rsidRDefault="00557CE5" w:rsidP="00557CE5">
      <w:pPr>
        <w:pStyle w:val="PL"/>
      </w:pPr>
      <w:r>
        <w:t xml:space="preserve">            $ref: 'TS28541_NrNrm.yaml#/components/schemas/PlmnInfoList'</w:t>
      </w:r>
    </w:p>
    <w:p w14:paraId="3950F6FB" w14:textId="77777777" w:rsidR="00557CE5" w:rsidRDefault="00557CE5" w:rsidP="00557CE5">
      <w:pPr>
        <w:pStyle w:val="PL"/>
      </w:pPr>
      <w:r>
        <w:t xml:space="preserve">          maxNumberofUEs:</w:t>
      </w:r>
    </w:p>
    <w:p w14:paraId="721FCC54" w14:textId="77777777" w:rsidR="00557CE5" w:rsidRDefault="00557CE5" w:rsidP="00557CE5">
      <w:pPr>
        <w:pStyle w:val="PL"/>
      </w:pPr>
      <w:r>
        <w:t xml:space="preserve">            type: number</w:t>
      </w:r>
    </w:p>
    <w:p w14:paraId="48EEA7DA" w14:textId="77777777" w:rsidR="00557CE5" w:rsidRDefault="00557CE5" w:rsidP="00557CE5">
      <w:pPr>
        <w:pStyle w:val="PL"/>
      </w:pPr>
      <w:r>
        <w:t xml:space="preserve">          dLLatency:</w:t>
      </w:r>
    </w:p>
    <w:p w14:paraId="06AA416C" w14:textId="77777777" w:rsidR="00557CE5" w:rsidRDefault="00557CE5" w:rsidP="00557CE5">
      <w:pPr>
        <w:pStyle w:val="PL"/>
      </w:pPr>
      <w:r>
        <w:t xml:space="preserve">            type: number</w:t>
      </w:r>
    </w:p>
    <w:p w14:paraId="4C9C7CF0" w14:textId="77777777" w:rsidR="00557CE5" w:rsidRDefault="00557CE5" w:rsidP="00557CE5">
      <w:pPr>
        <w:pStyle w:val="PL"/>
      </w:pPr>
      <w:r>
        <w:t xml:space="preserve">          uLLatency:</w:t>
      </w:r>
    </w:p>
    <w:p w14:paraId="2A71DF93" w14:textId="77777777" w:rsidR="00557CE5" w:rsidRDefault="00557CE5" w:rsidP="00557CE5">
      <w:pPr>
        <w:pStyle w:val="PL"/>
      </w:pPr>
      <w:r>
        <w:t xml:space="preserve">            type: number</w:t>
      </w:r>
    </w:p>
    <w:p w14:paraId="6D9AE2D1" w14:textId="77777777" w:rsidR="00557CE5" w:rsidRDefault="00557CE5" w:rsidP="00557CE5">
      <w:pPr>
        <w:pStyle w:val="PL"/>
      </w:pPr>
      <w:r>
        <w:t xml:space="preserve">          uEMobilityLevel:</w:t>
      </w:r>
    </w:p>
    <w:p w14:paraId="69FC52A6" w14:textId="77777777" w:rsidR="00557CE5" w:rsidRDefault="00557CE5" w:rsidP="00557CE5">
      <w:pPr>
        <w:pStyle w:val="PL"/>
      </w:pPr>
      <w:r>
        <w:t xml:space="preserve">            $ref: '#/components/schemas/MobilityLevel'</w:t>
      </w:r>
    </w:p>
    <w:p w14:paraId="0FFBABB6" w14:textId="77777777" w:rsidR="00557CE5" w:rsidRDefault="00557CE5" w:rsidP="00557CE5">
      <w:pPr>
        <w:pStyle w:val="PL"/>
      </w:pPr>
      <w:r>
        <w:t xml:space="preserve">          sst:</w:t>
      </w:r>
    </w:p>
    <w:p w14:paraId="44F70CD4" w14:textId="77777777" w:rsidR="00557CE5" w:rsidRDefault="00557CE5" w:rsidP="00557CE5">
      <w:pPr>
        <w:pStyle w:val="PL"/>
      </w:pPr>
      <w:r>
        <w:t xml:space="preserve">            $ref: 'TS28541_NrNrm.yaml#/components/schemas/Sst'</w:t>
      </w:r>
    </w:p>
    <w:p w14:paraId="54B40532" w14:textId="77777777" w:rsidR="00557CE5" w:rsidRDefault="00557CE5" w:rsidP="00557CE5">
      <w:pPr>
        <w:pStyle w:val="PL"/>
      </w:pPr>
      <w:r>
        <w:t xml:space="preserve">          networkSliceSharingIndicator:</w:t>
      </w:r>
    </w:p>
    <w:p w14:paraId="19382363" w14:textId="77777777" w:rsidR="00557CE5" w:rsidRDefault="00557CE5" w:rsidP="00557CE5">
      <w:pPr>
        <w:pStyle w:val="PL"/>
      </w:pPr>
      <w:r>
        <w:t xml:space="preserve">            $ref: '#/components/schemas/NetworkSliceSharingIndicator'</w:t>
      </w:r>
    </w:p>
    <w:p w14:paraId="19B246BD" w14:textId="77777777" w:rsidR="00557CE5" w:rsidRDefault="00557CE5" w:rsidP="00557CE5">
      <w:pPr>
        <w:pStyle w:val="PL"/>
      </w:pPr>
      <w:r>
        <w:t xml:space="preserve">          availability:</w:t>
      </w:r>
    </w:p>
    <w:p w14:paraId="675075DB" w14:textId="77777777" w:rsidR="00557CE5" w:rsidRDefault="00557CE5" w:rsidP="00557CE5">
      <w:pPr>
        <w:pStyle w:val="PL"/>
      </w:pPr>
      <w:r>
        <w:t xml:space="preserve">            type: number</w:t>
      </w:r>
    </w:p>
    <w:p w14:paraId="14C6516A" w14:textId="77777777" w:rsidR="00557CE5" w:rsidRDefault="00557CE5" w:rsidP="00557CE5">
      <w:pPr>
        <w:pStyle w:val="PL"/>
      </w:pPr>
      <w:r>
        <w:t xml:space="preserve">          delayTolerance:</w:t>
      </w:r>
    </w:p>
    <w:p w14:paraId="172E16D8" w14:textId="77777777" w:rsidR="00557CE5" w:rsidRDefault="00557CE5" w:rsidP="00557CE5">
      <w:pPr>
        <w:pStyle w:val="PL"/>
      </w:pPr>
      <w:r>
        <w:t xml:space="preserve">            $ref: '#/components/schemas/DelayTolerance'</w:t>
      </w:r>
    </w:p>
    <w:p w14:paraId="5E2F0CF2" w14:textId="77777777" w:rsidR="00557CE5" w:rsidRDefault="00557CE5" w:rsidP="00557CE5">
      <w:pPr>
        <w:pStyle w:val="PL"/>
      </w:pPr>
      <w:r>
        <w:t xml:space="preserve">          dLDeterministicComm:</w:t>
      </w:r>
    </w:p>
    <w:p w14:paraId="4E108DC2" w14:textId="77777777" w:rsidR="00557CE5" w:rsidRDefault="00557CE5" w:rsidP="00557CE5">
      <w:pPr>
        <w:pStyle w:val="PL"/>
      </w:pPr>
      <w:r>
        <w:t xml:space="preserve">            $ref: '#/components/schemas/DeterministicComm'</w:t>
      </w:r>
    </w:p>
    <w:p w14:paraId="6C1B3041" w14:textId="77777777" w:rsidR="00557CE5" w:rsidRDefault="00557CE5" w:rsidP="00557CE5">
      <w:pPr>
        <w:pStyle w:val="PL"/>
      </w:pPr>
      <w:r>
        <w:t xml:space="preserve">          uLDeterministicComm:</w:t>
      </w:r>
    </w:p>
    <w:p w14:paraId="6A171337" w14:textId="77777777" w:rsidR="00557CE5" w:rsidRDefault="00557CE5" w:rsidP="00557CE5">
      <w:pPr>
        <w:pStyle w:val="PL"/>
      </w:pPr>
      <w:r>
        <w:t xml:space="preserve">            $ref: '#/components/schemas/DeterministicComm'</w:t>
      </w:r>
    </w:p>
    <w:p w14:paraId="12490A83" w14:textId="77777777" w:rsidR="00557CE5" w:rsidRDefault="00557CE5" w:rsidP="00557CE5">
      <w:pPr>
        <w:pStyle w:val="PL"/>
      </w:pPr>
      <w:r>
        <w:t xml:space="preserve">          dLThptPerSlice:</w:t>
      </w:r>
    </w:p>
    <w:p w14:paraId="1724FBCA" w14:textId="77777777" w:rsidR="00557CE5" w:rsidRDefault="00557CE5" w:rsidP="00557CE5">
      <w:pPr>
        <w:pStyle w:val="PL"/>
      </w:pPr>
      <w:r>
        <w:t xml:space="preserve">            $ref: '#/components/schemas/XLThpt'</w:t>
      </w:r>
    </w:p>
    <w:p w14:paraId="00DC30B4" w14:textId="77777777" w:rsidR="00557CE5" w:rsidRDefault="00557CE5" w:rsidP="00557CE5">
      <w:pPr>
        <w:pStyle w:val="PL"/>
      </w:pPr>
      <w:r>
        <w:t xml:space="preserve">          dLThptPerUE:</w:t>
      </w:r>
    </w:p>
    <w:p w14:paraId="1A452556" w14:textId="77777777" w:rsidR="00557CE5" w:rsidRDefault="00557CE5" w:rsidP="00557CE5">
      <w:pPr>
        <w:pStyle w:val="PL"/>
      </w:pPr>
      <w:r>
        <w:t xml:space="preserve">            $ref: '#/components/schemas/XLThpt'</w:t>
      </w:r>
    </w:p>
    <w:p w14:paraId="69B613B5" w14:textId="77777777" w:rsidR="00557CE5" w:rsidRDefault="00557CE5" w:rsidP="00557CE5">
      <w:pPr>
        <w:pStyle w:val="PL"/>
      </w:pPr>
      <w:r>
        <w:t xml:space="preserve">          uLThptPerSlice:</w:t>
      </w:r>
    </w:p>
    <w:p w14:paraId="091EE654" w14:textId="77777777" w:rsidR="00557CE5" w:rsidRDefault="00557CE5" w:rsidP="00557CE5">
      <w:pPr>
        <w:pStyle w:val="PL"/>
      </w:pPr>
      <w:r>
        <w:t xml:space="preserve">            $ref: '#/components/schemas/XLThpt'</w:t>
      </w:r>
    </w:p>
    <w:p w14:paraId="0176DEF7" w14:textId="77777777" w:rsidR="00557CE5" w:rsidRDefault="00557CE5" w:rsidP="00557CE5">
      <w:pPr>
        <w:pStyle w:val="PL"/>
      </w:pPr>
      <w:r>
        <w:t xml:space="preserve">          uLThptPerUE:</w:t>
      </w:r>
    </w:p>
    <w:p w14:paraId="485450EB" w14:textId="77777777" w:rsidR="00557CE5" w:rsidRDefault="00557CE5" w:rsidP="00557CE5">
      <w:pPr>
        <w:pStyle w:val="PL"/>
      </w:pPr>
      <w:r>
        <w:lastRenderedPageBreak/>
        <w:t xml:space="preserve">            $ref: '#/components/schemas/XLThpt'</w:t>
      </w:r>
    </w:p>
    <w:p w14:paraId="65B12122" w14:textId="77777777" w:rsidR="00557CE5" w:rsidRDefault="00557CE5" w:rsidP="00557CE5">
      <w:pPr>
        <w:pStyle w:val="PL"/>
      </w:pPr>
      <w:r>
        <w:t xml:space="preserve">          dLMaxPktSize:</w:t>
      </w:r>
    </w:p>
    <w:p w14:paraId="575111E2" w14:textId="77777777" w:rsidR="00557CE5" w:rsidRDefault="00557CE5" w:rsidP="00557CE5">
      <w:pPr>
        <w:pStyle w:val="PL"/>
      </w:pPr>
      <w:r>
        <w:t xml:space="preserve">            $ref: '#/components/schemas/MaxPktSize'</w:t>
      </w:r>
    </w:p>
    <w:p w14:paraId="5C27E098" w14:textId="77777777" w:rsidR="00557CE5" w:rsidRDefault="00557CE5" w:rsidP="00557CE5">
      <w:pPr>
        <w:pStyle w:val="PL"/>
      </w:pPr>
      <w:r>
        <w:t xml:space="preserve">          uLMaxPktSize:</w:t>
      </w:r>
    </w:p>
    <w:p w14:paraId="00E00ABA" w14:textId="77777777" w:rsidR="00557CE5" w:rsidRDefault="00557CE5" w:rsidP="00557CE5">
      <w:pPr>
        <w:pStyle w:val="PL"/>
      </w:pPr>
      <w:r>
        <w:t xml:space="preserve">            $ref: '#/components/schemas/MaxPktSize'</w:t>
      </w:r>
    </w:p>
    <w:p w14:paraId="2E083D70" w14:textId="77777777" w:rsidR="00557CE5" w:rsidRDefault="00557CE5" w:rsidP="00557CE5">
      <w:pPr>
        <w:pStyle w:val="PL"/>
      </w:pPr>
      <w:r>
        <w:t xml:space="preserve">          maxNumberofPDUSessions:</w:t>
      </w:r>
    </w:p>
    <w:p w14:paraId="0D29D08D" w14:textId="77777777" w:rsidR="00557CE5" w:rsidRDefault="00557CE5" w:rsidP="00557CE5">
      <w:pPr>
        <w:pStyle w:val="PL"/>
      </w:pPr>
      <w:r>
        <w:t xml:space="preserve">            $ref: '#/components/schemas/MaxNumberofPDUSessions'</w:t>
      </w:r>
    </w:p>
    <w:p w14:paraId="18326E8E" w14:textId="77777777" w:rsidR="00557CE5" w:rsidRDefault="00557CE5" w:rsidP="00557CE5">
      <w:pPr>
        <w:pStyle w:val="PL"/>
      </w:pPr>
      <w:r>
        <w:t xml:space="preserve">          kPIMonitoring:</w:t>
      </w:r>
    </w:p>
    <w:p w14:paraId="61C7F7B1" w14:textId="77777777" w:rsidR="00557CE5" w:rsidRDefault="00557CE5" w:rsidP="00557CE5">
      <w:pPr>
        <w:pStyle w:val="PL"/>
      </w:pPr>
      <w:r>
        <w:t xml:space="preserve">            $ref: '#/components/schemas/KPIMonitoring'</w:t>
      </w:r>
    </w:p>
    <w:p w14:paraId="4F76290A" w14:textId="77777777" w:rsidR="00557CE5" w:rsidRDefault="00557CE5" w:rsidP="00557CE5">
      <w:pPr>
        <w:pStyle w:val="PL"/>
      </w:pPr>
      <w:r>
        <w:t xml:space="preserve">          nBIoT:</w:t>
      </w:r>
    </w:p>
    <w:p w14:paraId="03113DCD" w14:textId="77777777" w:rsidR="00557CE5" w:rsidRDefault="00557CE5" w:rsidP="00557CE5">
      <w:pPr>
        <w:pStyle w:val="PL"/>
      </w:pPr>
      <w:r>
        <w:t xml:space="preserve">            $ref: '#/components/schemas/NBIoT'</w:t>
      </w:r>
    </w:p>
    <w:p w14:paraId="477C9ACB" w14:textId="77777777" w:rsidR="00557CE5" w:rsidRDefault="00557CE5" w:rsidP="00557CE5">
      <w:pPr>
        <w:pStyle w:val="PL"/>
      </w:pPr>
      <w:r>
        <w:t xml:space="preserve">          radioSpectrum:</w:t>
      </w:r>
    </w:p>
    <w:p w14:paraId="124B35DE" w14:textId="77777777" w:rsidR="00557CE5" w:rsidRDefault="00557CE5" w:rsidP="00557CE5">
      <w:pPr>
        <w:pStyle w:val="PL"/>
      </w:pPr>
      <w:r>
        <w:t xml:space="preserve">            $ref: '#/components/schemas/RadioSpectrum'</w:t>
      </w:r>
    </w:p>
    <w:p w14:paraId="6A5E4124" w14:textId="77777777" w:rsidR="00557CE5" w:rsidRDefault="00557CE5" w:rsidP="00557CE5">
      <w:pPr>
        <w:pStyle w:val="PL"/>
      </w:pPr>
      <w:r>
        <w:t xml:space="preserve">          synchronicity:</w:t>
      </w:r>
    </w:p>
    <w:p w14:paraId="3CF5E476" w14:textId="77777777" w:rsidR="00557CE5" w:rsidRDefault="00557CE5" w:rsidP="00557CE5">
      <w:pPr>
        <w:pStyle w:val="PL"/>
      </w:pPr>
      <w:r>
        <w:t xml:space="preserve">            $ref: '#/components/schemas/Synchronicity'</w:t>
      </w:r>
    </w:p>
    <w:p w14:paraId="404A494D" w14:textId="77777777" w:rsidR="00557CE5" w:rsidRDefault="00557CE5" w:rsidP="00557CE5">
      <w:pPr>
        <w:pStyle w:val="PL"/>
      </w:pPr>
      <w:r>
        <w:t xml:space="preserve">          positioning:</w:t>
      </w:r>
    </w:p>
    <w:p w14:paraId="7CEADEEB" w14:textId="77777777" w:rsidR="00557CE5" w:rsidRDefault="00557CE5" w:rsidP="00557CE5">
      <w:pPr>
        <w:pStyle w:val="PL"/>
      </w:pPr>
      <w:r>
        <w:t xml:space="preserve">            $ref: '#/components/schemas/Positioning'</w:t>
      </w:r>
    </w:p>
    <w:p w14:paraId="5976D64E" w14:textId="77777777" w:rsidR="00557CE5" w:rsidRDefault="00557CE5" w:rsidP="00557CE5">
      <w:pPr>
        <w:pStyle w:val="PL"/>
      </w:pPr>
      <w:r>
        <w:t xml:space="preserve">          userMgmtOpen:</w:t>
      </w:r>
    </w:p>
    <w:p w14:paraId="3F084EC5" w14:textId="77777777" w:rsidR="00557CE5" w:rsidRDefault="00557CE5" w:rsidP="00557CE5">
      <w:pPr>
        <w:pStyle w:val="PL"/>
      </w:pPr>
      <w:r>
        <w:t xml:space="preserve">            $ref: '#/components/schemas/UserMgmtOpen'</w:t>
      </w:r>
    </w:p>
    <w:p w14:paraId="3CC2ACA4" w14:textId="77777777" w:rsidR="00557CE5" w:rsidRDefault="00557CE5" w:rsidP="00557CE5">
      <w:pPr>
        <w:pStyle w:val="PL"/>
        <w:rPr>
          <w:ins w:id="25" w:author="Jan Groenendijk"/>
        </w:rPr>
      </w:pPr>
      <w:ins w:id="26" w:author="Jan Groenendijk">
        <w:r>
          <w:t xml:space="preserve">          v2XCommMode:</w:t>
        </w:r>
      </w:ins>
    </w:p>
    <w:p w14:paraId="1365D796" w14:textId="77777777" w:rsidR="00557CE5" w:rsidRDefault="00557CE5" w:rsidP="00557CE5">
      <w:pPr>
        <w:pStyle w:val="PL"/>
        <w:rPr>
          <w:ins w:id="27" w:author="Jan Groenendijk"/>
        </w:rPr>
      </w:pPr>
      <w:ins w:id="28" w:author="Jan Groenendijk">
        <w:r>
          <w:t xml:space="preserve">            $ref: '#/components/schemas/V2XCommMode'</w:t>
        </w:r>
      </w:ins>
    </w:p>
    <w:p w14:paraId="450C5E53" w14:textId="77777777" w:rsidR="00557CE5" w:rsidRDefault="00557CE5" w:rsidP="00557CE5">
      <w:pPr>
        <w:pStyle w:val="PL"/>
        <w:rPr>
          <w:del w:id="29" w:author="Jan Groenendijk"/>
        </w:rPr>
      </w:pPr>
      <w:del w:id="30" w:author="Jan Groenendijk">
        <w:r>
          <w:delText xml:space="preserve">          v2XCommModels:</w:delText>
        </w:r>
      </w:del>
    </w:p>
    <w:p w14:paraId="068B5EE9" w14:textId="77777777" w:rsidR="00557CE5" w:rsidRDefault="00557CE5" w:rsidP="00557CE5">
      <w:pPr>
        <w:pStyle w:val="PL"/>
        <w:rPr>
          <w:del w:id="31" w:author="Jan Groenendijk"/>
        </w:rPr>
      </w:pPr>
      <w:del w:id="32" w:author="Jan Groenendijk">
        <w:r>
          <w:delText xml:space="preserve">            $ref: '#/components/schemas/V2XCommModels'</w:delText>
        </w:r>
      </w:del>
    </w:p>
    <w:p w14:paraId="2BC4D26F" w14:textId="77777777" w:rsidR="00557CE5" w:rsidRDefault="00557CE5" w:rsidP="00557CE5">
      <w:pPr>
        <w:pStyle w:val="PL"/>
      </w:pPr>
      <w:r>
        <w:t xml:space="preserve">          coverageArea:</w:t>
      </w:r>
    </w:p>
    <w:p w14:paraId="38C9B23C" w14:textId="77777777" w:rsidR="00557CE5" w:rsidRDefault="00557CE5" w:rsidP="00557CE5">
      <w:pPr>
        <w:pStyle w:val="PL"/>
      </w:pPr>
      <w:r>
        <w:t xml:space="preserve">            $ref: 'TS28623_ComDefs.yaml#/components/schemas/GeoArea'</w:t>
      </w:r>
    </w:p>
    <w:p w14:paraId="2CC76D55" w14:textId="77777777" w:rsidR="00557CE5" w:rsidRDefault="00557CE5" w:rsidP="00557CE5">
      <w:pPr>
        <w:pStyle w:val="PL"/>
      </w:pPr>
      <w:r>
        <w:t xml:space="preserve">          termDensity:</w:t>
      </w:r>
    </w:p>
    <w:p w14:paraId="79BA1EEE" w14:textId="77777777" w:rsidR="00557CE5" w:rsidRDefault="00557CE5" w:rsidP="00557CE5">
      <w:pPr>
        <w:pStyle w:val="PL"/>
      </w:pPr>
      <w:r>
        <w:t xml:space="preserve">            $ref: '#/components/schemas/TermDensity'</w:t>
      </w:r>
    </w:p>
    <w:p w14:paraId="7441947B" w14:textId="77777777" w:rsidR="00557CE5" w:rsidRDefault="00557CE5" w:rsidP="00557CE5">
      <w:pPr>
        <w:pStyle w:val="PL"/>
      </w:pPr>
      <w:r>
        <w:t xml:space="preserve">          activityFactor:</w:t>
      </w:r>
    </w:p>
    <w:p w14:paraId="12EA34FD" w14:textId="77777777" w:rsidR="00557CE5" w:rsidRDefault="00557CE5" w:rsidP="00557CE5">
      <w:pPr>
        <w:pStyle w:val="PL"/>
      </w:pPr>
      <w:r>
        <w:t xml:space="preserve">            $ref: '#/components/schemas/Float'</w:t>
      </w:r>
    </w:p>
    <w:p w14:paraId="3DFF7C97" w14:textId="77777777" w:rsidR="00557CE5" w:rsidRDefault="00557CE5" w:rsidP="00557CE5">
      <w:pPr>
        <w:pStyle w:val="PL"/>
      </w:pPr>
      <w:r>
        <w:t xml:space="preserve">          uESpeed:</w:t>
      </w:r>
    </w:p>
    <w:p w14:paraId="0D5B8CEB" w14:textId="77777777" w:rsidR="00557CE5" w:rsidRDefault="00557CE5" w:rsidP="00557CE5">
      <w:pPr>
        <w:pStyle w:val="PL"/>
      </w:pPr>
      <w:r>
        <w:t xml:space="preserve">            type: integer</w:t>
      </w:r>
    </w:p>
    <w:p w14:paraId="0C39C19B" w14:textId="77777777" w:rsidR="00557CE5" w:rsidRDefault="00557CE5" w:rsidP="00557CE5">
      <w:pPr>
        <w:pStyle w:val="PL"/>
      </w:pPr>
      <w:r>
        <w:t xml:space="preserve">          jitter:</w:t>
      </w:r>
    </w:p>
    <w:p w14:paraId="1EC50D8F" w14:textId="77777777" w:rsidR="00557CE5" w:rsidRDefault="00557CE5" w:rsidP="00557CE5">
      <w:pPr>
        <w:pStyle w:val="PL"/>
      </w:pPr>
      <w:r>
        <w:t xml:space="preserve">            type: integer</w:t>
      </w:r>
    </w:p>
    <w:p w14:paraId="08A5EDE9" w14:textId="77777777" w:rsidR="00557CE5" w:rsidRDefault="00557CE5" w:rsidP="00557CE5">
      <w:pPr>
        <w:pStyle w:val="PL"/>
      </w:pPr>
      <w:r>
        <w:t xml:space="preserve">          survivalTime:</w:t>
      </w:r>
    </w:p>
    <w:p w14:paraId="60A4B7A5" w14:textId="77777777" w:rsidR="00557CE5" w:rsidRDefault="00557CE5" w:rsidP="00557CE5">
      <w:pPr>
        <w:pStyle w:val="PL"/>
      </w:pPr>
      <w:r>
        <w:t xml:space="preserve">            type: number</w:t>
      </w:r>
    </w:p>
    <w:p w14:paraId="2A261108" w14:textId="77777777" w:rsidR="00557CE5" w:rsidRDefault="00557CE5" w:rsidP="00557CE5">
      <w:pPr>
        <w:pStyle w:val="PL"/>
      </w:pPr>
      <w:r>
        <w:t xml:space="preserve">          reliability:</w:t>
      </w:r>
    </w:p>
    <w:p w14:paraId="11681C74" w14:textId="77777777" w:rsidR="00557CE5" w:rsidRDefault="00557CE5" w:rsidP="00557CE5">
      <w:pPr>
        <w:pStyle w:val="PL"/>
      </w:pPr>
      <w:r>
        <w:t xml:space="preserve">            type: number</w:t>
      </w:r>
    </w:p>
    <w:p w14:paraId="621838A0" w14:textId="77777777" w:rsidR="00557CE5" w:rsidRDefault="00557CE5" w:rsidP="00557CE5">
      <w:pPr>
        <w:pStyle w:val="PL"/>
      </w:pPr>
      <w:r>
        <w:t xml:space="preserve">          maxDLDataVolume:</w:t>
      </w:r>
    </w:p>
    <w:p w14:paraId="56412B97" w14:textId="77777777" w:rsidR="00557CE5" w:rsidRDefault="00557CE5" w:rsidP="00557CE5">
      <w:pPr>
        <w:pStyle w:val="PL"/>
      </w:pPr>
      <w:r>
        <w:t xml:space="preserve">            type: number</w:t>
      </w:r>
    </w:p>
    <w:p w14:paraId="1D32150D" w14:textId="77777777" w:rsidR="00557CE5" w:rsidRDefault="00557CE5" w:rsidP="00557CE5">
      <w:pPr>
        <w:pStyle w:val="PL"/>
      </w:pPr>
      <w:r>
        <w:t xml:space="preserve">          maxULDataVolume:</w:t>
      </w:r>
    </w:p>
    <w:p w14:paraId="255E5B5B" w14:textId="77777777" w:rsidR="00557CE5" w:rsidRDefault="00557CE5" w:rsidP="00557CE5">
      <w:pPr>
        <w:pStyle w:val="PL"/>
      </w:pPr>
      <w:r>
        <w:t xml:space="preserve">            type: number</w:t>
      </w:r>
    </w:p>
    <w:p w14:paraId="2FE37E69" w14:textId="77777777" w:rsidR="00557CE5" w:rsidRDefault="00557CE5" w:rsidP="00557CE5">
      <w:pPr>
        <w:pStyle w:val="PL"/>
      </w:pPr>
      <w:r>
        <w:t xml:space="preserve">          sliceSimultaneousUse:</w:t>
      </w:r>
    </w:p>
    <w:p w14:paraId="45755F81" w14:textId="77777777" w:rsidR="00557CE5" w:rsidRDefault="00557CE5" w:rsidP="00557CE5">
      <w:pPr>
        <w:pStyle w:val="PL"/>
      </w:pPr>
      <w:r>
        <w:t xml:space="preserve">            $ref: '#/components/schemas/SliceSimultaneousUse'</w:t>
      </w:r>
    </w:p>
    <w:p w14:paraId="42DDBE24" w14:textId="77777777" w:rsidR="00557CE5" w:rsidRDefault="00557CE5" w:rsidP="00557CE5">
      <w:pPr>
        <w:pStyle w:val="PL"/>
      </w:pPr>
      <w:r>
        <w:t xml:space="preserve">          energyEfficiency:</w:t>
      </w:r>
    </w:p>
    <w:p w14:paraId="4FD44298" w14:textId="77777777" w:rsidR="00557CE5" w:rsidRDefault="00557CE5" w:rsidP="00557CE5">
      <w:pPr>
        <w:pStyle w:val="PL"/>
      </w:pPr>
      <w:r>
        <w:t xml:space="preserve">            $ref: '#/components/schemas/EnergyEfficiency'</w:t>
      </w:r>
    </w:p>
    <w:p w14:paraId="1D0BA10E" w14:textId="77777777" w:rsidR="00557CE5" w:rsidRDefault="00557CE5" w:rsidP="00557CE5">
      <w:pPr>
        <w:pStyle w:val="PL"/>
      </w:pPr>
      <w:r>
        <w:t xml:space="preserve">          nssaaSupport:</w:t>
      </w:r>
    </w:p>
    <w:p w14:paraId="622E55C6" w14:textId="77777777" w:rsidR="00557CE5" w:rsidRDefault="00557CE5" w:rsidP="00557CE5">
      <w:pPr>
        <w:pStyle w:val="PL"/>
      </w:pPr>
      <w:r>
        <w:t xml:space="preserve">            $ref: '#/components/schemas/NSSAASupport'</w:t>
      </w:r>
    </w:p>
    <w:p w14:paraId="269D75E8" w14:textId="77777777" w:rsidR="00557CE5" w:rsidRDefault="00557CE5" w:rsidP="00557CE5">
      <w:pPr>
        <w:pStyle w:val="PL"/>
      </w:pPr>
      <w:r>
        <w:t xml:space="preserve">          n6Protection:</w:t>
      </w:r>
    </w:p>
    <w:p w14:paraId="01C10B1E" w14:textId="77777777" w:rsidR="00557CE5" w:rsidRDefault="00557CE5" w:rsidP="00557CE5">
      <w:pPr>
        <w:pStyle w:val="PL"/>
      </w:pPr>
      <w:r>
        <w:t xml:space="preserve">            $ref: '#/components/schemas/N6Protection'</w:t>
      </w:r>
    </w:p>
    <w:p w14:paraId="65D43C76" w14:textId="77777777" w:rsidR="00557CE5" w:rsidRDefault="00557CE5" w:rsidP="00557CE5">
      <w:pPr>
        <w:pStyle w:val="PL"/>
      </w:pPr>
      <w:r>
        <w:t xml:space="preserve">    SliceProfile:</w:t>
      </w:r>
    </w:p>
    <w:p w14:paraId="1A206E69" w14:textId="77777777" w:rsidR="00557CE5" w:rsidRDefault="00557CE5" w:rsidP="00557CE5">
      <w:pPr>
        <w:pStyle w:val="PL"/>
      </w:pPr>
      <w:r>
        <w:t xml:space="preserve">      type: object</w:t>
      </w:r>
    </w:p>
    <w:p w14:paraId="69388011" w14:textId="77777777" w:rsidR="00557CE5" w:rsidRDefault="00557CE5" w:rsidP="00557CE5">
      <w:pPr>
        <w:pStyle w:val="PL"/>
      </w:pPr>
      <w:r>
        <w:t xml:space="preserve">      properties:</w:t>
      </w:r>
    </w:p>
    <w:p w14:paraId="379608C8" w14:textId="77777777" w:rsidR="00557CE5" w:rsidRDefault="00557CE5" w:rsidP="00557CE5">
      <w:pPr>
        <w:pStyle w:val="PL"/>
      </w:pPr>
      <w:r>
        <w:t xml:space="preserve">          sliceProfileId: </w:t>
      </w:r>
    </w:p>
    <w:p w14:paraId="11DBBD1F" w14:textId="77777777" w:rsidR="00557CE5" w:rsidRDefault="00557CE5" w:rsidP="00557CE5">
      <w:pPr>
        <w:pStyle w:val="PL"/>
      </w:pPr>
      <w:r>
        <w:t xml:space="preserve">            type: string</w:t>
      </w:r>
    </w:p>
    <w:p w14:paraId="35F30748" w14:textId="77777777" w:rsidR="00557CE5" w:rsidRDefault="00557CE5" w:rsidP="00557CE5">
      <w:pPr>
        <w:pStyle w:val="PL"/>
      </w:pPr>
      <w:r>
        <w:t xml:space="preserve">          plmnInfoList:</w:t>
      </w:r>
    </w:p>
    <w:p w14:paraId="476B37C3" w14:textId="77777777" w:rsidR="00557CE5" w:rsidRDefault="00557CE5" w:rsidP="00557CE5">
      <w:pPr>
        <w:pStyle w:val="PL"/>
      </w:pPr>
      <w:r>
        <w:t xml:space="preserve">            $ref: 'TS28541_NrNrm.yaml#/components/schemas/PlmnInfoList'</w:t>
      </w:r>
    </w:p>
    <w:p w14:paraId="77470F2D" w14:textId="77777777" w:rsidR="00557CE5" w:rsidRDefault="00557CE5" w:rsidP="00557CE5">
      <w:pPr>
        <w:pStyle w:val="PL"/>
      </w:pPr>
      <w:r>
        <w:t xml:space="preserve">          cNSliceSubnetProfile:</w:t>
      </w:r>
    </w:p>
    <w:p w14:paraId="7C1E1B4B" w14:textId="77777777" w:rsidR="00557CE5" w:rsidRDefault="00557CE5" w:rsidP="00557CE5">
      <w:pPr>
        <w:pStyle w:val="PL"/>
      </w:pPr>
      <w:r>
        <w:t xml:space="preserve">            $ref: '#/components/schemas/CNSliceSubnetProfile'</w:t>
      </w:r>
    </w:p>
    <w:p w14:paraId="2A0A0675" w14:textId="77777777" w:rsidR="00557CE5" w:rsidRDefault="00557CE5" w:rsidP="00557CE5">
      <w:pPr>
        <w:pStyle w:val="PL"/>
      </w:pPr>
      <w:r>
        <w:t xml:space="preserve">          rANSliceSubnetProfile:</w:t>
      </w:r>
    </w:p>
    <w:p w14:paraId="5DA673DE" w14:textId="77777777" w:rsidR="00557CE5" w:rsidRDefault="00557CE5" w:rsidP="00557CE5">
      <w:pPr>
        <w:pStyle w:val="PL"/>
      </w:pPr>
      <w:r>
        <w:t xml:space="preserve">            $ref: '#/components/schemas/RANSliceSubnetProfile'</w:t>
      </w:r>
    </w:p>
    <w:p w14:paraId="55B802C9" w14:textId="77777777" w:rsidR="00557CE5" w:rsidRDefault="00557CE5" w:rsidP="00557CE5">
      <w:pPr>
        <w:pStyle w:val="PL"/>
      </w:pPr>
      <w:r>
        <w:t xml:space="preserve">          topSliceSubnetProfile:</w:t>
      </w:r>
    </w:p>
    <w:p w14:paraId="0F4FAB85" w14:textId="77777777" w:rsidR="00557CE5" w:rsidRDefault="00557CE5" w:rsidP="00557CE5">
      <w:pPr>
        <w:pStyle w:val="PL"/>
      </w:pPr>
      <w:r>
        <w:t xml:space="preserve">            $ref: '#/components/schemas/TopSliceSubnetProfile'</w:t>
      </w:r>
    </w:p>
    <w:p w14:paraId="7E73C044" w14:textId="77777777" w:rsidR="00557CE5" w:rsidRDefault="00557CE5" w:rsidP="00557CE5">
      <w:pPr>
        <w:pStyle w:val="PL"/>
      </w:pPr>
    </w:p>
    <w:p w14:paraId="39A3DE53" w14:textId="77777777" w:rsidR="00557CE5" w:rsidRDefault="00557CE5" w:rsidP="00557CE5">
      <w:pPr>
        <w:pStyle w:val="PL"/>
      </w:pPr>
      <w:r>
        <w:t xml:space="preserve">    IpAddress:</w:t>
      </w:r>
    </w:p>
    <w:p w14:paraId="5E94E619" w14:textId="77777777" w:rsidR="00557CE5" w:rsidRDefault="00557CE5" w:rsidP="00557CE5">
      <w:pPr>
        <w:pStyle w:val="PL"/>
      </w:pPr>
      <w:r>
        <w:t xml:space="preserve">      oneOf:</w:t>
      </w:r>
    </w:p>
    <w:p w14:paraId="114C4605" w14:textId="77777777" w:rsidR="00557CE5" w:rsidRDefault="00557CE5" w:rsidP="00557CE5">
      <w:pPr>
        <w:pStyle w:val="PL"/>
      </w:pPr>
      <w:r>
        <w:t xml:space="preserve">        - $ref: 'TS28623_ComDefs.yaml#/components/schemas/Ipv4Addr'</w:t>
      </w:r>
    </w:p>
    <w:p w14:paraId="3626E7BD" w14:textId="77777777" w:rsidR="00557CE5" w:rsidRDefault="00557CE5" w:rsidP="00557CE5">
      <w:pPr>
        <w:pStyle w:val="PL"/>
      </w:pPr>
      <w:r>
        <w:t xml:space="preserve">        - $ref: 'TS28623_ComDefs.yaml#/components/schemas/Ipv6Addr'</w:t>
      </w:r>
    </w:p>
    <w:p w14:paraId="0D9500CD" w14:textId="77777777" w:rsidR="00557CE5" w:rsidRDefault="00557CE5" w:rsidP="00557CE5">
      <w:pPr>
        <w:pStyle w:val="PL"/>
      </w:pPr>
      <w:r>
        <w:t xml:space="preserve">    </w:t>
      </w:r>
    </w:p>
    <w:p w14:paraId="284C625C" w14:textId="77777777" w:rsidR="00557CE5" w:rsidRDefault="00557CE5" w:rsidP="00557CE5">
      <w:pPr>
        <w:pStyle w:val="PL"/>
      </w:pPr>
      <w:r>
        <w:t xml:space="preserve">    LogicalInterfaceInfo:</w:t>
      </w:r>
    </w:p>
    <w:p w14:paraId="15662B81" w14:textId="77777777" w:rsidR="00557CE5" w:rsidRDefault="00557CE5" w:rsidP="00557CE5">
      <w:pPr>
        <w:pStyle w:val="PL"/>
      </w:pPr>
      <w:r>
        <w:t xml:space="preserve">      type: object</w:t>
      </w:r>
    </w:p>
    <w:p w14:paraId="0B9FC3AA" w14:textId="77777777" w:rsidR="00557CE5" w:rsidRDefault="00557CE5" w:rsidP="00557CE5">
      <w:pPr>
        <w:pStyle w:val="PL"/>
      </w:pPr>
      <w:r>
        <w:t xml:space="preserve">      properties:</w:t>
      </w:r>
    </w:p>
    <w:p w14:paraId="0B221565" w14:textId="77777777" w:rsidR="00557CE5" w:rsidRDefault="00557CE5" w:rsidP="00557CE5">
      <w:pPr>
        <w:pStyle w:val="PL"/>
      </w:pPr>
      <w:r>
        <w:t xml:space="preserve">         logicalInterfaceType:</w:t>
      </w:r>
    </w:p>
    <w:p w14:paraId="359B85DB" w14:textId="77777777" w:rsidR="00557CE5" w:rsidRDefault="00557CE5" w:rsidP="00557CE5">
      <w:pPr>
        <w:pStyle w:val="PL"/>
      </w:pPr>
      <w:r>
        <w:t xml:space="preserve">           type: string</w:t>
      </w:r>
    </w:p>
    <w:p w14:paraId="2A6AE4F2" w14:textId="77777777" w:rsidR="00557CE5" w:rsidRDefault="00557CE5" w:rsidP="00557CE5">
      <w:pPr>
        <w:pStyle w:val="PL"/>
      </w:pPr>
      <w:r>
        <w:t xml:space="preserve">           enum: </w:t>
      </w:r>
    </w:p>
    <w:p w14:paraId="61DDEF34" w14:textId="77777777" w:rsidR="00557CE5" w:rsidRDefault="00557CE5" w:rsidP="00557CE5">
      <w:pPr>
        <w:pStyle w:val="PL"/>
      </w:pPr>
      <w:r>
        <w:t xml:space="preserve">            - VLAN</w:t>
      </w:r>
    </w:p>
    <w:p w14:paraId="1A2E8F2F" w14:textId="77777777" w:rsidR="00557CE5" w:rsidRDefault="00557CE5" w:rsidP="00557CE5">
      <w:pPr>
        <w:pStyle w:val="PL"/>
      </w:pPr>
      <w:r>
        <w:t xml:space="preserve">            - MPLS</w:t>
      </w:r>
    </w:p>
    <w:p w14:paraId="0737CA21" w14:textId="77777777" w:rsidR="00557CE5" w:rsidRDefault="00557CE5" w:rsidP="00557CE5">
      <w:pPr>
        <w:pStyle w:val="PL"/>
      </w:pPr>
      <w:r>
        <w:t xml:space="preserve">            - Segment</w:t>
      </w:r>
    </w:p>
    <w:p w14:paraId="0252157B" w14:textId="77777777" w:rsidR="00557CE5" w:rsidRDefault="00557CE5" w:rsidP="00557CE5">
      <w:pPr>
        <w:pStyle w:val="PL"/>
      </w:pPr>
      <w:r>
        <w:t xml:space="preserve">         logicalInterfaceId:</w:t>
      </w:r>
    </w:p>
    <w:p w14:paraId="220EB9B8" w14:textId="77777777" w:rsidR="00557CE5" w:rsidRDefault="00557CE5" w:rsidP="00557CE5">
      <w:pPr>
        <w:pStyle w:val="PL"/>
      </w:pPr>
      <w:r>
        <w:lastRenderedPageBreak/>
        <w:t xml:space="preserve">           type: string</w:t>
      </w:r>
    </w:p>
    <w:p w14:paraId="29F79DDE" w14:textId="77777777" w:rsidR="00557CE5" w:rsidRDefault="00557CE5" w:rsidP="00557CE5">
      <w:pPr>
        <w:pStyle w:val="PL"/>
      </w:pPr>
      <w:r>
        <w:t xml:space="preserve">         systemName:</w:t>
      </w:r>
    </w:p>
    <w:p w14:paraId="1B7005D9" w14:textId="77777777" w:rsidR="00557CE5" w:rsidRDefault="00557CE5" w:rsidP="00557CE5">
      <w:pPr>
        <w:pStyle w:val="PL"/>
      </w:pPr>
      <w:r>
        <w:t xml:space="preserve">           type: string</w:t>
      </w:r>
    </w:p>
    <w:p w14:paraId="339D1227" w14:textId="77777777" w:rsidR="00557CE5" w:rsidRDefault="00557CE5" w:rsidP="00557CE5">
      <w:pPr>
        <w:pStyle w:val="PL"/>
      </w:pPr>
      <w:r>
        <w:t xml:space="preserve">         portName:</w:t>
      </w:r>
    </w:p>
    <w:p w14:paraId="2BCE1E1D" w14:textId="77777777" w:rsidR="00557CE5" w:rsidRDefault="00557CE5" w:rsidP="00557CE5">
      <w:pPr>
        <w:pStyle w:val="PL"/>
      </w:pPr>
      <w:r>
        <w:t xml:space="preserve">           type: string</w:t>
      </w:r>
    </w:p>
    <w:p w14:paraId="1D65FE00" w14:textId="77777777" w:rsidR="00557CE5" w:rsidRDefault="00557CE5" w:rsidP="00557CE5">
      <w:pPr>
        <w:pStyle w:val="PL"/>
      </w:pPr>
      <w:r>
        <w:t xml:space="preserve">         routingProtocol:</w:t>
      </w:r>
    </w:p>
    <w:p w14:paraId="6CCE1A11" w14:textId="77777777" w:rsidR="00557CE5" w:rsidRDefault="00557CE5" w:rsidP="00557CE5">
      <w:pPr>
        <w:pStyle w:val="PL"/>
      </w:pPr>
      <w:r>
        <w:t xml:space="preserve">           type: string</w:t>
      </w:r>
    </w:p>
    <w:p w14:paraId="39CAF6BC" w14:textId="77777777" w:rsidR="00557CE5" w:rsidRDefault="00557CE5" w:rsidP="00557CE5">
      <w:pPr>
        <w:pStyle w:val="PL"/>
      </w:pPr>
      <w:r>
        <w:t xml:space="preserve">           enum: </w:t>
      </w:r>
    </w:p>
    <w:p w14:paraId="3A686E2D" w14:textId="77777777" w:rsidR="00557CE5" w:rsidRDefault="00557CE5" w:rsidP="00557CE5">
      <w:pPr>
        <w:pStyle w:val="PL"/>
      </w:pPr>
      <w:r>
        <w:t xml:space="preserve">            - RIP</w:t>
      </w:r>
    </w:p>
    <w:p w14:paraId="5357930E" w14:textId="77777777" w:rsidR="00557CE5" w:rsidRDefault="00557CE5" w:rsidP="00557CE5">
      <w:pPr>
        <w:pStyle w:val="PL"/>
      </w:pPr>
      <w:r>
        <w:t xml:space="preserve">            - IGMP</w:t>
      </w:r>
    </w:p>
    <w:p w14:paraId="61B170B4" w14:textId="77777777" w:rsidR="00557CE5" w:rsidRDefault="00557CE5" w:rsidP="00557CE5">
      <w:pPr>
        <w:pStyle w:val="PL"/>
      </w:pPr>
      <w:r>
        <w:t xml:space="preserve">            - OSPF</w:t>
      </w:r>
    </w:p>
    <w:p w14:paraId="6F3D8374" w14:textId="77777777" w:rsidR="00557CE5" w:rsidRDefault="00557CE5" w:rsidP="00557CE5">
      <w:pPr>
        <w:pStyle w:val="PL"/>
      </w:pPr>
      <w:r>
        <w:t xml:space="preserve">            - EGP</w:t>
      </w:r>
    </w:p>
    <w:p w14:paraId="25E8DFB8" w14:textId="77777777" w:rsidR="00557CE5" w:rsidRDefault="00557CE5" w:rsidP="00557CE5">
      <w:pPr>
        <w:pStyle w:val="PL"/>
      </w:pPr>
      <w:r>
        <w:t xml:space="preserve">            - EIGRP</w:t>
      </w:r>
    </w:p>
    <w:p w14:paraId="71DB62F1" w14:textId="77777777" w:rsidR="00557CE5" w:rsidRDefault="00557CE5" w:rsidP="00557CE5">
      <w:pPr>
        <w:pStyle w:val="PL"/>
      </w:pPr>
      <w:r>
        <w:t xml:space="preserve">            - BGP</w:t>
      </w:r>
    </w:p>
    <w:p w14:paraId="086FB43C" w14:textId="77777777" w:rsidR="00557CE5" w:rsidRDefault="00557CE5" w:rsidP="00557CE5">
      <w:pPr>
        <w:pStyle w:val="PL"/>
      </w:pPr>
      <w:r>
        <w:t xml:space="preserve">            - IS-IS</w:t>
      </w:r>
    </w:p>
    <w:p w14:paraId="40621EDD" w14:textId="77777777" w:rsidR="00557CE5" w:rsidRDefault="00557CE5" w:rsidP="00557CE5">
      <w:pPr>
        <w:pStyle w:val="PL"/>
      </w:pPr>
    </w:p>
    <w:p w14:paraId="0F46DF8D" w14:textId="77777777" w:rsidR="00557CE5" w:rsidRDefault="00557CE5" w:rsidP="00557CE5">
      <w:pPr>
        <w:pStyle w:val="PL"/>
      </w:pPr>
      <w:r>
        <w:t xml:space="preserve">    ConnectionPointInfo:</w:t>
      </w:r>
    </w:p>
    <w:p w14:paraId="2CFAE0D7" w14:textId="77777777" w:rsidR="00557CE5" w:rsidRDefault="00557CE5" w:rsidP="00557CE5">
      <w:pPr>
        <w:pStyle w:val="PL"/>
      </w:pPr>
      <w:r>
        <w:t xml:space="preserve">      type: object</w:t>
      </w:r>
    </w:p>
    <w:p w14:paraId="2F906FEC" w14:textId="77777777" w:rsidR="00557CE5" w:rsidRDefault="00557CE5" w:rsidP="00557CE5">
      <w:pPr>
        <w:pStyle w:val="PL"/>
      </w:pPr>
      <w:r>
        <w:t xml:space="preserve">      properties:</w:t>
      </w:r>
    </w:p>
    <w:p w14:paraId="53228614" w14:textId="77777777" w:rsidR="00557CE5" w:rsidRDefault="00557CE5" w:rsidP="00557CE5">
      <w:pPr>
        <w:pStyle w:val="PL"/>
      </w:pPr>
      <w:r>
        <w:t xml:space="preserve">         connectionPointId:</w:t>
      </w:r>
    </w:p>
    <w:p w14:paraId="6E7E82D5" w14:textId="77777777" w:rsidR="00557CE5" w:rsidRDefault="00557CE5" w:rsidP="00557CE5">
      <w:pPr>
        <w:pStyle w:val="PL"/>
      </w:pPr>
      <w:r>
        <w:t xml:space="preserve">           type: string</w:t>
      </w:r>
    </w:p>
    <w:p w14:paraId="066E0FDB" w14:textId="77777777" w:rsidR="00557CE5" w:rsidRDefault="00557CE5" w:rsidP="00557CE5">
      <w:pPr>
        <w:pStyle w:val="PL"/>
      </w:pPr>
      <w:r>
        <w:t xml:space="preserve">         connectionPointIdType:</w:t>
      </w:r>
    </w:p>
    <w:p w14:paraId="4762FC61" w14:textId="77777777" w:rsidR="00557CE5" w:rsidRDefault="00557CE5" w:rsidP="00557CE5">
      <w:pPr>
        <w:pStyle w:val="PL"/>
      </w:pPr>
      <w:r>
        <w:t xml:space="preserve">           type: string</w:t>
      </w:r>
    </w:p>
    <w:p w14:paraId="3B78FB71" w14:textId="77777777" w:rsidR="00557CE5" w:rsidRDefault="00557CE5" w:rsidP="00557CE5">
      <w:pPr>
        <w:pStyle w:val="PL"/>
      </w:pPr>
      <w:r>
        <w:t xml:space="preserve">           enum: </w:t>
      </w:r>
    </w:p>
    <w:p w14:paraId="2B52EE9A" w14:textId="77777777" w:rsidR="00557CE5" w:rsidRDefault="00557CE5" w:rsidP="00557CE5">
      <w:pPr>
        <w:pStyle w:val="PL"/>
      </w:pPr>
      <w:r>
        <w:t xml:space="preserve">            - VLAN</w:t>
      </w:r>
    </w:p>
    <w:p w14:paraId="2798478A" w14:textId="77777777" w:rsidR="00557CE5" w:rsidRDefault="00557CE5" w:rsidP="00557CE5">
      <w:pPr>
        <w:pStyle w:val="PL"/>
      </w:pPr>
      <w:r>
        <w:t xml:space="preserve">            - MPLS</w:t>
      </w:r>
    </w:p>
    <w:p w14:paraId="17FD3873" w14:textId="77777777" w:rsidR="00557CE5" w:rsidRDefault="00557CE5" w:rsidP="00557CE5">
      <w:pPr>
        <w:pStyle w:val="PL"/>
      </w:pPr>
      <w:r>
        <w:t xml:space="preserve">            - SEGMENT</w:t>
      </w:r>
    </w:p>
    <w:p w14:paraId="686B59E8" w14:textId="77777777" w:rsidR="00557CE5" w:rsidRDefault="00557CE5" w:rsidP="00557CE5">
      <w:pPr>
        <w:pStyle w:val="PL"/>
      </w:pPr>
      <w:r>
        <w:t xml:space="preserve">            - IPV4</w:t>
      </w:r>
    </w:p>
    <w:p w14:paraId="79651A14" w14:textId="77777777" w:rsidR="00557CE5" w:rsidRDefault="00557CE5" w:rsidP="00557CE5">
      <w:pPr>
        <w:pStyle w:val="PL"/>
      </w:pPr>
      <w:r>
        <w:t xml:space="preserve">            - IPV6</w:t>
      </w:r>
    </w:p>
    <w:p w14:paraId="36A67AAF" w14:textId="77777777" w:rsidR="00557CE5" w:rsidRDefault="00557CE5" w:rsidP="00557CE5">
      <w:pPr>
        <w:pStyle w:val="PL"/>
      </w:pPr>
      <w:r>
        <w:t xml:space="preserve">            - ATTACHMENT_CIRCUIT</w:t>
      </w:r>
    </w:p>
    <w:p w14:paraId="2BBD6A83" w14:textId="77777777" w:rsidR="00557CE5" w:rsidRDefault="00557CE5" w:rsidP="00557CE5">
      <w:pPr>
        <w:pStyle w:val="PL"/>
      </w:pPr>
    </w:p>
    <w:p w14:paraId="1CABDC63" w14:textId="77777777" w:rsidR="00557CE5" w:rsidRDefault="00557CE5" w:rsidP="00557CE5">
      <w:pPr>
        <w:pStyle w:val="PL"/>
      </w:pPr>
      <w:r>
        <w:t xml:space="preserve">    ServiceProfileList:</w:t>
      </w:r>
    </w:p>
    <w:p w14:paraId="08328FAB" w14:textId="77777777" w:rsidR="00557CE5" w:rsidRDefault="00557CE5" w:rsidP="00557CE5">
      <w:pPr>
        <w:pStyle w:val="PL"/>
      </w:pPr>
      <w:r>
        <w:t xml:space="preserve">       type: array</w:t>
      </w:r>
    </w:p>
    <w:p w14:paraId="16BE5476" w14:textId="77777777" w:rsidR="00557CE5" w:rsidRDefault="00557CE5" w:rsidP="00557CE5">
      <w:pPr>
        <w:pStyle w:val="PL"/>
      </w:pPr>
      <w:r>
        <w:t xml:space="preserve">       items:</w:t>
      </w:r>
    </w:p>
    <w:p w14:paraId="1EBAF555" w14:textId="77777777" w:rsidR="00557CE5" w:rsidRDefault="00557CE5" w:rsidP="00557CE5">
      <w:pPr>
        <w:pStyle w:val="PL"/>
      </w:pPr>
      <w:r>
        <w:t xml:space="preserve">        $ref: '#/components/schemas/ServiceProfile'</w:t>
      </w:r>
    </w:p>
    <w:p w14:paraId="056275C8" w14:textId="77777777" w:rsidR="00557CE5" w:rsidRDefault="00557CE5" w:rsidP="00557CE5">
      <w:pPr>
        <w:pStyle w:val="PL"/>
      </w:pPr>
      <w:r>
        <w:t xml:space="preserve">            </w:t>
      </w:r>
    </w:p>
    <w:p w14:paraId="2D4D1A1A" w14:textId="77777777" w:rsidR="00557CE5" w:rsidRDefault="00557CE5" w:rsidP="00557CE5">
      <w:pPr>
        <w:pStyle w:val="PL"/>
      </w:pPr>
      <w:r>
        <w:t xml:space="preserve">    SliceProfileList:</w:t>
      </w:r>
    </w:p>
    <w:p w14:paraId="01EF23E0" w14:textId="77777777" w:rsidR="00557CE5" w:rsidRDefault="00557CE5" w:rsidP="00557CE5">
      <w:pPr>
        <w:pStyle w:val="PL"/>
      </w:pPr>
      <w:r>
        <w:t xml:space="preserve">      type: array</w:t>
      </w:r>
    </w:p>
    <w:p w14:paraId="4E400657" w14:textId="77777777" w:rsidR="00557CE5" w:rsidRDefault="00557CE5" w:rsidP="00557CE5">
      <w:pPr>
        <w:pStyle w:val="PL"/>
      </w:pPr>
      <w:r>
        <w:t xml:space="preserve">      items:</w:t>
      </w:r>
    </w:p>
    <w:p w14:paraId="094019C4" w14:textId="77777777" w:rsidR="00557CE5" w:rsidRDefault="00557CE5" w:rsidP="00557CE5">
      <w:pPr>
        <w:pStyle w:val="PL"/>
      </w:pPr>
      <w:r>
        <w:t xml:space="preserve">        $ref: '#/components/schemas/SliceProfile'</w:t>
      </w:r>
    </w:p>
    <w:p w14:paraId="7B293CBB" w14:textId="77777777" w:rsidR="00557CE5" w:rsidRDefault="00557CE5" w:rsidP="00557CE5">
      <w:pPr>
        <w:pStyle w:val="PL"/>
      </w:pPr>
      <w:r>
        <w:t xml:space="preserve">    FeasibilityResult:</w:t>
      </w:r>
    </w:p>
    <w:p w14:paraId="780BCB8A" w14:textId="77777777" w:rsidR="00557CE5" w:rsidRDefault="00557CE5" w:rsidP="00557CE5">
      <w:pPr>
        <w:pStyle w:val="PL"/>
      </w:pPr>
      <w:r>
        <w:t xml:space="preserve">      description: &gt;-</w:t>
      </w:r>
    </w:p>
    <w:p w14:paraId="778C65D7" w14:textId="77777777" w:rsidR="00557CE5" w:rsidRDefault="00557CE5" w:rsidP="00557CE5">
      <w:pPr>
        <w:pStyle w:val="PL"/>
      </w:pPr>
      <w:r>
        <w:t xml:space="preserve">        An attribute which specifies the feasibility check result for the feasibility check and reservation job.</w:t>
      </w:r>
    </w:p>
    <w:p w14:paraId="602BDAEB" w14:textId="77777777" w:rsidR="00557CE5" w:rsidRDefault="00557CE5" w:rsidP="00557CE5">
      <w:pPr>
        <w:pStyle w:val="PL"/>
      </w:pPr>
      <w:r>
        <w:t xml:space="preserve">      type: string</w:t>
      </w:r>
    </w:p>
    <w:p w14:paraId="0D7A6648" w14:textId="77777777" w:rsidR="00557CE5" w:rsidRDefault="00557CE5" w:rsidP="00557CE5">
      <w:pPr>
        <w:pStyle w:val="PL"/>
      </w:pPr>
      <w:r>
        <w:t xml:space="preserve">      enum:</w:t>
      </w:r>
    </w:p>
    <w:p w14:paraId="2BB283C4" w14:textId="77777777" w:rsidR="00557CE5" w:rsidRDefault="00557CE5" w:rsidP="00557CE5">
      <w:pPr>
        <w:pStyle w:val="PL"/>
      </w:pPr>
      <w:r>
        <w:t xml:space="preserve">        - FEASIBLE</w:t>
      </w:r>
    </w:p>
    <w:p w14:paraId="7A75C519" w14:textId="77777777" w:rsidR="00557CE5" w:rsidRDefault="00557CE5" w:rsidP="00557CE5">
      <w:pPr>
        <w:pStyle w:val="PL"/>
      </w:pPr>
      <w:r>
        <w:t xml:space="preserve">        - INFEASIBLE</w:t>
      </w:r>
    </w:p>
    <w:p w14:paraId="13175A8D" w14:textId="77777777" w:rsidR="00557CE5" w:rsidRDefault="00557CE5" w:rsidP="00557CE5">
      <w:pPr>
        <w:pStyle w:val="PL"/>
      </w:pPr>
      <w:r>
        <w:t xml:space="preserve">    InFeasibleReason:</w:t>
      </w:r>
    </w:p>
    <w:p w14:paraId="01F9A07A" w14:textId="77777777" w:rsidR="00557CE5" w:rsidRDefault="00557CE5" w:rsidP="00557CE5">
      <w:pPr>
        <w:pStyle w:val="PL"/>
      </w:pPr>
      <w:r>
        <w:t xml:space="preserve">      description: &gt;-</w:t>
      </w:r>
    </w:p>
    <w:p w14:paraId="608E2636" w14:textId="77777777" w:rsidR="00557CE5" w:rsidRDefault="00557CE5" w:rsidP="00557CE5">
      <w:pPr>
        <w:pStyle w:val="PL"/>
      </w:pPr>
      <w:r>
        <w:t xml:space="preserve">        An attribute that specifies the additional reason information if the feasibility check result is infeasible.The detailed ENUM value is FFS. </w:t>
      </w:r>
    </w:p>
    <w:p w14:paraId="485CC0CF" w14:textId="77777777" w:rsidR="00557CE5" w:rsidRDefault="00557CE5" w:rsidP="00557CE5">
      <w:pPr>
        <w:pStyle w:val="PL"/>
      </w:pPr>
      <w:r>
        <w:t xml:space="preserve">      type: string</w:t>
      </w:r>
    </w:p>
    <w:p w14:paraId="295D91DA" w14:textId="77777777" w:rsidR="00557CE5" w:rsidRDefault="00557CE5" w:rsidP="00557CE5">
      <w:pPr>
        <w:pStyle w:val="PL"/>
      </w:pPr>
      <w:r>
        <w:t xml:space="preserve">    RecommendationRequest:</w:t>
      </w:r>
    </w:p>
    <w:p w14:paraId="05B12B12" w14:textId="77777777" w:rsidR="00557CE5" w:rsidRDefault="00557CE5" w:rsidP="00557CE5">
      <w:pPr>
        <w:pStyle w:val="PL"/>
      </w:pPr>
      <w:r>
        <w:t xml:space="preserve">      description: &gt;-</w:t>
      </w:r>
    </w:p>
    <w:p w14:paraId="78CE00F7" w14:textId="77777777" w:rsidR="00557CE5" w:rsidRDefault="00557CE5" w:rsidP="00557CE5">
      <w:pPr>
        <w:pStyle w:val="PL"/>
      </w:pPr>
      <w:r>
        <w:t xml:space="preserve">        An attribute represents MnS consumer's request for recommended network slice related requirements.</w:t>
      </w:r>
    </w:p>
    <w:p w14:paraId="1208031D" w14:textId="77777777" w:rsidR="00557CE5" w:rsidRDefault="00557CE5" w:rsidP="00557CE5">
      <w:pPr>
        <w:pStyle w:val="PL"/>
      </w:pPr>
      <w:r>
        <w:t xml:space="preserve">      type: boolean    </w:t>
      </w:r>
    </w:p>
    <w:p w14:paraId="586C1AEB" w14:textId="77777777" w:rsidR="00557CE5" w:rsidRDefault="00557CE5" w:rsidP="00557CE5">
      <w:pPr>
        <w:pStyle w:val="PL"/>
      </w:pPr>
      <w:r>
        <w:t xml:space="preserve">    RecommendedRequirements:</w:t>
      </w:r>
    </w:p>
    <w:p w14:paraId="465189BB" w14:textId="77777777" w:rsidR="00557CE5" w:rsidRDefault="00557CE5" w:rsidP="00557CE5">
      <w:pPr>
        <w:pStyle w:val="PL"/>
      </w:pPr>
      <w:r>
        <w:t xml:space="preserve">      description: &gt;-</w:t>
      </w:r>
    </w:p>
    <w:p w14:paraId="411D950A" w14:textId="77777777" w:rsidR="00557CE5" w:rsidRDefault="00557CE5" w:rsidP="00557CE5">
      <w:pPr>
        <w:pStyle w:val="PL"/>
      </w:pPr>
      <w:r>
        <w:t xml:space="preserve">        An attribute that specifies the recommended network slicing related requirements (i.e. ServiceProfile and SliceProfile information) which can be supported by the MnS producer.. </w:t>
      </w:r>
    </w:p>
    <w:p w14:paraId="26EB6CC3" w14:textId="77777777" w:rsidR="00557CE5" w:rsidRDefault="00557CE5" w:rsidP="00557CE5">
      <w:pPr>
        <w:pStyle w:val="PL"/>
      </w:pPr>
      <w:r>
        <w:t xml:space="preserve">      type: string</w:t>
      </w:r>
    </w:p>
    <w:p w14:paraId="30B83D4C" w14:textId="77777777" w:rsidR="00557CE5" w:rsidRDefault="00557CE5" w:rsidP="00557CE5">
      <w:pPr>
        <w:pStyle w:val="PL"/>
      </w:pPr>
      <w:r>
        <w:t xml:space="preserve">    ResourceReservation:</w:t>
      </w:r>
    </w:p>
    <w:p w14:paraId="271458E3" w14:textId="77777777" w:rsidR="00557CE5" w:rsidRDefault="00557CE5" w:rsidP="00557CE5">
      <w:pPr>
        <w:pStyle w:val="PL"/>
      </w:pPr>
      <w:r>
        <w:t xml:space="preserve">      description: &gt;-</w:t>
      </w:r>
    </w:p>
    <w:p w14:paraId="52A2D2DB" w14:textId="77777777" w:rsidR="00557CE5" w:rsidRDefault="00557CE5" w:rsidP="00557CE5">
      <w:pPr>
        <w:pStyle w:val="PL"/>
      </w:pPr>
      <w:r>
        <w:t xml:space="preserve">        An attribute represents MnS consumer's requirements for resource reservation.</w:t>
      </w:r>
    </w:p>
    <w:p w14:paraId="4B8005F5" w14:textId="77777777" w:rsidR="00557CE5" w:rsidRDefault="00557CE5" w:rsidP="00557CE5">
      <w:pPr>
        <w:pStyle w:val="PL"/>
      </w:pPr>
      <w:r>
        <w:t xml:space="preserve">      type: boolean</w:t>
      </w:r>
    </w:p>
    <w:p w14:paraId="09715F26" w14:textId="77777777" w:rsidR="00557CE5" w:rsidRDefault="00557CE5" w:rsidP="00557CE5">
      <w:pPr>
        <w:pStyle w:val="PL"/>
      </w:pPr>
      <w:r>
        <w:t xml:space="preserve">    RequestedReservationExpiration:</w:t>
      </w:r>
    </w:p>
    <w:p w14:paraId="5D5BF1CB" w14:textId="77777777" w:rsidR="00557CE5" w:rsidRDefault="00557CE5" w:rsidP="00557CE5">
      <w:pPr>
        <w:pStyle w:val="PL"/>
      </w:pPr>
      <w:r>
        <w:t xml:space="preserve">      description: &gt;-</w:t>
      </w:r>
    </w:p>
    <w:p w14:paraId="2B57F368" w14:textId="77777777" w:rsidR="00557CE5" w:rsidRDefault="00557CE5" w:rsidP="00557CE5">
      <w:pPr>
        <w:pStyle w:val="PL"/>
      </w:pPr>
      <w:r>
        <w:t xml:space="preserve">        An attribute which specifes MnS consuner's requirements for the validity period of the resource reservation.</w:t>
      </w:r>
    </w:p>
    <w:p w14:paraId="68219D84" w14:textId="77777777" w:rsidR="00557CE5" w:rsidRDefault="00557CE5" w:rsidP="00557CE5">
      <w:pPr>
        <w:pStyle w:val="PL"/>
      </w:pPr>
      <w:r>
        <w:t xml:space="preserve">      type: string</w:t>
      </w:r>
    </w:p>
    <w:p w14:paraId="6CA4CEC1" w14:textId="77777777" w:rsidR="00557CE5" w:rsidRDefault="00557CE5" w:rsidP="00557CE5">
      <w:pPr>
        <w:pStyle w:val="PL"/>
      </w:pPr>
      <w:r>
        <w:t xml:space="preserve">    ResourceReservationStatus:</w:t>
      </w:r>
    </w:p>
    <w:p w14:paraId="099CC158" w14:textId="77777777" w:rsidR="00557CE5" w:rsidRDefault="00557CE5" w:rsidP="00557CE5">
      <w:pPr>
        <w:pStyle w:val="PL"/>
      </w:pPr>
      <w:r>
        <w:t xml:space="preserve">      description: &gt;-</w:t>
      </w:r>
    </w:p>
    <w:p w14:paraId="5DB210ED" w14:textId="77777777" w:rsidR="00557CE5" w:rsidRDefault="00557CE5" w:rsidP="00557CE5">
      <w:pPr>
        <w:pStyle w:val="PL"/>
      </w:pPr>
      <w:r>
        <w:t xml:space="preserve">        An attribute which specifies the resource reservation result for the feasibility check job.</w:t>
      </w:r>
    </w:p>
    <w:p w14:paraId="13404AA3" w14:textId="77777777" w:rsidR="00557CE5" w:rsidRDefault="00557CE5" w:rsidP="00557CE5">
      <w:pPr>
        <w:pStyle w:val="PL"/>
      </w:pPr>
      <w:r>
        <w:t xml:space="preserve">      type: string</w:t>
      </w:r>
    </w:p>
    <w:p w14:paraId="247C1054" w14:textId="77777777" w:rsidR="00557CE5" w:rsidRDefault="00557CE5" w:rsidP="00557CE5">
      <w:pPr>
        <w:pStyle w:val="PL"/>
      </w:pPr>
      <w:r>
        <w:t xml:space="preserve">      enum:</w:t>
      </w:r>
    </w:p>
    <w:p w14:paraId="468B3A6F" w14:textId="77777777" w:rsidR="00557CE5" w:rsidRDefault="00557CE5" w:rsidP="00557CE5">
      <w:pPr>
        <w:pStyle w:val="PL"/>
      </w:pPr>
      <w:r>
        <w:t xml:space="preserve">        - RESERVED</w:t>
      </w:r>
    </w:p>
    <w:p w14:paraId="664D9EF2" w14:textId="77777777" w:rsidR="00557CE5" w:rsidRDefault="00557CE5" w:rsidP="00557CE5">
      <w:pPr>
        <w:pStyle w:val="PL"/>
      </w:pPr>
      <w:r>
        <w:lastRenderedPageBreak/>
        <w:t xml:space="preserve">        - UNRESERVED</w:t>
      </w:r>
    </w:p>
    <w:p w14:paraId="4AD795F6" w14:textId="77777777" w:rsidR="00557CE5" w:rsidRDefault="00557CE5" w:rsidP="00557CE5">
      <w:pPr>
        <w:pStyle w:val="PL"/>
      </w:pPr>
      <w:r>
        <w:t xml:space="preserve">        - USED</w:t>
      </w:r>
    </w:p>
    <w:p w14:paraId="4BA0D55C" w14:textId="77777777" w:rsidR="00557CE5" w:rsidRDefault="00557CE5" w:rsidP="00557CE5">
      <w:pPr>
        <w:pStyle w:val="PL"/>
      </w:pPr>
      <w:r>
        <w:t xml:space="preserve">    ReservationExpiration:</w:t>
      </w:r>
    </w:p>
    <w:p w14:paraId="7425FFD6" w14:textId="77777777" w:rsidR="00557CE5" w:rsidRDefault="00557CE5" w:rsidP="00557CE5">
      <w:pPr>
        <w:pStyle w:val="PL"/>
      </w:pPr>
      <w:r>
        <w:t xml:space="preserve">      description: &gt;-</w:t>
      </w:r>
    </w:p>
    <w:p w14:paraId="70D4B7A4" w14:textId="77777777" w:rsidR="00557CE5" w:rsidRDefault="00557CE5" w:rsidP="00557CE5">
      <w:pPr>
        <w:pStyle w:val="PL"/>
      </w:pPr>
      <w:r>
        <w:t xml:space="preserve">        An attribute which specifes the actual validity period of the resource reservation..</w:t>
      </w:r>
    </w:p>
    <w:p w14:paraId="2B95F502" w14:textId="77777777" w:rsidR="00557CE5" w:rsidRDefault="00557CE5" w:rsidP="00557CE5">
      <w:pPr>
        <w:pStyle w:val="PL"/>
      </w:pPr>
      <w:r>
        <w:t xml:space="preserve">      type: string</w:t>
      </w:r>
    </w:p>
    <w:p w14:paraId="32E50CE4" w14:textId="77777777" w:rsidR="00557CE5" w:rsidRDefault="00557CE5" w:rsidP="00557CE5">
      <w:pPr>
        <w:pStyle w:val="PL"/>
      </w:pPr>
      <w:r>
        <w:t xml:space="preserve">    ReservationFailureReason:</w:t>
      </w:r>
    </w:p>
    <w:p w14:paraId="182C6564" w14:textId="77777777" w:rsidR="00557CE5" w:rsidRDefault="00557CE5" w:rsidP="00557CE5">
      <w:pPr>
        <w:pStyle w:val="PL"/>
      </w:pPr>
      <w:r>
        <w:t xml:space="preserve">      description: &gt;-</w:t>
      </w:r>
    </w:p>
    <w:p w14:paraId="7A3A69A4" w14:textId="77777777" w:rsidR="00557CE5" w:rsidRDefault="00557CE5" w:rsidP="00557CE5">
      <w:pPr>
        <w:pStyle w:val="PL"/>
      </w:pPr>
      <w:r>
        <w:t xml:space="preserve">        An attribute that specifies the additional reason information if the reservation is failed. </w:t>
      </w:r>
    </w:p>
    <w:p w14:paraId="2DF3C140" w14:textId="77777777" w:rsidR="00557CE5" w:rsidRDefault="00557CE5" w:rsidP="00557CE5">
      <w:pPr>
        <w:pStyle w:val="PL"/>
      </w:pPr>
      <w:r>
        <w:t xml:space="preserve">      type: string</w:t>
      </w:r>
    </w:p>
    <w:p w14:paraId="7B4973B6" w14:textId="77777777" w:rsidR="00557CE5" w:rsidRDefault="00557CE5" w:rsidP="00557CE5">
      <w:pPr>
        <w:pStyle w:val="PL"/>
      </w:pPr>
    </w:p>
    <w:p w14:paraId="4BE9078D" w14:textId="77777777" w:rsidR="00557CE5" w:rsidRDefault="00557CE5" w:rsidP="00557CE5">
      <w:pPr>
        <w:pStyle w:val="PL"/>
      </w:pPr>
    </w:p>
    <w:p w14:paraId="45D37E92" w14:textId="77777777" w:rsidR="00557CE5" w:rsidRDefault="00557CE5" w:rsidP="00557CE5">
      <w:pPr>
        <w:pStyle w:val="PL"/>
      </w:pPr>
    </w:p>
    <w:p w14:paraId="5DAB726A" w14:textId="77777777" w:rsidR="00557CE5" w:rsidRDefault="00557CE5" w:rsidP="00557CE5">
      <w:pPr>
        <w:pStyle w:val="PL"/>
      </w:pPr>
      <w:r>
        <w:t>#------------ Definition of concrete IOCs ----------------------------------------</w:t>
      </w:r>
    </w:p>
    <w:p w14:paraId="1551425F" w14:textId="77777777" w:rsidR="00557CE5" w:rsidRDefault="00557CE5" w:rsidP="00557CE5">
      <w:pPr>
        <w:pStyle w:val="PL"/>
      </w:pPr>
    </w:p>
    <w:p w14:paraId="696C05A2" w14:textId="77777777" w:rsidR="00557CE5" w:rsidRDefault="00557CE5" w:rsidP="00557CE5">
      <w:pPr>
        <w:pStyle w:val="PL"/>
      </w:pPr>
      <w:r>
        <w:t xml:space="preserve">    MnS:</w:t>
      </w:r>
    </w:p>
    <w:p w14:paraId="702110DC" w14:textId="77777777" w:rsidR="00557CE5" w:rsidRDefault="00557CE5" w:rsidP="00557CE5">
      <w:pPr>
        <w:pStyle w:val="PL"/>
      </w:pPr>
      <w:r>
        <w:t xml:space="preserve">      oneOf:</w:t>
      </w:r>
    </w:p>
    <w:p w14:paraId="3F90AF2C" w14:textId="77777777" w:rsidR="00557CE5" w:rsidRDefault="00557CE5" w:rsidP="00557CE5">
      <w:pPr>
        <w:pStyle w:val="PL"/>
      </w:pPr>
      <w:r>
        <w:t xml:space="preserve">        - type: object</w:t>
      </w:r>
    </w:p>
    <w:p w14:paraId="2C9D1084" w14:textId="77777777" w:rsidR="00557CE5" w:rsidRDefault="00557CE5" w:rsidP="00557CE5">
      <w:pPr>
        <w:pStyle w:val="PL"/>
      </w:pPr>
      <w:r>
        <w:t xml:space="preserve">          properties:</w:t>
      </w:r>
    </w:p>
    <w:p w14:paraId="208F5027" w14:textId="77777777" w:rsidR="00557CE5" w:rsidRDefault="00557CE5" w:rsidP="00557CE5">
      <w:pPr>
        <w:pStyle w:val="PL"/>
      </w:pPr>
      <w:r>
        <w:t xml:space="preserve">            SubNetwork:</w:t>
      </w:r>
    </w:p>
    <w:p w14:paraId="3502A47C" w14:textId="77777777" w:rsidR="00557CE5" w:rsidRDefault="00557CE5" w:rsidP="00557CE5">
      <w:pPr>
        <w:pStyle w:val="PL"/>
      </w:pPr>
      <w:r>
        <w:t xml:space="preserve">              $ref: '#/components/schemas/SubNetwork-Multiple'</w:t>
      </w:r>
    </w:p>
    <w:p w14:paraId="416D0B5A" w14:textId="77777777" w:rsidR="00557CE5" w:rsidRDefault="00557CE5" w:rsidP="00557CE5">
      <w:pPr>
        <w:pStyle w:val="PL"/>
      </w:pPr>
      <w:r>
        <w:t>#        - type: object</w:t>
      </w:r>
    </w:p>
    <w:p w14:paraId="0F596187" w14:textId="77777777" w:rsidR="00557CE5" w:rsidRDefault="00557CE5" w:rsidP="00557CE5">
      <w:pPr>
        <w:pStyle w:val="PL"/>
      </w:pPr>
      <w:r>
        <w:t>#          properties:</w:t>
      </w:r>
    </w:p>
    <w:p w14:paraId="72FF25BF" w14:textId="77777777" w:rsidR="00557CE5" w:rsidRDefault="00557CE5" w:rsidP="00557CE5">
      <w:pPr>
        <w:pStyle w:val="PL"/>
      </w:pPr>
      <w:r>
        <w:t>#            ManagedElement:</w:t>
      </w:r>
    </w:p>
    <w:p w14:paraId="415808F2" w14:textId="77777777" w:rsidR="00557CE5" w:rsidRDefault="00557CE5" w:rsidP="00557CE5">
      <w:pPr>
        <w:pStyle w:val="PL"/>
      </w:pPr>
      <w:r>
        <w:t>#              $ref: '#/components/schemas/ManagedElement-Multiple'</w:t>
      </w:r>
    </w:p>
    <w:p w14:paraId="695C0FCB" w14:textId="77777777" w:rsidR="00557CE5" w:rsidRDefault="00557CE5" w:rsidP="00557CE5">
      <w:pPr>
        <w:pStyle w:val="PL"/>
      </w:pPr>
    </w:p>
    <w:p w14:paraId="0BD6BD75" w14:textId="77777777" w:rsidR="00557CE5" w:rsidRDefault="00557CE5" w:rsidP="00557CE5">
      <w:pPr>
        <w:pStyle w:val="PL"/>
      </w:pPr>
      <w:r>
        <w:t xml:space="preserve">    SubNetwork-Single:</w:t>
      </w:r>
    </w:p>
    <w:p w14:paraId="482EFBC2" w14:textId="77777777" w:rsidR="00557CE5" w:rsidRDefault="00557CE5" w:rsidP="00557CE5">
      <w:pPr>
        <w:pStyle w:val="PL"/>
      </w:pPr>
      <w:r>
        <w:t xml:space="preserve">      allOf:</w:t>
      </w:r>
    </w:p>
    <w:p w14:paraId="4D7D1B8A" w14:textId="77777777" w:rsidR="00557CE5" w:rsidRDefault="00557CE5" w:rsidP="00557CE5">
      <w:pPr>
        <w:pStyle w:val="PL"/>
      </w:pPr>
      <w:r>
        <w:t xml:space="preserve">        - $ref: 'TS28623_GenericNrm.yaml#/components/schemas/Top'</w:t>
      </w:r>
    </w:p>
    <w:p w14:paraId="539663B5" w14:textId="77777777" w:rsidR="00557CE5" w:rsidRDefault="00557CE5" w:rsidP="00557CE5">
      <w:pPr>
        <w:pStyle w:val="PL"/>
      </w:pPr>
      <w:r>
        <w:t xml:space="preserve">        - type: object</w:t>
      </w:r>
    </w:p>
    <w:p w14:paraId="4B7C0A25" w14:textId="77777777" w:rsidR="00557CE5" w:rsidRDefault="00557CE5" w:rsidP="00557CE5">
      <w:pPr>
        <w:pStyle w:val="PL"/>
      </w:pPr>
      <w:r>
        <w:t xml:space="preserve">          properties:</w:t>
      </w:r>
    </w:p>
    <w:p w14:paraId="709DFCCA" w14:textId="77777777" w:rsidR="00557CE5" w:rsidRDefault="00557CE5" w:rsidP="00557CE5">
      <w:pPr>
        <w:pStyle w:val="PL"/>
      </w:pPr>
      <w:r>
        <w:t xml:space="preserve">            attributes:</w:t>
      </w:r>
    </w:p>
    <w:p w14:paraId="77F7B8EE" w14:textId="77777777" w:rsidR="00557CE5" w:rsidRDefault="00557CE5" w:rsidP="00557CE5">
      <w:pPr>
        <w:pStyle w:val="PL"/>
      </w:pPr>
      <w:r>
        <w:t xml:space="preserve">              allOf:</w:t>
      </w:r>
    </w:p>
    <w:p w14:paraId="757E83DC" w14:textId="77777777" w:rsidR="00557CE5" w:rsidRDefault="00557CE5" w:rsidP="00557CE5">
      <w:pPr>
        <w:pStyle w:val="PL"/>
      </w:pPr>
      <w:r>
        <w:t xml:space="preserve">                - $ref: 'TS28623_GenericNrm.yaml#/components/schemas/SubNetwork-Attr'</w:t>
      </w:r>
    </w:p>
    <w:p w14:paraId="11958370" w14:textId="77777777" w:rsidR="00557CE5" w:rsidRDefault="00557CE5" w:rsidP="00557CE5">
      <w:pPr>
        <w:pStyle w:val="PL"/>
      </w:pPr>
      <w:r>
        <w:t xml:space="preserve">        - $ref: 'TS28623_GenericNrm.yaml#/components/schemas/SubNetwork-ncO'</w:t>
      </w:r>
    </w:p>
    <w:p w14:paraId="2FE0248C" w14:textId="77777777" w:rsidR="00557CE5" w:rsidRDefault="00557CE5" w:rsidP="00557CE5">
      <w:pPr>
        <w:pStyle w:val="PL"/>
      </w:pPr>
      <w:r>
        <w:t xml:space="preserve">        - type: object</w:t>
      </w:r>
    </w:p>
    <w:p w14:paraId="44E6E5ED" w14:textId="77777777" w:rsidR="00557CE5" w:rsidRDefault="00557CE5" w:rsidP="00557CE5">
      <w:pPr>
        <w:pStyle w:val="PL"/>
      </w:pPr>
      <w:r>
        <w:t xml:space="preserve">          properties:</w:t>
      </w:r>
    </w:p>
    <w:p w14:paraId="690F917B" w14:textId="77777777" w:rsidR="00557CE5" w:rsidRDefault="00557CE5" w:rsidP="00557CE5">
      <w:pPr>
        <w:pStyle w:val="PL"/>
      </w:pPr>
      <w:r>
        <w:t xml:space="preserve">            SubNetwork:</w:t>
      </w:r>
    </w:p>
    <w:p w14:paraId="154D1A77" w14:textId="77777777" w:rsidR="00557CE5" w:rsidRDefault="00557CE5" w:rsidP="00557CE5">
      <w:pPr>
        <w:pStyle w:val="PL"/>
      </w:pPr>
      <w:r>
        <w:t xml:space="preserve">              $ref: '#/components/schemas/SubNetwork-Multiple'</w:t>
      </w:r>
    </w:p>
    <w:p w14:paraId="49FD0798" w14:textId="77777777" w:rsidR="00557CE5" w:rsidRDefault="00557CE5" w:rsidP="00557CE5">
      <w:pPr>
        <w:pStyle w:val="PL"/>
      </w:pPr>
      <w:r>
        <w:t xml:space="preserve">            NetworkSlice:</w:t>
      </w:r>
    </w:p>
    <w:p w14:paraId="0B192D2F" w14:textId="77777777" w:rsidR="00557CE5" w:rsidRDefault="00557CE5" w:rsidP="00557CE5">
      <w:pPr>
        <w:pStyle w:val="PL"/>
      </w:pPr>
      <w:r>
        <w:t xml:space="preserve">              $ref: '#/components/schemas/NetworkSlice-Multiple'</w:t>
      </w:r>
    </w:p>
    <w:p w14:paraId="5FE72B2E" w14:textId="77777777" w:rsidR="00557CE5" w:rsidRDefault="00557CE5" w:rsidP="00557CE5">
      <w:pPr>
        <w:pStyle w:val="PL"/>
      </w:pPr>
      <w:r>
        <w:t xml:space="preserve">            NetworkSliceSubnet:</w:t>
      </w:r>
    </w:p>
    <w:p w14:paraId="42706C03" w14:textId="77777777" w:rsidR="00557CE5" w:rsidRDefault="00557CE5" w:rsidP="00557CE5">
      <w:pPr>
        <w:pStyle w:val="PL"/>
      </w:pPr>
      <w:r>
        <w:t xml:space="preserve">              $ref: '#/components/schemas/NetworkSliceSubnet-Multiple'</w:t>
      </w:r>
    </w:p>
    <w:p w14:paraId="6DEC82EF" w14:textId="77777777" w:rsidR="00557CE5" w:rsidRDefault="00557CE5" w:rsidP="00557CE5">
      <w:pPr>
        <w:pStyle w:val="PL"/>
      </w:pPr>
      <w:r>
        <w:t xml:space="preserve">            EP_Transport:</w:t>
      </w:r>
    </w:p>
    <w:p w14:paraId="2567EE7B" w14:textId="77777777" w:rsidR="00557CE5" w:rsidRDefault="00557CE5" w:rsidP="00557CE5">
      <w:pPr>
        <w:pStyle w:val="PL"/>
      </w:pPr>
      <w:r>
        <w:t xml:space="preserve">              $ref: '#/components/schemas/EP_Transport-Multiple'</w:t>
      </w:r>
    </w:p>
    <w:p w14:paraId="1F34AEA4" w14:textId="77777777" w:rsidR="00557CE5" w:rsidRDefault="00557CE5" w:rsidP="00557CE5">
      <w:pPr>
        <w:pStyle w:val="PL"/>
      </w:pPr>
      <w:r>
        <w:t xml:space="preserve">            NetworkSliceSubnetProviderCapabilities:</w:t>
      </w:r>
    </w:p>
    <w:p w14:paraId="431C87C5" w14:textId="77777777" w:rsidR="00557CE5" w:rsidRDefault="00557CE5" w:rsidP="00557CE5">
      <w:pPr>
        <w:pStyle w:val="PL"/>
      </w:pPr>
      <w:r>
        <w:t xml:space="preserve">              $ref: '#/components/schemas/NetworkSliceSubnetProviderCapabilities-Multiple'</w:t>
      </w:r>
    </w:p>
    <w:p w14:paraId="38916144" w14:textId="77777777" w:rsidR="00557CE5" w:rsidRDefault="00557CE5" w:rsidP="00557CE5">
      <w:pPr>
        <w:pStyle w:val="PL"/>
      </w:pPr>
      <w:r>
        <w:t xml:space="preserve">            FeasibilityCheckAndReservationJob:</w:t>
      </w:r>
    </w:p>
    <w:p w14:paraId="3C4D393B" w14:textId="77777777" w:rsidR="00557CE5" w:rsidRDefault="00557CE5" w:rsidP="00557CE5">
      <w:pPr>
        <w:pStyle w:val="PL"/>
      </w:pPr>
      <w:r>
        <w:t xml:space="preserve">              $ref: '#/components/schemas/FeasibilityCheckAndReservationJob-Multiple'</w:t>
      </w:r>
    </w:p>
    <w:p w14:paraId="799969DE" w14:textId="77777777" w:rsidR="00557CE5" w:rsidRDefault="00557CE5" w:rsidP="00557CE5">
      <w:pPr>
        <w:pStyle w:val="PL"/>
      </w:pPr>
      <w:r>
        <w:t xml:space="preserve">            NetworkSliceController:</w:t>
      </w:r>
    </w:p>
    <w:p w14:paraId="0D7F56E6" w14:textId="77777777" w:rsidR="00557CE5" w:rsidRDefault="00557CE5" w:rsidP="00557CE5">
      <w:pPr>
        <w:pStyle w:val="PL"/>
      </w:pPr>
      <w:r>
        <w:t xml:space="preserve">              $ref: '#/components/schemas/NetworkSliceController-Multiple'</w:t>
      </w:r>
    </w:p>
    <w:p w14:paraId="693562BC" w14:textId="77777777" w:rsidR="00557CE5" w:rsidRDefault="00557CE5" w:rsidP="00557CE5">
      <w:pPr>
        <w:pStyle w:val="PL"/>
      </w:pPr>
      <w:r>
        <w:t xml:space="preserve">            NetworkSliceSubnetController:</w:t>
      </w:r>
    </w:p>
    <w:p w14:paraId="4019B471" w14:textId="77777777" w:rsidR="00557CE5" w:rsidRDefault="00557CE5" w:rsidP="00557CE5">
      <w:pPr>
        <w:pStyle w:val="PL"/>
      </w:pPr>
      <w:r>
        <w:t xml:space="preserve">              $ref: '#/components/schemas/NetworkSliceSubnetController-Multiple'</w:t>
      </w:r>
    </w:p>
    <w:p w14:paraId="352C2D57" w14:textId="77777777" w:rsidR="00557CE5" w:rsidRDefault="00557CE5" w:rsidP="00557CE5">
      <w:pPr>
        <w:pStyle w:val="PL"/>
      </w:pPr>
    </w:p>
    <w:p w14:paraId="7AD437B9" w14:textId="77777777" w:rsidR="00557CE5" w:rsidRDefault="00557CE5" w:rsidP="00557CE5">
      <w:pPr>
        <w:pStyle w:val="PL"/>
      </w:pPr>
    </w:p>
    <w:p w14:paraId="3A6A9B3C" w14:textId="77777777" w:rsidR="00557CE5" w:rsidRDefault="00557CE5" w:rsidP="00557CE5">
      <w:pPr>
        <w:pStyle w:val="PL"/>
      </w:pPr>
      <w:r>
        <w:t xml:space="preserve">    NetworkSlice-Single:</w:t>
      </w:r>
    </w:p>
    <w:p w14:paraId="26D21D59" w14:textId="77777777" w:rsidR="00557CE5" w:rsidRDefault="00557CE5" w:rsidP="00557CE5">
      <w:pPr>
        <w:pStyle w:val="PL"/>
      </w:pPr>
      <w:r>
        <w:t xml:space="preserve">      allOf:</w:t>
      </w:r>
    </w:p>
    <w:p w14:paraId="65BC9CEC" w14:textId="77777777" w:rsidR="00557CE5" w:rsidRDefault="00557CE5" w:rsidP="00557CE5">
      <w:pPr>
        <w:pStyle w:val="PL"/>
      </w:pPr>
      <w:r>
        <w:t xml:space="preserve">        - $ref: 'TS28623_GenericNrm.yaml#/components/schemas/Top'</w:t>
      </w:r>
    </w:p>
    <w:p w14:paraId="0FDCEF6A" w14:textId="77777777" w:rsidR="00557CE5" w:rsidRDefault="00557CE5" w:rsidP="00557CE5">
      <w:pPr>
        <w:pStyle w:val="PL"/>
      </w:pPr>
      <w:r>
        <w:t xml:space="preserve">        - type: object</w:t>
      </w:r>
    </w:p>
    <w:p w14:paraId="29D97BA4" w14:textId="77777777" w:rsidR="00557CE5" w:rsidRDefault="00557CE5" w:rsidP="00557CE5">
      <w:pPr>
        <w:pStyle w:val="PL"/>
      </w:pPr>
      <w:r>
        <w:t xml:space="preserve">          properties:</w:t>
      </w:r>
    </w:p>
    <w:p w14:paraId="17691D05" w14:textId="77777777" w:rsidR="00557CE5" w:rsidRDefault="00557CE5" w:rsidP="00557CE5">
      <w:pPr>
        <w:pStyle w:val="PL"/>
      </w:pPr>
      <w:r>
        <w:t xml:space="preserve">            attributes:</w:t>
      </w:r>
    </w:p>
    <w:p w14:paraId="368B0582" w14:textId="77777777" w:rsidR="00557CE5" w:rsidRDefault="00557CE5" w:rsidP="00557CE5">
      <w:pPr>
        <w:pStyle w:val="PL"/>
      </w:pPr>
      <w:r>
        <w:t xml:space="preserve">              allOf:</w:t>
      </w:r>
    </w:p>
    <w:p w14:paraId="0E5F2B04" w14:textId="77777777" w:rsidR="00557CE5" w:rsidRDefault="00557CE5" w:rsidP="00557CE5">
      <w:pPr>
        <w:pStyle w:val="PL"/>
      </w:pPr>
      <w:r>
        <w:t xml:space="preserve">                - type: object</w:t>
      </w:r>
    </w:p>
    <w:p w14:paraId="7401E34F" w14:textId="77777777" w:rsidR="00557CE5" w:rsidRDefault="00557CE5" w:rsidP="00557CE5">
      <w:pPr>
        <w:pStyle w:val="PL"/>
      </w:pPr>
      <w:r>
        <w:t xml:space="preserve">                  properties:</w:t>
      </w:r>
    </w:p>
    <w:p w14:paraId="077A4A02" w14:textId="77777777" w:rsidR="00557CE5" w:rsidRDefault="00557CE5" w:rsidP="00557CE5">
      <w:pPr>
        <w:pStyle w:val="PL"/>
      </w:pPr>
      <w:r>
        <w:t xml:space="preserve">                    networkSliceSubnetRef:</w:t>
      </w:r>
    </w:p>
    <w:p w14:paraId="7975EF63" w14:textId="77777777" w:rsidR="00557CE5" w:rsidRDefault="00557CE5" w:rsidP="00557CE5">
      <w:pPr>
        <w:pStyle w:val="PL"/>
      </w:pPr>
      <w:r>
        <w:t xml:space="preserve">                      $ref: 'TS28623_ComDefs.yaml#/components/schemas/Dn'</w:t>
      </w:r>
    </w:p>
    <w:p w14:paraId="3C6D9FCD" w14:textId="77777777" w:rsidR="00557CE5" w:rsidRDefault="00557CE5" w:rsidP="00557CE5">
      <w:pPr>
        <w:pStyle w:val="PL"/>
      </w:pPr>
      <w:r>
        <w:t xml:space="preserve">                    operationalState:</w:t>
      </w:r>
    </w:p>
    <w:p w14:paraId="5498589C" w14:textId="77777777" w:rsidR="00557CE5" w:rsidRDefault="00557CE5" w:rsidP="00557CE5">
      <w:pPr>
        <w:pStyle w:val="PL"/>
      </w:pPr>
      <w:r>
        <w:t xml:space="preserve">                      $ref: 'TS28623_ComDefs.yaml#/components/schemas/OperationalState'</w:t>
      </w:r>
    </w:p>
    <w:p w14:paraId="738C2A0B" w14:textId="77777777" w:rsidR="00557CE5" w:rsidRDefault="00557CE5" w:rsidP="00557CE5">
      <w:pPr>
        <w:pStyle w:val="PL"/>
      </w:pPr>
      <w:r>
        <w:t xml:space="preserve">                    administrativeState:</w:t>
      </w:r>
    </w:p>
    <w:p w14:paraId="6335CBE0" w14:textId="77777777" w:rsidR="00557CE5" w:rsidRDefault="00557CE5" w:rsidP="00557CE5">
      <w:pPr>
        <w:pStyle w:val="PL"/>
      </w:pPr>
      <w:r>
        <w:t xml:space="preserve">                      $ref: 'TS28623_ComDefs.yaml#/components/schemas/AdministrativeState'</w:t>
      </w:r>
    </w:p>
    <w:p w14:paraId="21DB2F29" w14:textId="77777777" w:rsidR="00557CE5" w:rsidRDefault="00557CE5" w:rsidP="00557CE5">
      <w:pPr>
        <w:pStyle w:val="PL"/>
      </w:pPr>
      <w:r>
        <w:t xml:space="preserve">                    serviceProfileList:</w:t>
      </w:r>
    </w:p>
    <w:p w14:paraId="70AD091D" w14:textId="77777777" w:rsidR="00557CE5" w:rsidRDefault="00557CE5" w:rsidP="00557CE5">
      <w:pPr>
        <w:pStyle w:val="PL"/>
      </w:pPr>
      <w:r>
        <w:t xml:space="preserve">                      $ref: '#/components/schemas/ServiceProfileList'</w:t>
      </w:r>
    </w:p>
    <w:p w14:paraId="394399D8" w14:textId="77777777" w:rsidR="00557CE5" w:rsidRDefault="00557CE5" w:rsidP="00557CE5">
      <w:pPr>
        <w:pStyle w:val="PL"/>
      </w:pPr>
      <w:r>
        <w:t xml:space="preserve">                    networkSliceControllerRef:</w:t>
      </w:r>
    </w:p>
    <w:p w14:paraId="7171B421" w14:textId="77777777" w:rsidR="00557CE5" w:rsidRDefault="00557CE5" w:rsidP="00557CE5">
      <w:pPr>
        <w:pStyle w:val="PL"/>
      </w:pPr>
      <w:r>
        <w:t xml:space="preserve">                      $ref: 'TS28623_ComDefs.yaml#/components/schemas/DnList'</w:t>
      </w:r>
    </w:p>
    <w:p w14:paraId="32184CD3" w14:textId="77777777" w:rsidR="00557CE5" w:rsidRDefault="00557CE5" w:rsidP="00557CE5">
      <w:pPr>
        <w:pStyle w:val="PL"/>
      </w:pPr>
    </w:p>
    <w:p w14:paraId="694817C9" w14:textId="77777777" w:rsidR="00557CE5" w:rsidRDefault="00557CE5" w:rsidP="00557CE5">
      <w:pPr>
        <w:pStyle w:val="PL"/>
      </w:pPr>
      <w:r>
        <w:t xml:space="preserve">    NetworkSliceSubnet-Single:</w:t>
      </w:r>
    </w:p>
    <w:p w14:paraId="0DC571C2" w14:textId="77777777" w:rsidR="00557CE5" w:rsidRDefault="00557CE5" w:rsidP="00557CE5">
      <w:pPr>
        <w:pStyle w:val="PL"/>
      </w:pPr>
      <w:r>
        <w:t xml:space="preserve">      allOf:</w:t>
      </w:r>
    </w:p>
    <w:p w14:paraId="6AA9DCFE" w14:textId="77777777" w:rsidR="00557CE5" w:rsidRDefault="00557CE5" w:rsidP="00557CE5">
      <w:pPr>
        <w:pStyle w:val="PL"/>
      </w:pPr>
      <w:r>
        <w:t xml:space="preserve">        - $ref: 'TS28623_GenericNrm.yaml#/components/schemas/Top'</w:t>
      </w:r>
    </w:p>
    <w:p w14:paraId="118FDAFC" w14:textId="77777777" w:rsidR="00557CE5" w:rsidRDefault="00557CE5" w:rsidP="00557CE5">
      <w:pPr>
        <w:pStyle w:val="PL"/>
      </w:pPr>
      <w:r>
        <w:lastRenderedPageBreak/>
        <w:t xml:space="preserve">        - type: object</w:t>
      </w:r>
    </w:p>
    <w:p w14:paraId="56D0BFCD" w14:textId="77777777" w:rsidR="00557CE5" w:rsidRDefault="00557CE5" w:rsidP="00557CE5">
      <w:pPr>
        <w:pStyle w:val="PL"/>
      </w:pPr>
      <w:r>
        <w:t xml:space="preserve">          properties:</w:t>
      </w:r>
    </w:p>
    <w:p w14:paraId="215AF58A" w14:textId="77777777" w:rsidR="00557CE5" w:rsidRDefault="00557CE5" w:rsidP="00557CE5">
      <w:pPr>
        <w:pStyle w:val="PL"/>
      </w:pPr>
      <w:r>
        <w:t xml:space="preserve">            attributes:</w:t>
      </w:r>
    </w:p>
    <w:p w14:paraId="398A6F59" w14:textId="77777777" w:rsidR="00557CE5" w:rsidRDefault="00557CE5" w:rsidP="00557CE5">
      <w:pPr>
        <w:pStyle w:val="PL"/>
      </w:pPr>
      <w:r>
        <w:t xml:space="preserve">              allOf:</w:t>
      </w:r>
    </w:p>
    <w:p w14:paraId="0EDE765D" w14:textId="77777777" w:rsidR="00557CE5" w:rsidRDefault="00557CE5" w:rsidP="00557CE5">
      <w:pPr>
        <w:pStyle w:val="PL"/>
      </w:pPr>
      <w:r>
        <w:t xml:space="preserve">                - type: object</w:t>
      </w:r>
    </w:p>
    <w:p w14:paraId="076F76C6" w14:textId="77777777" w:rsidR="00557CE5" w:rsidRDefault="00557CE5" w:rsidP="00557CE5">
      <w:pPr>
        <w:pStyle w:val="PL"/>
      </w:pPr>
      <w:r>
        <w:t xml:space="preserve">                  properties:</w:t>
      </w:r>
    </w:p>
    <w:p w14:paraId="5A2C4B1E" w14:textId="77777777" w:rsidR="00557CE5" w:rsidRDefault="00557CE5" w:rsidP="00557CE5">
      <w:pPr>
        <w:pStyle w:val="PL"/>
      </w:pPr>
      <w:r>
        <w:t xml:space="preserve">                    managedFunctionRefList:</w:t>
      </w:r>
    </w:p>
    <w:p w14:paraId="704A98C9" w14:textId="77777777" w:rsidR="00557CE5" w:rsidRDefault="00557CE5" w:rsidP="00557CE5">
      <w:pPr>
        <w:pStyle w:val="PL"/>
      </w:pPr>
      <w:r>
        <w:t xml:space="preserve">                      $ref: 'TS28623_ComDefs.yaml#/components/schemas/DnList'</w:t>
      </w:r>
    </w:p>
    <w:p w14:paraId="78D43D85" w14:textId="77777777" w:rsidR="00557CE5" w:rsidRDefault="00557CE5" w:rsidP="00557CE5">
      <w:pPr>
        <w:pStyle w:val="PL"/>
      </w:pPr>
      <w:r>
        <w:t xml:space="preserve">                    networkSliceSubnetRefList:</w:t>
      </w:r>
    </w:p>
    <w:p w14:paraId="014903BE" w14:textId="77777777" w:rsidR="00557CE5" w:rsidRDefault="00557CE5" w:rsidP="00557CE5">
      <w:pPr>
        <w:pStyle w:val="PL"/>
      </w:pPr>
      <w:r>
        <w:t xml:space="preserve">                      $ref: 'TS28623_ComDefs.yaml#/components/schemas/DnList'</w:t>
      </w:r>
    </w:p>
    <w:p w14:paraId="69213D34" w14:textId="77777777" w:rsidR="00557CE5" w:rsidRDefault="00557CE5" w:rsidP="00557CE5">
      <w:pPr>
        <w:pStyle w:val="PL"/>
      </w:pPr>
      <w:r>
        <w:t xml:space="preserve">                    operationalState:</w:t>
      </w:r>
    </w:p>
    <w:p w14:paraId="3B35E209" w14:textId="77777777" w:rsidR="00557CE5" w:rsidRDefault="00557CE5" w:rsidP="00557CE5">
      <w:pPr>
        <w:pStyle w:val="PL"/>
      </w:pPr>
      <w:r>
        <w:t xml:space="preserve">                      $ref: 'TS28623_ComDefs.yaml#/components/schemas/OperationalState'</w:t>
      </w:r>
    </w:p>
    <w:p w14:paraId="1D2D5906" w14:textId="77777777" w:rsidR="00557CE5" w:rsidRDefault="00557CE5" w:rsidP="00557CE5">
      <w:pPr>
        <w:pStyle w:val="PL"/>
      </w:pPr>
      <w:r>
        <w:t xml:space="preserve">                    administrativeState:</w:t>
      </w:r>
    </w:p>
    <w:p w14:paraId="6FBD0847" w14:textId="77777777" w:rsidR="00557CE5" w:rsidRDefault="00557CE5" w:rsidP="00557CE5">
      <w:pPr>
        <w:pStyle w:val="PL"/>
      </w:pPr>
      <w:r>
        <w:t xml:space="preserve">                      $ref: 'TS28623_ComDefs.yaml#/components/schemas/AdministrativeState'</w:t>
      </w:r>
    </w:p>
    <w:p w14:paraId="41F38879" w14:textId="77777777" w:rsidR="00557CE5" w:rsidRDefault="00557CE5" w:rsidP="00557CE5">
      <w:pPr>
        <w:pStyle w:val="PL"/>
      </w:pPr>
      <w:r>
        <w:t xml:space="preserve">                    nsInfo:</w:t>
      </w:r>
    </w:p>
    <w:p w14:paraId="36C76D63" w14:textId="77777777" w:rsidR="00557CE5" w:rsidRDefault="00557CE5" w:rsidP="00557CE5">
      <w:pPr>
        <w:pStyle w:val="PL"/>
      </w:pPr>
      <w:r>
        <w:t xml:space="preserve">                      $ref: '#/components/schemas/NsInfo'</w:t>
      </w:r>
    </w:p>
    <w:p w14:paraId="1BBC4A3B" w14:textId="77777777" w:rsidR="00557CE5" w:rsidRDefault="00557CE5" w:rsidP="00557CE5">
      <w:pPr>
        <w:pStyle w:val="PL"/>
      </w:pPr>
      <w:r>
        <w:t xml:space="preserve">                    sliceProfileList:</w:t>
      </w:r>
    </w:p>
    <w:p w14:paraId="2178760E" w14:textId="77777777" w:rsidR="00557CE5" w:rsidRDefault="00557CE5" w:rsidP="00557CE5">
      <w:pPr>
        <w:pStyle w:val="PL"/>
      </w:pPr>
      <w:r>
        <w:t xml:space="preserve">                      $ref: '#/components/schemas/SliceProfileList'</w:t>
      </w:r>
    </w:p>
    <w:p w14:paraId="2555A88A" w14:textId="77777777" w:rsidR="00557CE5" w:rsidRDefault="00557CE5" w:rsidP="00557CE5">
      <w:pPr>
        <w:pStyle w:val="PL"/>
      </w:pPr>
      <w:r>
        <w:t xml:space="preserve">                    epTransportRefList:</w:t>
      </w:r>
    </w:p>
    <w:p w14:paraId="622F8B79" w14:textId="77777777" w:rsidR="00557CE5" w:rsidRDefault="00557CE5" w:rsidP="00557CE5">
      <w:pPr>
        <w:pStyle w:val="PL"/>
      </w:pPr>
      <w:r>
        <w:t xml:space="preserve">                      $ref: 'TS28623_ComDefs.yaml#/components/schemas/DnList'</w:t>
      </w:r>
    </w:p>
    <w:p w14:paraId="55069CE3" w14:textId="77777777" w:rsidR="00557CE5" w:rsidRDefault="00557CE5" w:rsidP="00557CE5">
      <w:pPr>
        <w:pStyle w:val="PL"/>
      </w:pPr>
      <w:r>
        <w:t xml:space="preserve">                    priorityLabel:</w:t>
      </w:r>
    </w:p>
    <w:p w14:paraId="79BD9AEF" w14:textId="77777777" w:rsidR="00557CE5" w:rsidRDefault="00557CE5" w:rsidP="00557CE5">
      <w:pPr>
        <w:pStyle w:val="PL"/>
      </w:pPr>
      <w:r>
        <w:t xml:space="preserve">                      type: integer</w:t>
      </w:r>
    </w:p>
    <w:p w14:paraId="79EDC74B" w14:textId="77777777" w:rsidR="00557CE5" w:rsidRDefault="00557CE5" w:rsidP="00557CE5">
      <w:pPr>
        <w:pStyle w:val="PL"/>
      </w:pPr>
      <w:r>
        <w:t xml:space="preserve">                    networkSliceSubnetType:</w:t>
      </w:r>
    </w:p>
    <w:p w14:paraId="32038DD8" w14:textId="77777777" w:rsidR="00557CE5" w:rsidRDefault="00557CE5" w:rsidP="00557CE5">
      <w:pPr>
        <w:pStyle w:val="PL"/>
      </w:pPr>
      <w:r>
        <w:t xml:space="preserve">                      type: string</w:t>
      </w:r>
    </w:p>
    <w:p w14:paraId="4D656C36" w14:textId="77777777" w:rsidR="00557CE5" w:rsidRDefault="00557CE5" w:rsidP="00557CE5">
      <w:pPr>
        <w:pStyle w:val="PL"/>
      </w:pPr>
      <w:r>
        <w:t xml:space="preserve">                      enum:</w:t>
      </w:r>
    </w:p>
    <w:p w14:paraId="46F53E2A" w14:textId="77777777" w:rsidR="00557CE5" w:rsidRDefault="00557CE5" w:rsidP="00557CE5">
      <w:pPr>
        <w:pStyle w:val="PL"/>
      </w:pPr>
      <w:r>
        <w:t xml:space="preserve">                        - TOP_SLICESUBNET</w:t>
      </w:r>
    </w:p>
    <w:p w14:paraId="495EB656" w14:textId="77777777" w:rsidR="00557CE5" w:rsidRDefault="00557CE5" w:rsidP="00557CE5">
      <w:pPr>
        <w:pStyle w:val="PL"/>
      </w:pPr>
      <w:r>
        <w:t xml:space="preserve">                        - RAN_SLICESUBNET</w:t>
      </w:r>
    </w:p>
    <w:p w14:paraId="5185DC5B" w14:textId="77777777" w:rsidR="00557CE5" w:rsidRDefault="00557CE5" w:rsidP="00557CE5">
      <w:pPr>
        <w:pStyle w:val="PL"/>
      </w:pPr>
      <w:r>
        <w:t xml:space="preserve">                        - CN_SLICESUBNET</w:t>
      </w:r>
    </w:p>
    <w:p w14:paraId="1763641B" w14:textId="77777777" w:rsidR="00557CE5" w:rsidRDefault="00557CE5" w:rsidP="00557CE5">
      <w:pPr>
        <w:pStyle w:val="PL"/>
      </w:pPr>
      <w:r>
        <w:t xml:space="preserve">                    networkSliceSubnetControllerRef:</w:t>
      </w:r>
    </w:p>
    <w:p w14:paraId="5B041981" w14:textId="77777777" w:rsidR="00557CE5" w:rsidRDefault="00557CE5" w:rsidP="00557CE5">
      <w:pPr>
        <w:pStyle w:val="PL"/>
      </w:pPr>
      <w:r>
        <w:t xml:space="preserve">                      $ref: 'TS28623_ComDefs.yaml#/components/schemas/DnList'</w:t>
      </w:r>
    </w:p>
    <w:p w14:paraId="47533E75" w14:textId="77777777" w:rsidR="00557CE5" w:rsidRDefault="00557CE5" w:rsidP="00557CE5">
      <w:pPr>
        <w:pStyle w:val="PL"/>
      </w:pPr>
    </w:p>
    <w:p w14:paraId="5F8FEB1D" w14:textId="77777777" w:rsidR="00557CE5" w:rsidRDefault="00557CE5" w:rsidP="00557CE5">
      <w:pPr>
        <w:pStyle w:val="PL"/>
      </w:pPr>
      <w:r>
        <w:t xml:space="preserve">    EP_Transport-Single:</w:t>
      </w:r>
    </w:p>
    <w:p w14:paraId="2F3BA4DB" w14:textId="77777777" w:rsidR="00557CE5" w:rsidRDefault="00557CE5" w:rsidP="00557CE5">
      <w:pPr>
        <w:pStyle w:val="PL"/>
      </w:pPr>
      <w:r>
        <w:t xml:space="preserve">      allOf:</w:t>
      </w:r>
    </w:p>
    <w:p w14:paraId="1E303FED" w14:textId="77777777" w:rsidR="00557CE5" w:rsidRDefault="00557CE5" w:rsidP="00557CE5">
      <w:pPr>
        <w:pStyle w:val="PL"/>
      </w:pPr>
      <w:r>
        <w:t xml:space="preserve">        - $ref: 'TS28623_GenericNrm.yaml#/components/schemas/Top'</w:t>
      </w:r>
    </w:p>
    <w:p w14:paraId="3C111CD2" w14:textId="77777777" w:rsidR="00557CE5" w:rsidRDefault="00557CE5" w:rsidP="00557CE5">
      <w:pPr>
        <w:pStyle w:val="PL"/>
      </w:pPr>
      <w:r>
        <w:t xml:space="preserve">        - type: object</w:t>
      </w:r>
    </w:p>
    <w:p w14:paraId="778B8731" w14:textId="77777777" w:rsidR="00557CE5" w:rsidRDefault="00557CE5" w:rsidP="00557CE5">
      <w:pPr>
        <w:pStyle w:val="PL"/>
      </w:pPr>
      <w:r>
        <w:t xml:space="preserve">          properties:</w:t>
      </w:r>
    </w:p>
    <w:p w14:paraId="3ECE5A03" w14:textId="77777777" w:rsidR="00557CE5" w:rsidRDefault="00557CE5" w:rsidP="00557CE5">
      <w:pPr>
        <w:pStyle w:val="PL"/>
      </w:pPr>
      <w:r>
        <w:t xml:space="preserve">            attributes:</w:t>
      </w:r>
    </w:p>
    <w:p w14:paraId="0D5FFEA2" w14:textId="77777777" w:rsidR="00557CE5" w:rsidRDefault="00557CE5" w:rsidP="00557CE5">
      <w:pPr>
        <w:pStyle w:val="PL"/>
      </w:pPr>
      <w:r>
        <w:t xml:space="preserve">              type: object</w:t>
      </w:r>
    </w:p>
    <w:p w14:paraId="36B842A7" w14:textId="77777777" w:rsidR="00557CE5" w:rsidRDefault="00557CE5" w:rsidP="00557CE5">
      <w:pPr>
        <w:pStyle w:val="PL"/>
      </w:pPr>
      <w:r>
        <w:t xml:space="preserve">              properties:</w:t>
      </w:r>
    </w:p>
    <w:p w14:paraId="55E1C42D" w14:textId="77777777" w:rsidR="00557CE5" w:rsidRDefault="00557CE5" w:rsidP="00557CE5">
      <w:pPr>
        <w:pStyle w:val="PL"/>
      </w:pPr>
      <w:r>
        <w:t xml:space="preserve">                ipAddress:</w:t>
      </w:r>
    </w:p>
    <w:p w14:paraId="512FE570" w14:textId="77777777" w:rsidR="00557CE5" w:rsidRDefault="00557CE5" w:rsidP="00557CE5">
      <w:pPr>
        <w:pStyle w:val="PL"/>
      </w:pPr>
      <w:r>
        <w:t xml:space="preserve">                  $ref: '#/components/schemas/IpAddress'</w:t>
      </w:r>
    </w:p>
    <w:p w14:paraId="3581D387" w14:textId="77777777" w:rsidR="00557CE5" w:rsidRDefault="00557CE5" w:rsidP="00557CE5">
      <w:pPr>
        <w:pStyle w:val="PL"/>
      </w:pPr>
      <w:r>
        <w:t xml:space="preserve">                localLogicalInterfaceInfo:</w:t>
      </w:r>
    </w:p>
    <w:p w14:paraId="509CB3B7" w14:textId="77777777" w:rsidR="00557CE5" w:rsidRDefault="00557CE5" w:rsidP="00557CE5">
      <w:pPr>
        <w:pStyle w:val="PL"/>
      </w:pPr>
      <w:r>
        <w:t xml:space="preserve">                  $ref: '#/components/schemas/LogicalInterfaceInfo'</w:t>
      </w:r>
    </w:p>
    <w:p w14:paraId="26A74CDF" w14:textId="77777777" w:rsidR="00557CE5" w:rsidRDefault="00557CE5" w:rsidP="00557CE5">
      <w:pPr>
        <w:pStyle w:val="PL"/>
      </w:pPr>
      <w:r>
        <w:t xml:space="preserve">                qosProfile:</w:t>
      </w:r>
    </w:p>
    <w:p w14:paraId="7B3CD53C" w14:textId="77777777" w:rsidR="00557CE5" w:rsidRDefault="00557CE5" w:rsidP="00557CE5">
      <w:pPr>
        <w:pStyle w:val="PL"/>
      </w:pPr>
      <w:r>
        <w:t xml:space="preserve">                  type: string </w:t>
      </w:r>
    </w:p>
    <w:p w14:paraId="67CD50E9" w14:textId="77777777" w:rsidR="00557CE5" w:rsidRDefault="00557CE5" w:rsidP="00557CE5">
      <w:pPr>
        <w:pStyle w:val="PL"/>
      </w:pPr>
      <w:r>
        <w:t xml:space="preserve">                epApplicationRefs:</w:t>
      </w:r>
    </w:p>
    <w:p w14:paraId="4AA5ED0F" w14:textId="77777777" w:rsidR="00557CE5" w:rsidRDefault="00557CE5" w:rsidP="00557CE5">
      <w:pPr>
        <w:pStyle w:val="PL"/>
      </w:pPr>
      <w:r>
        <w:t xml:space="preserve">                  $ref: 'TS28623_ComDefs.yaml#/components/schemas/DnList'</w:t>
      </w:r>
    </w:p>
    <w:p w14:paraId="5A84404C" w14:textId="77777777" w:rsidR="00557CE5" w:rsidRDefault="00557CE5" w:rsidP="00557CE5">
      <w:pPr>
        <w:pStyle w:val="PL"/>
      </w:pPr>
      <w:r>
        <w:t xml:space="preserve">                connectionPointRefList:</w:t>
      </w:r>
    </w:p>
    <w:p w14:paraId="1EA39A60" w14:textId="77777777" w:rsidR="00557CE5" w:rsidRDefault="00557CE5" w:rsidP="00557CE5">
      <w:pPr>
        <w:pStyle w:val="PL"/>
      </w:pPr>
      <w:r>
        <w:t xml:space="preserve">                  type: array</w:t>
      </w:r>
    </w:p>
    <w:p w14:paraId="05660489" w14:textId="77777777" w:rsidR="00557CE5" w:rsidRDefault="00557CE5" w:rsidP="00557CE5">
      <w:pPr>
        <w:pStyle w:val="PL"/>
      </w:pPr>
      <w:r>
        <w:t xml:space="preserve">                  items:</w:t>
      </w:r>
    </w:p>
    <w:p w14:paraId="35C89CF7" w14:textId="77777777" w:rsidR="00557CE5" w:rsidRDefault="00557CE5" w:rsidP="00557CE5">
      <w:pPr>
        <w:pStyle w:val="PL"/>
      </w:pPr>
      <w:r>
        <w:t xml:space="preserve">                    $ref: '#/components/schemas/ConnectionPointInfo'</w:t>
      </w:r>
    </w:p>
    <w:p w14:paraId="6C3A751D" w14:textId="77777777" w:rsidR="00557CE5" w:rsidRDefault="00557CE5" w:rsidP="00557CE5">
      <w:pPr>
        <w:pStyle w:val="PL"/>
      </w:pPr>
      <w:r>
        <w:t xml:space="preserve">   </w:t>
      </w:r>
    </w:p>
    <w:p w14:paraId="19ABBB05" w14:textId="77777777" w:rsidR="00557CE5" w:rsidRDefault="00557CE5" w:rsidP="00557CE5">
      <w:pPr>
        <w:pStyle w:val="PL"/>
      </w:pPr>
      <w:r>
        <w:t xml:space="preserve">    NetworkSliceSubnetProviderCapabilities-Single:</w:t>
      </w:r>
    </w:p>
    <w:p w14:paraId="6C326E6E" w14:textId="77777777" w:rsidR="00557CE5" w:rsidRDefault="00557CE5" w:rsidP="00557CE5">
      <w:pPr>
        <w:pStyle w:val="PL"/>
      </w:pPr>
      <w:r>
        <w:t xml:space="preserve">      allOf:</w:t>
      </w:r>
    </w:p>
    <w:p w14:paraId="65C353F7" w14:textId="77777777" w:rsidR="00557CE5" w:rsidRDefault="00557CE5" w:rsidP="00557CE5">
      <w:pPr>
        <w:pStyle w:val="PL"/>
      </w:pPr>
      <w:r>
        <w:t xml:space="preserve">        - $ref: 'TS28623_GenericNrm.yaml#/components/schemas/Top'</w:t>
      </w:r>
    </w:p>
    <w:p w14:paraId="11791B0D" w14:textId="77777777" w:rsidR="00557CE5" w:rsidRDefault="00557CE5" w:rsidP="00557CE5">
      <w:pPr>
        <w:pStyle w:val="PL"/>
      </w:pPr>
      <w:r>
        <w:t xml:space="preserve">        - type: object</w:t>
      </w:r>
    </w:p>
    <w:p w14:paraId="6E0F7FE9" w14:textId="77777777" w:rsidR="00557CE5" w:rsidRDefault="00557CE5" w:rsidP="00557CE5">
      <w:pPr>
        <w:pStyle w:val="PL"/>
      </w:pPr>
      <w:r>
        <w:t xml:space="preserve">          properties:</w:t>
      </w:r>
    </w:p>
    <w:p w14:paraId="63AB04B4" w14:textId="77777777" w:rsidR="00557CE5" w:rsidRDefault="00557CE5" w:rsidP="00557CE5">
      <w:pPr>
        <w:pStyle w:val="PL"/>
      </w:pPr>
      <w:r>
        <w:t xml:space="preserve">            attributes:</w:t>
      </w:r>
    </w:p>
    <w:p w14:paraId="32E05F5C" w14:textId="77777777" w:rsidR="00557CE5" w:rsidRDefault="00557CE5" w:rsidP="00557CE5">
      <w:pPr>
        <w:pStyle w:val="PL"/>
      </w:pPr>
      <w:r>
        <w:t xml:space="preserve">              type: object</w:t>
      </w:r>
    </w:p>
    <w:p w14:paraId="64B70A76" w14:textId="77777777" w:rsidR="00557CE5" w:rsidRDefault="00557CE5" w:rsidP="00557CE5">
      <w:pPr>
        <w:pStyle w:val="PL"/>
      </w:pPr>
      <w:r>
        <w:t xml:space="preserve">              properties:</w:t>
      </w:r>
    </w:p>
    <w:p w14:paraId="5D1939FD" w14:textId="77777777" w:rsidR="00557CE5" w:rsidRDefault="00557CE5" w:rsidP="00557CE5">
      <w:pPr>
        <w:pStyle w:val="PL"/>
      </w:pPr>
      <w:r>
        <w:t xml:space="preserve">                dLlatency: </w:t>
      </w:r>
    </w:p>
    <w:p w14:paraId="2BD2990B" w14:textId="77777777" w:rsidR="00557CE5" w:rsidRDefault="00557CE5" w:rsidP="00557CE5">
      <w:pPr>
        <w:pStyle w:val="PL"/>
      </w:pPr>
      <w:r>
        <w:t xml:space="preserve">                  type: integer</w:t>
      </w:r>
    </w:p>
    <w:p w14:paraId="494617AF" w14:textId="77777777" w:rsidR="00557CE5" w:rsidRDefault="00557CE5" w:rsidP="00557CE5">
      <w:pPr>
        <w:pStyle w:val="PL"/>
      </w:pPr>
      <w:r>
        <w:t xml:space="preserve">                uLlatency:</w:t>
      </w:r>
    </w:p>
    <w:p w14:paraId="21076280" w14:textId="77777777" w:rsidR="00557CE5" w:rsidRDefault="00557CE5" w:rsidP="00557CE5">
      <w:pPr>
        <w:pStyle w:val="PL"/>
      </w:pPr>
      <w:r>
        <w:t xml:space="preserve">                  type: integer</w:t>
      </w:r>
    </w:p>
    <w:p w14:paraId="335A9EBE" w14:textId="77777777" w:rsidR="00557CE5" w:rsidRDefault="00557CE5" w:rsidP="00557CE5">
      <w:pPr>
        <w:pStyle w:val="PL"/>
      </w:pPr>
      <w:r>
        <w:t xml:space="preserve">                dLThptPerSliceSubnet:</w:t>
      </w:r>
    </w:p>
    <w:p w14:paraId="3688BB7C" w14:textId="77777777" w:rsidR="00557CE5" w:rsidRDefault="00557CE5" w:rsidP="00557CE5">
      <w:pPr>
        <w:pStyle w:val="PL"/>
      </w:pPr>
      <w:r>
        <w:t xml:space="preserve">                  $ref: '#/components/schemas/XLThpt'</w:t>
      </w:r>
    </w:p>
    <w:p w14:paraId="368D636E" w14:textId="77777777" w:rsidR="00557CE5" w:rsidRDefault="00557CE5" w:rsidP="00557CE5">
      <w:pPr>
        <w:pStyle w:val="PL"/>
      </w:pPr>
      <w:r>
        <w:t xml:space="preserve">                uLThptPerSliceSubnet:</w:t>
      </w:r>
    </w:p>
    <w:p w14:paraId="692C5590" w14:textId="77777777" w:rsidR="00557CE5" w:rsidRDefault="00557CE5" w:rsidP="00557CE5">
      <w:pPr>
        <w:pStyle w:val="PL"/>
      </w:pPr>
      <w:r>
        <w:t xml:space="preserve">                  $ref: '#/components/schemas/XLThpt'</w:t>
      </w:r>
    </w:p>
    <w:p w14:paraId="64DB7703" w14:textId="77777777" w:rsidR="00557CE5" w:rsidRDefault="00557CE5" w:rsidP="00557CE5">
      <w:pPr>
        <w:pStyle w:val="PL"/>
      </w:pPr>
      <w:r>
        <w:t xml:space="preserve">                coverageAreaTAList:</w:t>
      </w:r>
    </w:p>
    <w:p w14:paraId="5271980A" w14:textId="77777777" w:rsidR="00557CE5" w:rsidRDefault="00557CE5" w:rsidP="00557CE5">
      <w:pPr>
        <w:pStyle w:val="PL"/>
      </w:pPr>
      <w:r>
        <w:t xml:space="preserve">                  $ref: 'TS28541_NrNrm.yaml#/components/schemas/NrTacList'</w:t>
      </w:r>
    </w:p>
    <w:p w14:paraId="6AE28B53" w14:textId="77777777" w:rsidR="00557CE5" w:rsidRDefault="00557CE5" w:rsidP="00557CE5">
      <w:pPr>
        <w:pStyle w:val="PL"/>
      </w:pPr>
      <w:r>
        <w:t xml:space="preserve">    FeasibilityCheckAndReservationJob-Single:</w:t>
      </w:r>
    </w:p>
    <w:p w14:paraId="1007EB3D" w14:textId="77777777" w:rsidR="00557CE5" w:rsidRDefault="00557CE5" w:rsidP="00557CE5">
      <w:pPr>
        <w:pStyle w:val="PL"/>
      </w:pPr>
      <w:r>
        <w:t xml:space="preserve">      allOf:</w:t>
      </w:r>
    </w:p>
    <w:p w14:paraId="1AD82ED9" w14:textId="77777777" w:rsidR="00557CE5" w:rsidRDefault="00557CE5" w:rsidP="00557CE5">
      <w:pPr>
        <w:pStyle w:val="PL"/>
      </w:pPr>
      <w:r>
        <w:t xml:space="preserve">        - $ref: 'TS28623_GenericNrm.yaml#/components/schemas/Top'     </w:t>
      </w:r>
    </w:p>
    <w:p w14:paraId="7289EA55" w14:textId="77777777" w:rsidR="00557CE5" w:rsidRDefault="00557CE5" w:rsidP="00557CE5">
      <w:pPr>
        <w:pStyle w:val="PL"/>
      </w:pPr>
      <w:r>
        <w:t xml:space="preserve">        - type: object</w:t>
      </w:r>
    </w:p>
    <w:p w14:paraId="2FEFC53A" w14:textId="77777777" w:rsidR="00557CE5" w:rsidRDefault="00557CE5" w:rsidP="00557CE5">
      <w:pPr>
        <w:pStyle w:val="PL"/>
      </w:pPr>
      <w:r>
        <w:t xml:space="preserve">          properties: </w:t>
      </w:r>
    </w:p>
    <w:p w14:paraId="1C6E0FC6" w14:textId="77777777" w:rsidR="00557CE5" w:rsidRDefault="00557CE5" w:rsidP="00557CE5">
      <w:pPr>
        <w:pStyle w:val="PL"/>
      </w:pPr>
      <w:r>
        <w:t xml:space="preserve">            attributes:</w:t>
      </w:r>
    </w:p>
    <w:p w14:paraId="455FE044" w14:textId="77777777" w:rsidR="00557CE5" w:rsidRDefault="00557CE5" w:rsidP="00557CE5">
      <w:pPr>
        <w:pStyle w:val="PL"/>
      </w:pPr>
      <w:r>
        <w:t xml:space="preserve">              type: object</w:t>
      </w:r>
    </w:p>
    <w:p w14:paraId="0A2B7988" w14:textId="77777777" w:rsidR="00557CE5" w:rsidRDefault="00557CE5" w:rsidP="00557CE5">
      <w:pPr>
        <w:pStyle w:val="PL"/>
      </w:pPr>
      <w:r>
        <w:t xml:space="preserve">              properties:</w:t>
      </w:r>
    </w:p>
    <w:p w14:paraId="40E20E4E" w14:textId="77777777" w:rsidR="00557CE5" w:rsidRDefault="00557CE5" w:rsidP="00557CE5">
      <w:pPr>
        <w:pStyle w:val="PL"/>
      </w:pPr>
      <w:r>
        <w:lastRenderedPageBreak/>
        <w:t xml:space="preserve">                profile:</w:t>
      </w:r>
    </w:p>
    <w:p w14:paraId="3B4B8D25" w14:textId="77777777" w:rsidR="00557CE5" w:rsidRDefault="00557CE5" w:rsidP="00557CE5">
      <w:pPr>
        <w:pStyle w:val="PL"/>
      </w:pPr>
      <w:r>
        <w:t xml:space="preserve">                  oneOf: </w:t>
      </w:r>
    </w:p>
    <w:p w14:paraId="5C7290DE" w14:textId="77777777" w:rsidR="00557CE5" w:rsidRDefault="00557CE5" w:rsidP="00557CE5">
      <w:pPr>
        <w:pStyle w:val="PL"/>
      </w:pPr>
      <w:r>
        <w:t xml:space="preserve">                    - $ref: '#/components/schemas/SliceProfile'</w:t>
      </w:r>
    </w:p>
    <w:p w14:paraId="322C78FB" w14:textId="77777777" w:rsidR="00557CE5" w:rsidRDefault="00557CE5" w:rsidP="00557CE5">
      <w:pPr>
        <w:pStyle w:val="PL"/>
      </w:pPr>
      <w:r>
        <w:t xml:space="preserve">                    - $ref: '#/components/schemas/ServiceProfile'</w:t>
      </w:r>
    </w:p>
    <w:p w14:paraId="6F29F0F9" w14:textId="77777777" w:rsidR="00557CE5" w:rsidRDefault="00557CE5" w:rsidP="00557CE5">
      <w:pPr>
        <w:pStyle w:val="PL"/>
      </w:pPr>
      <w:r>
        <w:t xml:space="preserve">                resourceReservation:</w:t>
      </w:r>
    </w:p>
    <w:p w14:paraId="370E7EB6" w14:textId="77777777" w:rsidR="00557CE5" w:rsidRDefault="00557CE5" w:rsidP="00557CE5">
      <w:pPr>
        <w:pStyle w:val="PL"/>
      </w:pPr>
      <w:r>
        <w:t xml:space="preserve">                  $ref: '#/components/schemas/ResourceReservation'</w:t>
      </w:r>
    </w:p>
    <w:p w14:paraId="421FE881" w14:textId="77777777" w:rsidR="00557CE5" w:rsidRDefault="00557CE5" w:rsidP="00557CE5">
      <w:pPr>
        <w:pStyle w:val="PL"/>
      </w:pPr>
      <w:r>
        <w:t xml:space="preserve">                recommendationRequest:</w:t>
      </w:r>
    </w:p>
    <w:p w14:paraId="5D277547" w14:textId="77777777" w:rsidR="00557CE5" w:rsidRDefault="00557CE5" w:rsidP="00557CE5">
      <w:pPr>
        <w:pStyle w:val="PL"/>
      </w:pPr>
      <w:r>
        <w:t xml:space="preserve">                  $ref: '#/components/schemas/RecommendationRequest'</w:t>
      </w:r>
    </w:p>
    <w:p w14:paraId="4DCB0B85" w14:textId="77777777" w:rsidR="00557CE5" w:rsidRDefault="00557CE5" w:rsidP="00557CE5">
      <w:pPr>
        <w:pStyle w:val="PL"/>
      </w:pPr>
      <w:r>
        <w:t xml:space="preserve">                requestedReservationExpiration:</w:t>
      </w:r>
    </w:p>
    <w:p w14:paraId="0185C849" w14:textId="77777777" w:rsidR="00557CE5" w:rsidRDefault="00557CE5" w:rsidP="00557CE5">
      <w:pPr>
        <w:pStyle w:val="PL"/>
      </w:pPr>
      <w:r>
        <w:t xml:space="preserve">                  $ref: '#/components/schemas/RequestedReservationExpiration'</w:t>
      </w:r>
    </w:p>
    <w:p w14:paraId="04613944" w14:textId="77777777" w:rsidR="00557CE5" w:rsidRDefault="00557CE5" w:rsidP="00557CE5">
      <w:pPr>
        <w:pStyle w:val="PL"/>
      </w:pPr>
      <w:r>
        <w:t xml:space="preserve">                processMonitor:</w:t>
      </w:r>
    </w:p>
    <w:p w14:paraId="20DEA7A5" w14:textId="77777777" w:rsidR="00557CE5" w:rsidRDefault="00557CE5" w:rsidP="00557CE5">
      <w:pPr>
        <w:pStyle w:val="PL"/>
      </w:pPr>
      <w:r>
        <w:t xml:space="preserve">                  $ref: 'TS28623_GenericNrm.yaml#/components/schemas/ProcessMonitor'</w:t>
      </w:r>
    </w:p>
    <w:p w14:paraId="18D21DEC" w14:textId="77777777" w:rsidR="00557CE5" w:rsidRDefault="00557CE5" w:rsidP="00557CE5">
      <w:pPr>
        <w:pStyle w:val="PL"/>
      </w:pPr>
      <w:r>
        <w:t xml:space="preserve">                feasibilityResult:</w:t>
      </w:r>
    </w:p>
    <w:p w14:paraId="4FD2AB08" w14:textId="77777777" w:rsidR="00557CE5" w:rsidRDefault="00557CE5" w:rsidP="00557CE5">
      <w:pPr>
        <w:pStyle w:val="PL"/>
      </w:pPr>
      <w:r>
        <w:t xml:space="preserve">                  $ref: '#/components/schemas/FeasibilityResult'</w:t>
      </w:r>
    </w:p>
    <w:p w14:paraId="5FF82E41" w14:textId="77777777" w:rsidR="00557CE5" w:rsidRDefault="00557CE5" w:rsidP="00557CE5">
      <w:pPr>
        <w:pStyle w:val="PL"/>
      </w:pPr>
      <w:r>
        <w:t xml:space="preserve">                inFeasibleReason:</w:t>
      </w:r>
    </w:p>
    <w:p w14:paraId="4F135BC3" w14:textId="77777777" w:rsidR="00557CE5" w:rsidRDefault="00557CE5" w:rsidP="00557CE5">
      <w:pPr>
        <w:pStyle w:val="PL"/>
      </w:pPr>
      <w:r>
        <w:t xml:space="preserve">                  $ref: '#/components/schemas/InFeasibleReason'</w:t>
      </w:r>
    </w:p>
    <w:p w14:paraId="34B4341D" w14:textId="77777777" w:rsidR="00557CE5" w:rsidRDefault="00557CE5" w:rsidP="00557CE5">
      <w:pPr>
        <w:pStyle w:val="PL"/>
      </w:pPr>
      <w:r>
        <w:t xml:space="preserve">                resourceReservationStatus:</w:t>
      </w:r>
    </w:p>
    <w:p w14:paraId="00400213" w14:textId="77777777" w:rsidR="00557CE5" w:rsidRDefault="00557CE5" w:rsidP="00557CE5">
      <w:pPr>
        <w:pStyle w:val="PL"/>
      </w:pPr>
      <w:r>
        <w:t xml:space="preserve">                  $ref: '#/components/schemas/ResourceReservationStatus'</w:t>
      </w:r>
    </w:p>
    <w:p w14:paraId="329C3598" w14:textId="77777777" w:rsidR="00557CE5" w:rsidRDefault="00557CE5" w:rsidP="00557CE5">
      <w:pPr>
        <w:pStyle w:val="PL"/>
      </w:pPr>
      <w:r>
        <w:t xml:space="preserve">                reservationFailureReason:</w:t>
      </w:r>
    </w:p>
    <w:p w14:paraId="2DC0E5E2" w14:textId="77777777" w:rsidR="00557CE5" w:rsidRDefault="00557CE5" w:rsidP="00557CE5">
      <w:pPr>
        <w:pStyle w:val="PL"/>
      </w:pPr>
      <w:r>
        <w:t xml:space="preserve">                  $ref: '#/components/schemas/ReservationFailureReason'</w:t>
      </w:r>
    </w:p>
    <w:p w14:paraId="5C3FD2E9" w14:textId="77777777" w:rsidR="00557CE5" w:rsidRDefault="00557CE5" w:rsidP="00557CE5">
      <w:pPr>
        <w:pStyle w:val="PL"/>
      </w:pPr>
    </w:p>
    <w:p w14:paraId="178B1D3F" w14:textId="77777777" w:rsidR="00557CE5" w:rsidRDefault="00557CE5" w:rsidP="00557CE5">
      <w:pPr>
        <w:pStyle w:val="PL"/>
      </w:pPr>
      <w:r>
        <w:t xml:space="preserve">                reservationExpiration:</w:t>
      </w:r>
    </w:p>
    <w:p w14:paraId="4EEDC33E" w14:textId="77777777" w:rsidR="00557CE5" w:rsidRDefault="00557CE5" w:rsidP="00557CE5">
      <w:pPr>
        <w:pStyle w:val="PL"/>
      </w:pPr>
      <w:r>
        <w:t xml:space="preserve">                  $ref: '#/components/schemas/ReservationExpiration'</w:t>
      </w:r>
    </w:p>
    <w:p w14:paraId="1267F4B2" w14:textId="77777777" w:rsidR="00557CE5" w:rsidRDefault="00557CE5" w:rsidP="00557CE5">
      <w:pPr>
        <w:pStyle w:val="PL"/>
      </w:pPr>
      <w:r>
        <w:t xml:space="preserve">                recommendedRequirements:</w:t>
      </w:r>
    </w:p>
    <w:p w14:paraId="39231BF8" w14:textId="77777777" w:rsidR="00557CE5" w:rsidRDefault="00557CE5" w:rsidP="00557CE5">
      <w:pPr>
        <w:pStyle w:val="PL"/>
      </w:pPr>
      <w:r>
        <w:t xml:space="preserve">                  $ref: '#/components/schemas/RecommendedRequirements'</w:t>
      </w:r>
    </w:p>
    <w:p w14:paraId="12F4C1A1" w14:textId="77777777" w:rsidR="00557CE5" w:rsidRDefault="00557CE5" w:rsidP="00557CE5">
      <w:pPr>
        <w:pStyle w:val="PL"/>
      </w:pPr>
    </w:p>
    <w:p w14:paraId="52B4EA5F" w14:textId="77777777" w:rsidR="00557CE5" w:rsidRDefault="00557CE5" w:rsidP="00557CE5">
      <w:pPr>
        <w:pStyle w:val="PL"/>
      </w:pPr>
      <w:r>
        <w:t xml:space="preserve">    NetworkSliceController-Single:</w:t>
      </w:r>
    </w:p>
    <w:p w14:paraId="019010CA" w14:textId="77777777" w:rsidR="00557CE5" w:rsidRDefault="00557CE5" w:rsidP="00557CE5">
      <w:pPr>
        <w:pStyle w:val="PL"/>
      </w:pPr>
      <w:r>
        <w:t xml:space="preserve">      allOf:</w:t>
      </w:r>
    </w:p>
    <w:p w14:paraId="0EE0B36F" w14:textId="77777777" w:rsidR="00557CE5" w:rsidRDefault="00557CE5" w:rsidP="00557CE5">
      <w:pPr>
        <w:pStyle w:val="PL"/>
      </w:pPr>
      <w:r>
        <w:t xml:space="preserve">        - $ref: 'TS28623_GenericNrm.yaml#/components/schemas/Top'</w:t>
      </w:r>
    </w:p>
    <w:p w14:paraId="5D505695" w14:textId="77777777" w:rsidR="00557CE5" w:rsidRDefault="00557CE5" w:rsidP="00557CE5">
      <w:pPr>
        <w:pStyle w:val="PL"/>
      </w:pPr>
      <w:r>
        <w:t xml:space="preserve">        - type: object</w:t>
      </w:r>
    </w:p>
    <w:p w14:paraId="6E166C61" w14:textId="77777777" w:rsidR="00557CE5" w:rsidRDefault="00557CE5" w:rsidP="00557CE5">
      <w:pPr>
        <w:pStyle w:val="PL"/>
      </w:pPr>
      <w:r>
        <w:t xml:space="preserve">          properties: </w:t>
      </w:r>
    </w:p>
    <w:p w14:paraId="6D48AA17" w14:textId="77777777" w:rsidR="00557CE5" w:rsidRDefault="00557CE5" w:rsidP="00557CE5">
      <w:pPr>
        <w:pStyle w:val="PL"/>
      </w:pPr>
      <w:r>
        <w:t xml:space="preserve">            attributes:</w:t>
      </w:r>
    </w:p>
    <w:p w14:paraId="17B22114" w14:textId="77777777" w:rsidR="00557CE5" w:rsidRDefault="00557CE5" w:rsidP="00557CE5">
      <w:pPr>
        <w:pStyle w:val="PL"/>
      </w:pPr>
      <w:r>
        <w:t xml:space="preserve">              type: object</w:t>
      </w:r>
    </w:p>
    <w:p w14:paraId="27ABC553" w14:textId="77777777" w:rsidR="00557CE5" w:rsidRDefault="00557CE5" w:rsidP="00557CE5">
      <w:pPr>
        <w:pStyle w:val="PL"/>
      </w:pPr>
      <w:r>
        <w:t xml:space="preserve">              properties:</w:t>
      </w:r>
    </w:p>
    <w:p w14:paraId="03BDB874" w14:textId="77777777" w:rsidR="00557CE5" w:rsidRDefault="00557CE5" w:rsidP="00557CE5">
      <w:pPr>
        <w:pStyle w:val="PL"/>
      </w:pPr>
      <w:r>
        <w:t xml:space="preserve">                inputServiceProfile:</w:t>
      </w:r>
    </w:p>
    <w:p w14:paraId="2059EF91" w14:textId="77777777" w:rsidR="00557CE5" w:rsidRDefault="00557CE5" w:rsidP="00557CE5">
      <w:pPr>
        <w:pStyle w:val="PL"/>
      </w:pPr>
      <w:r>
        <w:t xml:space="preserve">                  $ref: '#/components/schemas/ServiceProfile'</w:t>
      </w:r>
    </w:p>
    <w:p w14:paraId="354854B5" w14:textId="77777777" w:rsidR="00557CE5" w:rsidRDefault="00557CE5" w:rsidP="00557CE5">
      <w:pPr>
        <w:pStyle w:val="PL"/>
      </w:pPr>
      <w:r>
        <w:t xml:space="preserve">                serviceProfileId: </w:t>
      </w:r>
    </w:p>
    <w:p w14:paraId="32E68516" w14:textId="77777777" w:rsidR="00557CE5" w:rsidRDefault="00557CE5" w:rsidP="00557CE5">
      <w:pPr>
        <w:pStyle w:val="PL"/>
      </w:pPr>
      <w:r>
        <w:t xml:space="preserve">                  type: string</w:t>
      </w:r>
    </w:p>
    <w:p w14:paraId="508C74F5" w14:textId="77777777" w:rsidR="00557CE5" w:rsidRDefault="00557CE5" w:rsidP="00557CE5">
      <w:pPr>
        <w:pStyle w:val="PL"/>
      </w:pPr>
      <w:r>
        <w:t xml:space="preserve">                operationalState:</w:t>
      </w:r>
    </w:p>
    <w:p w14:paraId="376FBE49" w14:textId="77777777" w:rsidR="00557CE5" w:rsidRDefault="00557CE5" w:rsidP="00557CE5">
      <w:pPr>
        <w:pStyle w:val="PL"/>
      </w:pPr>
      <w:r>
        <w:t xml:space="preserve">                  $ref: 'TS28623_ComDefs.yaml#/components/schemas/OperationalState'</w:t>
      </w:r>
    </w:p>
    <w:p w14:paraId="54E3C3D8" w14:textId="77777777" w:rsidR="00557CE5" w:rsidRDefault="00557CE5" w:rsidP="00557CE5">
      <w:pPr>
        <w:pStyle w:val="PL"/>
      </w:pPr>
      <w:r>
        <w:t xml:space="preserve">                administrativeState:</w:t>
      </w:r>
    </w:p>
    <w:p w14:paraId="40DD20B1" w14:textId="77777777" w:rsidR="00557CE5" w:rsidRDefault="00557CE5" w:rsidP="00557CE5">
      <w:pPr>
        <w:pStyle w:val="PL"/>
      </w:pPr>
      <w:r>
        <w:t xml:space="preserve">                  $ref: 'TS28623_ComDefs.yaml#/components/schemas/AdministrativeState'</w:t>
      </w:r>
    </w:p>
    <w:p w14:paraId="7E3BFD5D" w14:textId="77777777" w:rsidR="00557CE5" w:rsidRDefault="00557CE5" w:rsidP="00557CE5">
      <w:pPr>
        <w:pStyle w:val="PL"/>
      </w:pPr>
      <w:r>
        <w:t xml:space="preserve">                availabilityStatus:</w:t>
      </w:r>
    </w:p>
    <w:p w14:paraId="5E73DB89" w14:textId="77777777" w:rsidR="00557CE5" w:rsidRDefault="00557CE5" w:rsidP="00557CE5">
      <w:pPr>
        <w:pStyle w:val="PL"/>
      </w:pPr>
      <w:r>
        <w:t xml:space="preserve">                  $ref: 'TS28623_ComDefs.yaml#/components/schemas/AvailabilityStatus'</w:t>
      </w:r>
    </w:p>
    <w:p w14:paraId="1DB9EF43" w14:textId="77777777" w:rsidR="00557CE5" w:rsidRDefault="00557CE5" w:rsidP="00557CE5">
      <w:pPr>
        <w:pStyle w:val="PL"/>
      </w:pPr>
      <w:r>
        <w:t xml:space="preserve">                processMonitor:</w:t>
      </w:r>
    </w:p>
    <w:p w14:paraId="011CA4AD" w14:textId="77777777" w:rsidR="00557CE5" w:rsidRDefault="00557CE5" w:rsidP="00557CE5">
      <w:pPr>
        <w:pStyle w:val="PL"/>
      </w:pPr>
      <w:r>
        <w:t xml:space="preserve">                  $ref: 'TS28623_GenericNrm.yaml#/components/schemas/ProcessMonitor'</w:t>
      </w:r>
    </w:p>
    <w:p w14:paraId="42E63154" w14:textId="77777777" w:rsidR="00557CE5" w:rsidRDefault="00557CE5" w:rsidP="00557CE5">
      <w:pPr>
        <w:pStyle w:val="PL"/>
      </w:pPr>
      <w:r>
        <w:t xml:space="preserve">                networkSliceRef:</w:t>
      </w:r>
    </w:p>
    <w:p w14:paraId="13FF2B00" w14:textId="77777777" w:rsidR="00557CE5" w:rsidRDefault="00557CE5" w:rsidP="00557CE5">
      <w:pPr>
        <w:pStyle w:val="PL"/>
      </w:pPr>
      <w:r>
        <w:t xml:space="preserve">                  $ref: 'TS28623_ComDefs.yaml#/components/schemas/Dn'</w:t>
      </w:r>
    </w:p>
    <w:p w14:paraId="3F2168E1" w14:textId="77777777" w:rsidR="00557CE5" w:rsidRDefault="00557CE5" w:rsidP="00557CE5">
      <w:pPr>
        <w:pStyle w:val="PL"/>
      </w:pPr>
    </w:p>
    <w:p w14:paraId="7FC15D52" w14:textId="77777777" w:rsidR="00557CE5" w:rsidRDefault="00557CE5" w:rsidP="00557CE5">
      <w:pPr>
        <w:pStyle w:val="PL"/>
      </w:pPr>
      <w:r>
        <w:t xml:space="preserve">    NetworkSliceSubnetController-Single:</w:t>
      </w:r>
    </w:p>
    <w:p w14:paraId="38260DF9" w14:textId="77777777" w:rsidR="00557CE5" w:rsidRDefault="00557CE5" w:rsidP="00557CE5">
      <w:pPr>
        <w:pStyle w:val="PL"/>
      </w:pPr>
      <w:r>
        <w:t xml:space="preserve">      allOf:</w:t>
      </w:r>
    </w:p>
    <w:p w14:paraId="26F2D49D" w14:textId="77777777" w:rsidR="00557CE5" w:rsidRDefault="00557CE5" w:rsidP="00557CE5">
      <w:pPr>
        <w:pStyle w:val="PL"/>
      </w:pPr>
      <w:r>
        <w:t xml:space="preserve">        - $ref: 'TS28623_GenericNrm.yaml#/components/schemas/Top'</w:t>
      </w:r>
    </w:p>
    <w:p w14:paraId="4CD345A1" w14:textId="77777777" w:rsidR="00557CE5" w:rsidRDefault="00557CE5" w:rsidP="00557CE5">
      <w:pPr>
        <w:pStyle w:val="PL"/>
      </w:pPr>
      <w:r>
        <w:t xml:space="preserve">        - type: object</w:t>
      </w:r>
    </w:p>
    <w:p w14:paraId="60230CF9" w14:textId="77777777" w:rsidR="00557CE5" w:rsidRDefault="00557CE5" w:rsidP="00557CE5">
      <w:pPr>
        <w:pStyle w:val="PL"/>
      </w:pPr>
      <w:r>
        <w:t xml:space="preserve">          properties: </w:t>
      </w:r>
    </w:p>
    <w:p w14:paraId="3BB5A458" w14:textId="77777777" w:rsidR="00557CE5" w:rsidRDefault="00557CE5" w:rsidP="00557CE5">
      <w:pPr>
        <w:pStyle w:val="PL"/>
      </w:pPr>
      <w:r>
        <w:t xml:space="preserve">            attributes:</w:t>
      </w:r>
    </w:p>
    <w:p w14:paraId="426E8F6C" w14:textId="77777777" w:rsidR="00557CE5" w:rsidRDefault="00557CE5" w:rsidP="00557CE5">
      <w:pPr>
        <w:pStyle w:val="PL"/>
      </w:pPr>
      <w:r>
        <w:t xml:space="preserve">              type: object</w:t>
      </w:r>
    </w:p>
    <w:p w14:paraId="2680F8B4" w14:textId="77777777" w:rsidR="00557CE5" w:rsidRDefault="00557CE5" w:rsidP="00557CE5">
      <w:pPr>
        <w:pStyle w:val="PL"/>
      </w:pPr>
      <w:r>
        <w:t xml:space="preserve">              properties:</w:t>
      </w:r>
    </w:p>
    <w:p w14:paraId="3CD1DC65" w14:textId="77777777" w:rsidR="00557CE5" w:rsidRDefault="00557CE5" w:rsidP="00557CE5">
      <w:pPr>
        <w:pStyle w:val="PL"/>
      </w:pPr>
      <w:r>
        <w:t xml:space="preserve">                inputSliceProfile:</w:t>
      </w:r>
    </w:p>
    <w:p w14:paraId="5A00E1B6" w14:textId="77777777" w:rsidR="00557CE5" w:rsidRDefault="00557CE5" w:rsidP="00557CE5">
      <w:pPr>
        <w:pStyle w:val="PL"/>
      </w:pPr>
      <w:r>
        <w:t xml:space="preserve">                  $ref: '#/components/schemas/SliceProfile'</w:t>
      </w:r>
    </w:p>
    <w:p w14:paraId="6EDFE6D8" w14:textId="77777777" w:rsidR="00557CE5" w:rsidRDefault="00557CE5" w:rsidP="00557CE5">
      <w:pPr>
        <w:pStyle w:val="PL"/>
      </w:pPr>
      <w:r>
        <w:t xml:space="preserve">                sliceProfileId: </w:t>
      </w:r>
    </w:p>
    <w:p w14:paraId="1EA7E39B" w14:textId="77777777" w:rsidR="00557CE5" w:rsidRDefault="00557CE5" w:rsidP="00557CE5">
      <w:pPr>
        <w:pStyle w:val="PL"/>
      </w:pPr>
      <w:r>
        <w:t xml:space="preserve">                  type: string</w:t>
      </w:r>
    </w:p>
    <w:p w14:paraId="29D383F5" w14:textId="77777777" w:rsidR="00557CE5" w:rsidRDefault="00557CE5" w:rsidP="00557CE5">
      <w:pPr>
        <w:pStyle w:val="PL"/>
      </w:pPr>
      <w:r>
        <w:t xml:space="preserve">                operationalState:</w:t>
      </w:r>
    </w:p>
    <w:p w14:paraId="327A0EE5" w14:textId="77777777" w:rsidR="00557CE5" w:rsidRDefault="00557CE5" w:rsidP="00557CE5">
      <w:pPr>
        <w:pStyle w:val="PL"/>
      </w:pPr>
      <w:r>
        <w:t xml:space="preserve">                  $ref: 'TS28623_ComDefs.yaml#/components/schemas/OperationalState'</w:t>
      </w:r>
    </w:p>
    <w:p w14:paraId="0F9A2636" w14:textId="77777777" w:rsidR="00557CE5" w:rsidRDefault="00557CE5" w:rsidP="00557CE5">
      <w:pPr>
        <w:pStyle w:val="PL"/>
      </w:pPr>
      <w:r>
        <w:t xml:space="preserve">                administrativeState:</w:t>
      </w:r>
    </w:p>
    <w:p w14:paraId="27B88FE1" w14:textId="77777777" w:rsidR="00557CE5" w:rsidRDefault="00557CE5" w:rsidP="00557CE5">
      <w:pPr>
        <w:pStyle w:val="PL"/>
      </w:pPr>
      <w:r>
        <w:t xml:space="preserve">                  $ref: 'TS28623_ComDefs.yaml#/components/schemas/AdministrativeState'</w:t>
      </w:r>
    </w:p>
    <w:p w14:paraId="6E746F4C" w14:textId="77777777" w:rsidR="00557CE5" w:rsidRDefault="00557CE5" w:rsidP="00557CE5">
      <w:pPr>
        <w:pStyle w:val="PL"/>
      </w:pPr>
      <w:r>
        <w:t xml:space="preserve">                availabilityStatus:</w:t>
      </w:r>
    </w:p>
    <w:p w14:paraId="03DE982C" w14:textId="77777777" w:rsidR="00557CE5" w:rsidRDefault="00557CE5" w:rsidP="00557CE5">
      <w:pPr>
        <w:pStyle w:val="PL"/>
      </w:pPr>
      <w:r>
        <w:t xml:space="preserve">                  $ref: 'TS28623_ComDefs.yaml#/components/schemas/AvailabilityStatus'</w:t>
      </w:r>
    </w:p>
    <w:p w14:paraId="0D807048" w14:textId="77777777" w:rsidR="00557CE5" w:rsidRDefault="00557CE5" w:rsidP="00557CE5">
      <w:pPr>
        <w:pStyle w:val="PL"/>
      </w:pPr>
      <w:r>
        <w:t xml:space="preserve">                processMonitor:</w:t>
      </w:r>
    </w:p>
    <w:p w14:paraId="136038A6" w14:textId="77777777" w:rsidR="00557CE5" w:rsidRDefault="00557CE5" w:rsidP="00557CE5">
      <w:pPr>
        <w:pStyle w:val="PL"/>
      </w:pPr>
      <w:r>
        <w:t xml:space="preserve">                  $ref: 'TS28623_GenericNrm.yaml#/components/schemas/ProcessMonitor'</w:t>
      </w:r>
    </w:p>
    <w:p w14:paraId="6D69FE83" w14:textId="77777777" w:rsidR="00557CE5" w:rsidRDefault="00557CE5" w:rsidP="00557CE5">
      <w:pPr>
        <w:pStyle w:val="PL"/>
      </w:pPr>
      <w:r>
        <w:t xml:space="preserve">                networkSliceSubnetRef:</w:t>
      </w:r>
    </w:p>
    <w:p w14:paraId="1655C900" w14:textId="77777777" w:rsidR="00557CE5" w:rsidRDefault="00557CE5" w:rsidP="00557CE5">
      <w:pPr>
        <w:pStyle w:val="PL"/>
      </w:pPr>
      <w:r>
        <w:t xml:space="preserve">                  $ref: 'TS28623_ComDefs.yaml#/components/schemas/Dn'</w:t>
      </w:r>
    </w:p>
    <w:p w14:paraId="740CBD91" w14:textId="77777777" w:rsidR="00557CE5" w:rsidRDefault="00557CE5" w:rsidP="00557CE5">
      <w:pPr>
        <w:pStyle w:val="PL"/>
      </w:pPr>
    </w:p>
    <w:p w14:paraId="27D16933" w14:textId="77777777" w:rsidR="00557CE5" w:rsidRDefault="00557CE5" w:rsidP="00557CE5">
      <w:pPr>
        <w:pStyle w:val="PL"/>
      </w:pPr>
      <w:r>
        <w:t>#-------- Definition of JSON arrays for name-contained IOCs ----------------------</w:t>
      </w:r>
    </w:p>
    <w:p w14:paraId="27BD9761" w14:textId="77777777" w:rsidR="00557CE5" w:rsidRDefault="00557CE5" w:rsidP="00557CE5">
      <w:pPr>
        <w:pStyle w:val="PL"/>
      </w:pPr>
      <w:r>
        <w:t xml:space="preserve">    SubNetwork-Multiple:</w:t>
      </w:r>
    </w:p>
    <w:p w14:paraId="2F653384" w14:textId="77777777" w:rsidR="00557CE5" w:rsidRDefault="00557CE5" w:rsidP="00557CE5">
      <w:pPr>
        <w:pStyle w:val="PL"/>
      </w:pPr>
      <w:r>
        <w:t xml:space="preserve">      type: array</w:t>
      </w:r>
    </w:p>
    <w:p w14:paraId="5876092C" w14:textId="77777777" w:rsidR="00557CE5" w:rsidRDefault="00557CE5" w:rsidP="00557CE5">
      <w:pPr>
        <w:pStyle w:val="PL"/>
      </w:pPr>
      <w:r>
        <w:t xml:space="preserve">      items:</w:t>
      </w:r>
    </w:p>
    <w:p w14:paraId="434ABBFE" w14:textId="77777777" w:rsidR="00557CE5" w:rsidRDefault="00557CE5" w:rsidP="00557CE5">
      <w:pPr>
        <w:pStyle w:val="PL"/>
      </w:pPr>
      <w:r>
        <w:t xml:space="preserve">        $ref: '#/components/schemas/SubNetwork-Single'</w:t>
      </w:r>
    </w:p>
    <w:p w14:paraId="251AE567" w14:textId="77777777" w:rsidR="00557CE5" w:rsidRDefault="00557CE5" w:rsidP="00557CE5">
      <w:pPr>
        <w:pStyle w:val="PL"/>
      </w:pPr>
    </w:p>
    <w:p w14:paraId="13DF6A00" w14:textId="77777777" w:rsidR="00557CE5" w:rsidRDefault="00557CE5" w:rsidP="00557CE5">
      <w:pPr>
        <w:pStyle w:val="PL"/>
      </w:pPr>
      <w:r>
        <w:lastRenderedPageBreak/>
        <w:t xml:space="preserve">    NetworkSlice-Multiple:</w:t>
      </w:r>
    </w:p>
    <w:p w14:paraId="7CF243B5" w14:textId="77777777" w:rsidR="00557CE5" w:rsidRDefault="00557CE5" w:rsidP="00557CE5">
      <w:pPr>
        <w:pStyle w:val="PL"/>
      </w:pPr>
      <w:r>
        <w:t xml:space="preserve">      type: array</w:t>
      </w:r>
    </w:p>
    <w:p w14:paraId="751C826B" w14:textId="77777777" w:rsidR="00557CE5" w:rsidRDefault="00557CE5" w:rsidP="00557CE5">
      <w:pPr>
        <w:pStyle w:val="PL"/>
      </w:pPr>
      <w:r>
        <w:t xml:space="preserve">      items:</w:t>
      </w:r>
    </w:p>
    <w:p w14:paraId="61C432E3" w14:textId="77777777" w:rsidR="00557CE5" w:rsidRDefault="00557CE5" w:rsidP="00557CE5">
      <w:pPr>
        <w:pStyle w:val="PL"/>
      </w:pPr>
      <w:r>
        <w:t xml:space="preserve">        $ref: '#/components/schemas/NetworkSlice-Single'</w:t>
      </w:r>
    </w:p>
    <w:p w14:paraId="3EE11D95" w14:textId="77777777" w:rsidR="00557CE5" w:rsidRDefault="00557CE5" w:rsidP="00557CE5">
      <w:pPr>
        <w:pStyle w:val="PL"/>
      </w:pPr>
    </w:p>
    <w:p w14:paraId="5D38C547" w14:textId="77777777" w:rsidR="00557CE5" w:rsidRDefault="00557CE5" w:rsidP="00557CE5">
      <w:pPr>
        <w:pStyle w:val="PL"/>
      </w:pPr>
      <w:r>
        <w:t xml:space="preserve">    NetworkSliceSubnet-Multiple:</w:t>
      </w:r>
    </w:p>
    <w:p w14:paraId="65F52110" w14:textId="77777777" w:rsidR="00557CE5" w:rsidRDefault="00557CE5" w:rsidP="00557CE5">
      <w:pPr>
        <w:pStyle w:val="PL"/>
      </w:pPr>
      <w:r>
        <w:t xml:space="preserve">      type: array</w:t>
      </w:r>
    </w:p>
    <w:p w14:paraId="08024EB7" w14:textId="77777777" w:rsidR="00557CE5" w:rsidRDefault="00557CE5" w:rsidP="00557CE5">
      <w:pPr>
        <w:pStyle w:val="PL"/>
      </w:pPr>
      <w:r>
        <w:t xml:space="preserve">      items:</w:t>
      </w:r>
    </w:p>
    <w:p w14:paraId="5B92652C" w14:textId="77777777" w:rsidR="00557CE5" w:rsidRDefault="00557CE5" w:rsidP="00557CE5">
      <w:pPr>
        <w:pStyle w:val="PL"/>
      </w:pPr>
      <w:r>
        <w:t xml:space="preserve">        $ref: '#/components/schemas/NetworkSliceSubnet-Single'</w:t>
      </w:r>
    </w:p>
    <w:p w14:paraId="1A4026A6" w14:textId="77777777" w:rsidR="00557CE5" w:rsidRDefault="00557CE5" w:rsidP="00557CE5">
      <w:pPr>
        <w:pStyle w:val="PL"/>
      </w:pPr>
      <w:r>
        <w:t xml:space="preserve">                      </w:t>
      </w:r>
    </w:p>
    <w:p w14:paraId="2A1763BB" w14:textId="77777777" w:rsidR="00557CE5" w:rsidRDefault="00557CE5" w:rsidP="00557CE5">
      <w:pPr>
        <w:pStyle w:val="PL"/>
      </w:pPr>
      <w:r>
        <w:t xml:space="preserve">    EP_Transport-Multiple:</w:t>
      </w:r>
    </w:p>
    <w:p w14:paraId="5E59C3F7" w14:textId="77777777" w:rsidR="00557CE5" w:rsidRDefault="00557CE5" w:rsidP="00557CE5">
      <w:pPr>
        <w:pStyle w:val="PL"/>
      </w:pPr>
      <w:r>
        <w:t xml:space="preserve">      type: array</w:t>
      </w:r>
    </w:p>
    <w:p w14:paraId="34BFBC10" w14:textId="77777777" w:rsidR="00557CE5" w:rsidRDefault="00557CE5" w:rsidP="00557CE5">
      <w:pPr>
        <w:pStyle w:val="PL"/>
      </w:pPr>
      <w:r>
        <w:t xml:space="preserve">      items:</w:t>
      </w:r>
    </w:p>
    <w:p w14:paraId="3A9E89C7" w14:textId="77777777" w:rsidR="00557CE5" w:rsidRDefault="00557CE5" w:rsidP="00557CE5">
      <w:pPr>
        <w:pStyle w:val="PL"/>
      </w:pPr>
      <w:r>
        <w:t xml:space="preserve">        $ref: '#/components/schemas/EP_Transport-Single'</w:t>
      </w:r>
    </w:p>
    <w:p w14:paraId="6F187A92" w14:textId="77777777" w:rsidR="00557CE5" w:rsidRDefault="00557CE5" w:rsidP="00557CE5">
      <w:pPr>
        <w:pStyle w:val="PL"/>
      </w:pPr>
      <w:r>
        <w:t xml:space="preserve">    </w:t>
      </w:r>
    </w:p>
    <w:p w14:paraId="192326BB" w14:textId="77777777" w:rsidR="00557CE5" w:rsidRDefault="00557CE5" w:rsidP="00557CE5">
      <w:pPr>
        <w:pStyle w:val="PL"/>
      </w:pPr>
      <w:r>
        <w:t xml:space="preserve">    NetworkSliceSubnetProviderCapabilities-Multiple:</w:t>
      </w:r>
    </w:p>
    <w:p w14:paraId="749198CA" w14:textId="77777777" w:rsidR="00557CE5" w:rsidRDefault="00557CE5" w:rsidP="00557CE5">
      <w:pPr>
        <w:pStyle w:val="PL"/>
      </w:pPr>
      <w:r>
        <w:t xml:space="preserve">      type: array</w:t>
      </w:r>
    </w:p>
    <w:p w14:paraId="109F7AD1" w14:textId="77777777" w:rsidR="00557CE5" w:rsidRDefault="00557CE5" w:rsidP="00557CE5">
      <w:pPr>
        <w:pStyle w:val="PL"/>
      </w:pPr>
      <w:r>
        <w:t xml:space="preserve">      items:</w:t>
      </w:r>
    </w:p>
    <w:p w14:paraId="51375A19" w14:textId="77777777" w:rsidR="00557CE5" w:rsidRDefault="00557CE5" w:rsidP="00557CE5">
      <w:pPr>
        <w:pStyle w:val="PL"/>
      </w:pPr>
      <w:r>
        <w:t xml:space="preserve">        $ref: '#/components/schemas/NetworkSliceSubnetProviderCapabilities-Single'</w:t>
      </w:r>
    </w:p>
    <w:p w14:paraId="5388576F" w14:textId="77777777" w:rsidR="00557CE5" w:rsidRDefault="00557CE5" w:rsidP="00557CE5">
      <w:pPr>
        <w:pStyle w:val="PL"/>
      </w:pPr>
      <w:r>
        <w:t xml:space="preserve">    FeasibilityCheckAndReservationJob-Multiple:</w:t>
      </w:r>
    </w:p>
    <w:p w14:paraId="308F1BCF" w14:textId="77777777" w:rsidR="00557CE5" w:rsidRDefault="00557CE5" w:rsidP="00557CE5">
      <w:pPr>
        <w:pStyle w:val="PL"/>
      </w:pPr>
      <w:r>
        <w:t xml:space="preserve">      type: array</w:t>
      </w:r>
    </w:p>
    <w:p w14:paraId="7D2AAFE8" w14:textId="77777777" w:rsidR="00557CE5" w:rsidRDefault="00557CE5" w:rsidP="00557CE5">
      <w:pPr>
        <w:pStyle w:val="PL"/>
      </w:pPr>
      <w:r>
        <w:t xml:space="preserve">      items:</w:t>
      </w:r>
    </w:p>
    <w:p w14:paraId="69AB6412" w14:textId="77777777" w:rsidR="00557CE5" w:rsidRDefault="00557CE5" w:rsidP="00557CE5">
      <w:pPr>
        <w:pStyle w:val="PL"/>
      </w:pPr>
      <w:r>
        <w:t xml:space="preserve">        $ref: '#/components/schemas/FeasibilityCheckAndReservationJob-Single'   </w:t>
      </w:r>
    </w:p>
    <w:p w14:paraId="6F2AEC10" w14:textId="77777777" w:rsidR="00557CE5" w:rsidRDefault="00557CE5" w:rsidP="00557CE5">
      <w:pPr>
        <w:pStyle w:val="PL"/>
      </w:pPr>
    </w:p>
    <w:p w14:paraId="5CAF26BC" w14:textId="77777777" w:rsidR="00557CE5" w:rsidRDefault="00557CE5" w:rsidP="00557CE5">
      <w:pPr>
        <w:pStyle w:val="PL"/>
      </w:pPr>
      <w:r>
        <w:t xml:space="preserve">    NetworkSliceController-Multiple:</w:t>
      </w:r>
    </w:p>
    <w:p w14:paraId="466DDD21" w14:textId="77777777" w:rsidR="00557CE5" w:rsidRDefault="00557CE5" w:rsidP="00557CE5">
      <w:pPr>
        <w:pStyle w:val="PL"/>
      </w:pPr>
      <w:r>
        <w:t xml:space="preserve">      type: array</w:t>
      </w:r>
    </w:p>
    <w:p w14:paraId="7FC904DD" w14:textId="77777777" w:rsidR="00557CE5" w:rsidRDefault="00557CE5" w:rsidP="00557CE5">
      <w:pPr>
        <w:pStyle w:val="PL"/>
      </w:pPr>
      <w:r>
        <w:t xml:space="preserve">      items:</w:t>
      </w:r>
    </w:p>
    <w:p w14:paraId="5DCC963B" w14:textId="77777777" w:rsidR="00557CE5" w:rsidRDefault="00557CE5" w:rsidP="00557CE5">
      <w:pPr>
        <w:pStyle w:val="PL"/>
      </w:pPr>
      <w:r>
        <w:t xml:space="preserve">        $ref: '#/components/schemas/NetworkSliceController-Single'   </w:t>
      </w:r>
    </w:p>
    <w:p w14:paraId="0CAC50B2" w14:textId="77777777" w:rsidR="00557CE5" w:rsidRDefault="00557CE5" w:rsidP="00557CE5">
      <w:pPr>
        <w:pStyle w:val="PL"/>
      </w:pPr>
    </w:p>
    <w:p w14:paraId="49A0686C" w14:textId="77777777" w:rsidR="00557CE5" w:rsidRDefault="00557CE5" w:rsidP="00557CE5">
      <w:pPr>
        <w:pStyle w:val="PL"/>
      </w:pPr>
      <w:r>
        <w:t xml:space="preserve">    NetworkSliceSubnetController-Multiple:</w:t>
      </w:r>
    </w:p>
    <w:p w14:paraId="29D2D412" w14:textId="77777777" w:rsidR="00557CE5" w:rsidRDefault="00557CE5" w:rsidP="00557CE5">
      <w:pPr>
        <w:pStyle w:val="PL"/>
      </w:pPr>
      <w:r>
        <w:t xml:space="preserve">      type: array</w:t>
      </w:r>
    </w:p>
    <w:p w14:paraId="181E9267" w14:textId="77777777" w:rsidR="00557CE5" w:rsidRDefault="00557CE5" w:rsidP="00557CE5">
      <w:pPr>
        <w:pStyle w:val="PL"/>
      </w:pPr>
      <w:r>
        <w:t xml:space="preserve">      items:</w:t>
      </w:r>
    </w:p>
    <w:p w14:paraId="67E3476B" w14:textId="77777777" w:rsidR="00557CE5" w:rsidRDefault="00557CE5" w:rsidP="00557CE5">
      <w:pPr>
        <w:pStyle w:val="PL"/>
      </w:pPr>
      <w:r>
        <w:t xml:space="preserve">        $ref: '#/components/schemas/NetworkSliceSubnetController-Single'</w:t>
      </w:r>
    </w:p>
    <w:p w14:paraId="1537B116" w14:textId="77777777" w:rsidR="00557CE5" w:rsidRDefault="00557CE5" w:rsidP="00557CE5">
      <w:pPr>
        <w:pStyle w:val="PL"/>
      </w:pPr>
    </w:p>
    <w:p w14:paraId="14914AF9" w14:textId="77777777" w:rsidR="00557CE5" w:rsidRDefault="00557CE5" w:rsidP="00557CE5">
      <w:pPr>
        <w:pStyle w:val="PL"/>
      </w:pPr>
      <w:r>
        <w:t>#------------ Definitions in TS 28.541 for TS 28.532 -----------------------------</w:t>
      </w:r>
    </w:p>
    <w:p w14:paraId="24F5EBDB" w14:textId="77777777" w:rsidR="00557CE5" w:rsidRDefault="00557CE5" w:rsidP="00557CE5">
      <w:pPr>
        <w:pStyle w:val="PL"/>
      </w:pPr>
    </w:p>
    <w:p w14:paraId="0965E948" w14:textId="77777777" w:rsidR="00557CE5" w:rsidRDefault="00557CE5" w:rsidP="00557CE5">
      <w:pPr>
        <w:pStyle w:val="PL"/>
      </w:pPr>
      <w:r>
        <w:t xml:space="preserve">    resources-sliceNrm:</w:t>
      </w:r>
    </w:p>
    <w:p w14:paraId="25B335E4" w14:textId="77777777" w:rsidR="00557CE5" w:rsidRDefault="00557CE5" w:rsidP="00557CE5">
      <w:pPr>
        <w:pStyle w:val="PL"/>
      </w:pPr>
      <w:r>
        <w:t xml:space="preserve">      oneOf:</w:t>
      </w:r>
    </w:p>
    <w:p w14:paraId="67273149" w14:textId="77777777" w:rsidR="00557CE5" w:rsidRDefault="00557CE5" w:rsidP="00557CE5">
      <w:pPr>
        <w:pStyle w:val="PL"/>
      </w:pPr>
      <w:r>
        <w:t xml:space="preserve">       - $ref: '#/components/schemas/MnS'</w:t>
      </w:r>
    </w:p>
    <w:p w14:paraId="659AA5F8" w14:textId="77777777" w:rsidR="00557CE5" w:rsidRDefault="00557CE5" w:rsidP="00557CE5">
      <w:pPr>
        <w:pStyle w:val="PL"/>
      </w:pPr>
      <w:r>
        <w:t xml:space="preserve">               </w:t>
      </w:r>
    </w:p>
    <w:p w14:paraId="78DDFCDF" w14:textId="77777777" w:rsidR="00557CE5" w:rsidRDefault="00557CE5" w:rsidP="00557CE5">
      <w:pPr>
        <w:pStyle w:val="PL"/>
      </w:pPr>
      <w:r>
        <w:t xml:space="preserve">       - $ref: '#/components/schemas/SubNetwork-Single'</w:t>
      </w:r>
    </w:p>
    <w:p w14:paraId="773AF8C9" w14:textId="77777777" w:rsidR="00557CE5" w:rsidRDefault="00557CE5" w:rsidP="00557CE5">
      <w:pPr>
        <w:pStyle w:val="PL"/>
      </w:pPr>
      <w:r>
        <w:t xml:space="preserve">       - $ref: '#/components/schemas/NetworkSlice-Single'</w:t>
      </w:r>
    </w:p>
    <w:p w14:paraId="2C6727F0" w14:textId="77777777" w:rsidR="00557CE5" w:rsidRDefault="00557CE5" w:rsidP="00557CE5">
      <w:pPr>
        <w:pStyle w:val="PL"/>
      </w:pPr>
      <w:r>
        <w:t xml:space="preserve">       - $ref: '#/components/schemas/NetworkSliceSubnet-Single'</w:t>
      </w:r>
    </w:p>
    <w:p w14:paraId="0C73F1D7" w14:textId="77777777" w:rsidR="00557CE5" w:rsidRDefault="00557CE5" w:rsidP="00557CE5">
      <w:pPr>
        <w:pStyle w:val="PL"/>
      </w:pPr>
      <w:r>
        <w:t xml:space="preserve">       - $ref: '#/components/schemas/EP_Transport-Single'</w:t>
      </w:r>
    </w:p>
    <w:p w14:paraId="57117BCD" w14:textId="77777777" w:rsidR="00557CE5" w:rsidRDefault="00557CE5" w:rsidP="00557CE5">
      <w:pPr>
        <w:pStyle w:val="PL"/>
      </w:pPr>
      <w:r>
        <w:t xml:space="preserve">       - $ref: '#/components/schemas/NetworkSliceSubnetProviderCapabilities-Single'</w:t>
      </w:r>
    </w:p>
    <w:p w14:paraId="54C7583D" w14:textId="77777777" w:rsidR="00557CE5" w:rsidRDefault="00557CE5" w:rsidP="00557CE5">
      <w:pPr>
        <w:pStyle w:val="PL"/>
      </w:pPr>
      <w:r>
        <w:t xml:space="preserve">       - $ref: '#/components/schemas/FeasibilityCheckAndReservationJob-Single'</w:t>
      </w:r>
    </w:p>
    <w:p w14:paraId="7E910428" w14:textId="77777777" w:rsidR="00557CE5" w:rsidRDefault="00557CE5" w:rsidP="00557CE5">
      <w:pPr>
        <w:pStyle w:val="PL"/>
      </w:pPr>
      <w:r>
        <w:t xml:space="preserve">       - $ref: '#/components/schemas/NetworkSliceController-Single'</w:t>
      </w:r>
    </w:p>
    <w:p w14:paraId="1C59773B" w14:textId="77777777" w:rsidR="00557CE5" w:rsidRDefault="00557CE5" w:rsidP="00557CE5">
      <w:pPr>
        <w:pStyle w:val="PL"/>
      </w:pPr>
      <w:r>
        <w:t xml:space="preserve">       - $ref: '#/components/schemas/NetworkSliceSubnetController-Single'</w:t>
      </w:r>
    </w:p>
    <w:p w14:paraId="0EF8BFFA" w14:textId="77777777" w:rsidR="00E21C9F" w:rsidRDefault="00E21C9F" w:rsidP="00E21C9F"/>
    <w:p w14:paraId="184A5832" w14:textId="77777777" w:rsidR="000A5101" w:rsidRDefault="000A5101" w:rsidP="000A5101">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101" w14:paraId="0D1595E5" w14:textId="77777777" w:rsidTr="00B4285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2622E5" w14:textId="77777777" w:rsidR="000A5101" w:rsidRDefault="000A5101" w:rsidP="00B42850">
            <w:pPr>
              <w:jc w:val="center"/>
              <w:rPr>
                <w:rFonts w:ascii="Arial" w:hAnsi="Arial" w:cs="Arial"/>
                <w:b/>
                <w:bCs/>
                <w:sz w:val="28"/>
                <w:szCs w:val="28"/>
                <w:lang w:val="en-US"/>
              </w:rPr>
            </w:pPr>
            <w:r>
              <w:rPr>
                <w:rFonts w:ascii="Arial" w:hAnsi="Arial" w:cs="Arial"/>
                <w:b/>
                <w:bCs/>
                <w:sz w:val="28"/>
                <w:szCs w:val="28"/>
                <w:lang w:eastAsia="zh-CN"/>
              </w:rPr>
              <w:t>Start of 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024187C" w14:textId="77777777" w:rsidR="000A5101" w:rsidRDefault="000A5101" w:rsidP="000A5101">
      <w:pPr>
        <w:pStyle w:val="PL"/>
        <w:rPr>
          <w:lang w:val="fr-FR"/>
        </w:rPr>
      </w:pPr>
    </w:p>
    <w:p w14:paraId="53CBF98E" w14:textId="77777777" w:rsidR="000A5101" w:rsidRPr="004A1D7B" w:rsidRDefault="000A5101" w:rsidP="000A5101">
      <w:pPr>
        <w:pStyle w:val="PL"/>
        <w:rPr>
          <w:color w:val="FF0000"/>
          <w:lang w:val="en-IE"/>
        </w:rPr>
      </w:pPr>
    </w:p>
    <w:p w14:paraId="53319261" w14:textId="77777777" w:rsidR="000A5101" w:rsidRDefault="000A5101" w:rsidP="000A5101">
      <w:pPr>
        <w:pStyle w:val="PL"/>
        <w:rPr>
          <w:lang w:val="en-IE"/>
        </w:rPr>
      </w:pPr>
    </w:p>
    <w:p w14:paraId="2FC96C41" w14:textId="77777777" w:rsidR="000A5101" w:rsidRDefault="000A5101" w:rsidP="000A5101">
      <w:pPr>
        <w:pStyle w:val="PL"/>
        <w:rPr>
          <w:lang w:val="en-IE"/>
        </w:rPr>
      </w:pPr>
    </w:p>
    <w:p w14:paraId="5D4ACB5C" w14:textId="77777777" w:rsidR="000A5101" w:rsidRDefault="000A5101" w:rsidP="000A5101">
      <w:pPr>
        <w:pStyle w:val="PL"/>
        <w:rPr>
          <w:lang w:val="en-IE"/>
        </w:rPr>
      </w:pPr>
    </w:p>
    <w:p w14:paraId="196868C8" w14:textId="77777777" w:rsidR="000A5101" w:rsidRPr="00CF3CE0" w:rsidRDefault="000A5101" w:rsidP="000A5101">
      <w:pPr>
        <w:pStyle w:val="Heading2"/>
      </w:pPr>
      <w:bookmarkStart w:id="33" w:name="_Toc67990716"/>
      <w:r w:rsidRPr="00CF3CE0">
        <w:t>N.2.4</w:t>
      </w:r>
      <w:r w:rsidRPr="00CF3CE0">
        <w:tab/>
        <w:t>module _3gpp-ns-nrm-serviceprofile.yang</w:t>
      </w:r>
      <w:bookmarkEnd w:id="33"/>
    </w:p>
    <w:p w14:paraId="55E750F6" w14:textId="77777777" w:rsidR="00557CE5" w:rsidRDefault="00557CE5" w:rsidP="00E21C9F"/>
    <w:p w14:paraId="0D6A222A" w14:textId="77777777" w:rsidR="006D2847" w:rsidRDefault="006D2847" w:rsidP="006D2847">
      <w:pPr>
        <w:pStyle w:val="PL"/>
      </w:pPr>
      <w:r>
        <w:t>submodule _3gpp-ns-nrm-serviceprofile {</w:t>
      </w:r>
    </w:p>
    <w:p w14:paraId="3BAD6E9D" w14:textId="77777777" w:rsidR="006D2847" w:rsidRDefault="006D2847" w:rsidP="006D2847">
      <w:pPr>
        <w:pStyle w:val="PL"/>
      </w:pPr>
      <w:r>
        <w:t xml:space="preserve">  yang-version 1.1;</w:t>
      </w:r>
    </w:p>
    <w:p w14:paraId="07795036" w14:textId="77777777" w:rsidR="006D2847" w:rsidRDefault="006D2847" w:rsidP="006D2847">
      <w:pPr>
        <w:pStyle w:val="PL"/>
      </w:pPr>
      <w:r>
        <w:t xml:space="preserve">  belongs-to _3gpp-ns-nrm-networkslice { prefix ns3gpp; }</w:t>
      </w:r>
    </w:p>
    <w:p w14:paraId="5406CC8E" w14:textId="77777777" w:rsidR="006D2847" w:rsidRDefault="006D2847" w:rsidP="006D2847">
      <w:pPr>
        <w:pStyle w:val="PL"/>
      </w:pPr>
    </w:p>
    <w:p w14:paraId="23E2527B" w14:textId="77777777" w:rsidR="006D2847" w:rsidRDefault="006D2847" w:rsidP="006D2847">
      <w:pPr>
        <w:pStyle w:val="PL"/>
      </w:pPr>
      <w:r>
        <w:t xml:space="preserve">  import _3gpp-common-yang-types { prefix types3gpp; }</w:t>
      </w:r>
    </w:p>
    <w:p w14:paraId="3C830BEE" w14:textId="77777777" w:rsidR="006D2847" w:rsidRDefault="006D2847" w:rsidP="006D2847">
      <w:pPr>
        <w:pStyle w:val="PL"/>
      </w:pPr>
      <w:r>
        <w:t xml:space="preserve">  import _3gpp-5g-common-yang-types { prefix types5g3gpp; }</w:t>
      </w:r>
    </w:p>
    <w:p w14:paraId="0A6D7BBC" w14:textId="77777777" w:rsidR="006D2847" w:rsidRDefault="006D2847" w:rsidP="006D2847">
      <w:pPr>
        <w:pStyle w:val="PL"/>
      </w:pPr>
      <w:r>
        <w:t xml:space="preserve">  import _3gpp-ns-nrm-common { prefix ns3cmn; }</w:t>
      </w:r>
    </w:p>
    <w:p w14:paraId="25309FB5" w14:textId="77777777" w:rsidR="006D2847" w:rsidRDefault="006D2847" w:rsidP="006D2847">
      <w:pPr>
        <w:pStyle w:val="PL"/>
      </w:pPr>
    </w:p>
    <w:p w14:paraId="556BB65F" w14:textId="77777777" w:rsidR="006D2847" w:rsidRDefault="006D2847" w:rsidP="006D2847">
      <w:pPr>
        <w:pStyle w:val="PL"/>
      </w:pPr>
      <w:r>
        <w:t xml:space="preserve">  organization "3GPP SA5";</w:t>
      </w:r>
    </w:p>
    <w:p w14:paraId="20404FA0" w14:textId="77777777" w:rsidR="006D2847" w:rsidRDefault="006D2847" w:rsidP="006D2847">
      <w:pPr>
        <w:pStyle w:val="PL"/>
      </w:pPr>
      <w:r>
        <w:t xml:space="preserve">  contact </w:t>
      </w:r>
    </w:p>
    <w:p w14:paraId="5E3B834B" w14:textId="77777777" w:rsidR="006D2847" w:rsidRDefault="006D2847" w:rsidP="006D2847">
      <w:pPr>
        <w:pStyle w:val="PL"/>
      </w:pPr>
      <w:r>
        <w:t xml:space="preserve">    "https://www.3gpp.org/DynaReport/TSG-WG--S5--officials.htm?Itemid=464";</w:t>
      </w:r>
    </w:p>
    <w:p w14:paraId="2C28A9BE" w14:textId="77777777" w:rsidR="006D2847" w:rsidRDefault="006D2847" w:rsidP="006D2847">
      <w:pPr>
        <w:pStyle w:val="PL"/>
      </w:pPr>
      <w:r>
        <w:lastRenderedPageBreak/>
        <w:t xml:space="preserve">  description "A network slice instance in a 5G network.";</w:t>
      </w:r>
    </w:p>
    <w:p w14:paraId="2F049B2B" w14:textId="77777777" w:rsidR="006D2847" w:rsidRDefault="006D2847" w:rsidP="006D2847">
      <w:pPr>
        <w:pStyle w:val="PL"/>
      </w:pPr>
      <w:r>
        <w:t xml:space="preserve">  reference "3GPP TS 28.541</w:t>
      </w:r>
    </w:p>
    <w:p w14:paraId="5EC17C7D" w14:textId="77777777" w:rsidR="006D2847" w:rsidRDefault="006D2847" w:rsidP="006D2847">
      <w:pPr>
        <w:pStyle w:val="PL"/>
      </w:pPr>
      <w:r>
        <w:t xml:space="preserve">    Management and orchestration; </w:t>
      </w:r>
    </w:p>
    <w:p w14:paraId="3FD1A645" w14:textId="77777777" w:rsidR="006D2847" w:rsidRDefault="006D2847" w:rsidP="006D2847">
      <w:pPr>
        <w:pStyle w:val="PL"/>
      </w:pPr>
      <w:r>
        <w:t xml:space="preserve">    5G Network Resource Model (NRM);</w:t>
      </w:r>
    </w:p>
    <w:p w14:paraId="68E47D41" w14:textId="77777777" w:rsidR="006D2847" w:rsidRDefault="006D2847" w:rsidP="006D2847">
      <w:pPr>
        <w:pStyle w:val="PL"/>
      </w:pPr>
      <w:r>
        <w:t xml:space="preserve">    Information model definitions for network slice NRM (chapter 6)</w:t>
      </w:r>
    </w:p>
    <w:p w14:paraId="20A61ECD" w14:textId="77777777" w:rsidR="006D2847" w:rsidRDefault="006D2847" w:rsidP="006D2847">
      <w:pPr>
        <w:pStyle w:val="PL"/>
      </w:pPr>
      <w:r>
        <w:t xml:space="preserve">    ";</w:t>
      </w:r>
    </w:p>
    <w:p w14:paraId="1FF85F70" w14:textId="77777777" w:rsidR="006D2847" w:rsidRDefault="006D2847" w:rsidP="006D2847">
      <w:pPr>
        <w:pStyle w:val="PL"/>
      </w:pPr>
    </w:p>
    <w:p w14:paraId="167211AC" w14:textId="77777777" w:rsidR="006D2847" w:rsidRDefault="006D2847" w:rsidP="006D2847">
      <w:pPr>
        <w:pStyle w:val="PL"/>
      </w:pPr>
      <w:r>
        <w:t xml:space="preserve">  revision 2020-06-02 {</w:t>
      </w:r>
    </w:p>
    <w:p w14:paraId="311CBFFD" w14:textId="77777777" w:rsidR="006D2847" w:rsidRDefault="006D2847" w:rsidP="006D2847">
      <w:pPr>
        <w:pStyle w:val="PL"/>
      </w:pPr>
      <w:r>
        <w:t xml:space="preserve">    reference "CR-0485, CR-0508";</w:t>
      </w:r>
    </w:p>
    <w:p w14:paraId="36FE11D8" w14:textId="77777777" w:rsidR="006D2847" w:rsidRDefault="006D2847" w:rsidP="006D2847">
      <w:pPr>
        <w:pStyle w:val="PL"/>
      </w:pPr>
      <w:r>
        <w:t xml:space="preserve">  }</w:t>
      </w:r>
    </w:p>
    <w:p w14:paraId="4BFF6981" w14:textId="77777777" w:rsidR="006D2847" w:rsidRDefault="006D2847" w:rsidP="006D2847">
      <w:pPr>
        <w:pStyle w:val="PL"/>
      </w:pPr>
    </w:p>
    <w:p w14:paraId="207F5222" w14:textId="77777777" w:rsidR="006D2847" w:rsidRDefault="006D2847" w:rsidP="006D2847">
      <w:pPr>
        <w:pStyle w:val="PL"/>
      </w:pPr>
      <w:r>
        <w:t xml:space="preserve">  revision 2020-02-19 {</w:t>
      </w:r>
    </w:p>
    <w:p w14:paraId="4F7E94C7" w14:textId="77777777" w:rsidR="006D2847" w:rsidRDefault="006D2847" w:rsidP="006D2847">
      <w:pPr>
        <w:pStyle w:val="PL"/>
      </w:pPr>
      <w:r>
        <w:t xml:space="preserve">    description "Introduction of YANG definitions for network slice NRM";</w:t>
      </w:r>
    </w:p>
    <w:p w14:paraId="461E797F" w14:textId="77777777" w:rsidR="006D2847" w:rsidRDefault="006D2847" w:rsidP="006D2847">
      <w:pPr>
        <w:pStyle w:val="PL"/>
      </w:pPr>
      <w:r>
        <w:t xml:space="preserve">    reference "CR-0458";</w:t>
      </w:r>
    </w:p>
    <w:p w14:paraId="1A27E9DC" w14:textId="77777777" w:rsidR="006D2847" w:rsidRDefault="006D2847" w:rsidP="006D2847">
      <w:pPr>
        <w:pStyle w:val="PL"/>
      </w:pPr>
      <w:r>
        <w:t xml:space="preserve">  }</w:t>
      </w:r>
    </w:p>
    <w:p w14:paraId="084365E8" w14:textId="77777777" w:rsidR="006D2847" w:rsidRDefault="006D2847" w:rsidP="006D2847">
      <w:pPr>
        <w:pStyle w:val="PL"/>
      </w:pPr>
    </w:p>
    <w:p w14:paraId="1CA9259D" w14:textId="77777777" w:rsidR="006D2847" w:rsidRDefault="006D2847" w:rsidP="006D2847">
      <w:pPr>
        <w:pStyle w:val="PL"/>
      </w:pPr>
      <w:r>
        <w:t xml:space="preserve">  revision 2019-06-23 {</w:t>
      </w:r>
    </w:p>
    <w:p w14:paraId="2014B195" w14:textId="77777777" w:rsidR="006D2847" w:rsidRDefault="006D2847" w:rsidP="006D2847">
      <w:pPr>
        <w:pStyle w:val="PL"/>
      </w:pPr>
      <w:r>
        <w:t xml:space="preserve">    description "Initial revision";</w:t>
      </w:r>
    </w:p>
    <w:p w14:paraId="54ED67C9" w14:textId="77777777" w:rsidR="006D2847" w:rsidRDefault="006D2847" w:rsidP="006D2847">
      <w:pPr>
        <w:pStyle w:val="PL"/>
      </w:pPr>
      <w:r>
        <w:t xml:space="preserve">    reference "3GPP TS 28.541 V15.X.XX";</w:t>
      </w:r>
    </w:p>
    <w:p w14:paraId="32B36EE0" w14:textId="77777777" w:rsidR="006D2847" w:rsidRDefault="006D2847" w:rsidP="006D2847">
      <w:pPr>
        <w:pStyle w:val="PL"/>
      </w:pPr>
      <w:r>
        <w:t xml:space="preserve">  }</w:t>
      </w:r>
    </w:p>
    <w:p w14:paraId="28B14D96" w14:textId="77777777" w:rsidR="006D2847" w:rsidRDefault="006D2847" w:rsidP="006D2847">
      <w:pPr>
        <w:pStyle w:val="PL"/>
      </w:pPr>
    </w:p>
    <w:p w14:paraId="34FA2E89" w14:textId="77777777" w:rsidR="006D2847" w:rsidRDefault="006D2847" w:rsidP="006D2847">
      <w:pPr>
        <w:pStyle w:val="PL"/>
      </w:pPr>
      <w:r>
        <w:t xml:space="preserve">  typedef availability-percentage {</w:t>
      </w:r>
    </w:p>
    <w:p w14:paraId="7CD81CB3" w14:textId="77777777" w:rsidR="006D2847" w:rsidRDefault="006D2847" w:rsidP="006D2847">
      <w:pPr>
        <w:pStyle w:val="PL"/>
      </w:pPr>
      <w:r>
        <w:t xml:space="preserve">    description "</w:t>
      </w:r>
    </w:p>
    <w:p w14:paraId="09D2048E" w14:textId="77777777" w:rsidR="006D2847" w:rsidRDefault="006D2847" w:rsidP="006D2847">
      <w:pPr>
        <w:pStyle w:val="PL"/>
      </w:pPr>
      <w:r>
        <w:t xml:space="preserve">      Percentage value of the amount of time the end-to-end communication </w:t>
      </w:r>
    </w:p>
    <w:p w14:paraId="59056312" w14:textId="77777777" w:rsidR="006D2847" w:rsidRDefault="006D2847" w:rsidP="006D2847">
      <w:pPr>
        <w:pStyle w:val="PL"/>
      </w:pPr>
      <w:r>
        <w:t xml:space="preserve">      service is delivered according to an agreed QoS, divided by the amount </w:t>
      </w:r>
    </w:p>
    <w:p w14:paraId="3EB69F2D" w14:textId="77777777" w:rsidR="006D2847" w:rsidRDefault="006D2847" w:rsidP="006D2847">
      <w:pPr>
        <w:pStyle w:val="PL"/>
      </w:pPr>
      <w:r>
        <w:t xml:space="preserve">      of time the system is expected to deliver the end-to-end service </w:t>
      </w:r>
    </w:p>
    <w:p w14:paraId="7F0561ED" w14:textId="77777777" w:rsidR="006D2847" w:rsidRDefault="006D2847" w:rsidP="006D2847">
      <w:pPr>
        <w:pStyle w:val="PL"/>
      </w:pPr>
      <w:r>
        <w:t xml:space="preserve">      according to the specification in a specific area.";</w:t>
      </w:r>
    </w:p>
    <w:p w14:paraId="0C8AC679" w14:textId="77777777" w:rsidR="006D2847" w:rsidRDefault="006D2847" w:rsidP="006D2847">
      <w:pPr>
        <w:pStyle w:val="PL"/>
      </w:pPr>
      <w:r>
        <w:t xml:space="preserve">    reference "3GPP TS 22.261 3.1";</w:t>
      </w:r>
    </w:p>
    <w:p w14:paraId="42ECCFB9" w14:textId="77777777" w:rsidR="006D2847" w:rsidRDefault="006D2847" w:rsidP="006D2847">
      <w:pPr>
        <w:pStyle w:val="PL"/>
      </w:pPr>
      <w:r>
        <w:t xml:space="preserve">    type decimal64 { </w:t>
      </w:r>
    </w:p>
    <w:p w14:paraId="11E9B5CA" w14:textId="77777777" w:rsidR="006D2847" w:rsidRDefault="006D2847" w:rsidP="006D2847">
      <w:pPr>
        <w:pStyle w:val="PL"/>
      </w:pPr>
      <w:r>
        <w:t xml:space="preserve">      fraction-digits 4; // E.g. 99.9999</w:t>
      </w:r>
    </w:p>
    <w:p w14:paraId="4DEFC818" w14:textId="77777777" w:rsidR="006D2847" w:rsidRDefault="006D2847" w:rsidP="006D2847">
      <w:pPr>
        <w:pStyle w:val="PL"/>
      </w:pPr>
      <w:r>
        <w:t xml:space="preserve">      range 0..100;</w:t>
      </w:r>
    </w:p>
    <w:p w14:paraId="02DC2607" w14:textId="77777777" w:rsidR="006D2847" w:rsidRDefault="006D2847" w:rsidP="006D2847">
      <w:pPr>
        <w:pStyle w:val="PL"/>
      </w:pPr>
      <w:r>
        <w:t xml:space="preserve">    }</w:t>
      </w:r>
    </w:p>
    <w:p w14:paraId="52AB7DD5" w14:textId="77777777" w:rsidR="006D2847" w:rsidRDefault="006D2847" w:rsidP="006D2847">
      <w:pPr>
        <w:pStyle w:val="PL"/>
      </w:pPr>
      <w:r>
        <w:t xml:space="preserve">  }</w:t>
      </w:r>
    </w:p>
    <w:p w14:paraId="1807436E" w14:textId="77777777" w:rsidR="006D2847" w:rsidRDefault="006D2847" w:rsidP="006D2847">
      <w:pPr>
        <w:pStyle w:val="PL"/>
      </w:pPr>
    </w:p>
    <w:p w14:paraId="69B27E6B" w14:textId="77777777" w:rsidR="006D2847" w:rsidRDefault="006D2847" w:rsidP="006D2847">
      <w:pPr>
        <w:pStyle w:val="PL"/>
      </w:pPr>
      <w:r>
        <w:t xml:space="preserve">  typedef V2XMode-enum {</w:t>
      </w:r>
    </w:p>
    <w:p w14:paraId="7FA8B632" w14:textId="77777777" w:rsidR="006D2847" w:rsidRDefault="006D2847" w:rsidP="006D2847">
      <w:pPr>
        <w:pStyle w:val="PL"/>
      </w:pPr>
      <w:r>
        <w:t xml:space="preserve">    type enumeration {</w:t>
      </w:r>
    </w:p>
    <w:p w14:paraId="06628884" w14:textId="77777777" w:rsidR="006D2847" w:rsidRDefault="006D2847" w:rsidP="006D2847">
      <w:pPr>
        <w:pStyle w:val="PL"/>
      </w:pPr>
      <w:r>
        <w:t xml:space="preserve">      enum NOT_SUPPORTED;</w:t>
      </w:r>
    </w:p>
    <w:p w14:paraId="0D1BD63F" w14:textId="77777777" w:rsidR="006D2847" w:rsidRDefault="006D2847" w:rsidP="006D2847">
      <w:pPr>
        <w:pStyle w:val="PL"/>
      </w:pPr>
      <w:r>
        <w:t xml:space="preserve">      enum SUPPORTED_BY_NR;</w:t>
      </w:r>
    </w:p>
    <w:p w14:paraId="7FF6DB64" w14:textId="77777777" w:rsidR="006D2847" w:rsidRDefault="006D2847" w:rsidP="006D2847">
      <w:pPr>
        <w:pStyle w:val="PL"/>
      </w:pPr>
      <w:r>
        <w:t xml:space="preserve">    }</w:t>
      </w:r>
    </w:p>
    <w:p w14:paraId="3C4B877C" w14:textId="77777777" w:rsidR="006D2847" w:rsidRDefault="006D2847" w:rsidP="006D2847">
      <w:pPr>
        <w:pStyle w:val="PL"/>
      </w:pPr>
      <w:r>
        <w:t xml:space="preserve">  }</w:t>
      </w:r>
    </w:p>
    <w:p w14:paraId="38997923" w14:textId="77777777" w:rsidR="006D2847" w:rsidRDefault="006D2847" w:rsidP="006D2847">
      <w:pPr>
        <w:pStyle w:val="PL"/>
      </w:pPr>
    </w:p>
    <w:p w14:paraId="72C90C6D" w14:textId="77777777" w:rsidR="006D2847" w:rsidRDefault="006D2847" w:rsidP="006D2847">
      <w:pPr>
        <w:pStyle w:val="PL"/>
      </w:pPr>
      <w:r>
        <w:t xml:space="preserve">  grouping ServiceProfileGrp {</w:t>
      </w:r>
    </w:p>
    <w:p w14:paraId="25EEB433" w14:textId="77777777" w:rsidR="006D2847" w:rsidRDefault="006D2847" w:rsidP="006D2847">
      <w:pPr>
        <w:pStyle w:val="PL"/>
      </w:pPr>
    </w:p>
    <w:p w14:paraId="5183D315" w14:textId="77777777" w:rsidR="006D2847" w:rsidRDefault="006D2847" w:rsidP="006D2847">
      <w:pPr>
        <w:pStyle w:val="PL"/>
      </w:pPr>
      <w:r>
        <w:t xml:space="preserve">    leaf serviceProfileId {</w:t>
      </w:r>
    </w:p>
    <w:p w14:paraId="49459C34" w14:textId="77777777" w:rsidR="006D2847" w:rsidRDefault="006D2847" w:rsidP="006D2847">
      <w:pPr>
        <w:pStyle w:val="PL"/>
      </w:pPr>
      <w:r>
        <w:t xml:space="preserve">      description "Service profile identifier.";</w:t>
      </w:r>
    </w:p>
    <w:p w14:paraId="0E864CFD" w14:textId="77777777" w:rsidR="006D2847" w:rsidRDefault="006D2847" w:rsidP="006D2847">
      <w:pPr>
        <w:pStyle w:val="PL"/>
      </w:pPr>
      <w:r>
        <w:t xml:space="preserve">      type types3gpp:DistinguishedName;</w:t>
      </w:r>
    </w:p>
    <w:p w14:paraId="51442E12" w14:textId="77777777" w:rsidR="006D2847" w:rsidRDefault="006D2847" w:rsidP="006D2847">
      <w:pPr>
        <w:pStyle w:val="PL"/>
      </w:pPr>
      <w:r>
        <w:t xml:space="preserve">    }</w:t>
      </w:r>
    </w:p>
    <w:p w14:paraId="3FA8502A" w14:textId="77777777" w:rsidR="006D2847" w:rsidRDefault="006D2847" w:rsidP="006D2847">
      <w:pPr>
        <w:pStyle w:val="PL"/>
      </w:pPr>
    </w:p>
    <w:p w14:paraId="37183D1D" w14:textId="77777777" w:rsidR="006D2847" w:rsidRDefault="006D2847" w:rsidP="006D2847">
      <w:pPr>
        <w:pStyle w:val="PL"/>
      </w:pPr>
      <w:r>
        <w:t xml:space="preserve">    list sNSSAIList {</w:t>
      </w:r>
    </w:p>
    <w:p w14:paraId="37ED63EB" w14:textId="77777777" w:rsidR="006D2847" w:rsidRDefault="006D2847" w:rsidP="006D2847">
      <w:pPr>
        <w:pStyle w:val="PL"/>
      </w:pPr>
      <w:r>
        <w:t xml:space="preserve">      description "The S-NSSAI list to be supported by the new NSI to be </w:t>
      </w:r>
    </w:p>
    <w:p w14:paraId="291EF4CE" w14:textId="77777777" w:rsidR="006D2847" w:rsidRDefault="006D2847" w:rsidP="006D2847">
      <w:pPr>
        <w:pStyle w:val="PL"/>
      </w:pPr>
      <w:r>
        <w:t xml:space="preserve">        created or the existing NSI to be re-used.";</w:t>
      </w:r>
    </w:p>
    <w:p w14:paraId="23A252C9" w14:textId="77777777" w:rsidR="006D2847" w:rsidRDefault="006D2847" w:rsidP="006D2847">
      <w:pPr>
        <w:pStyle w:val="PL"/>
      </w:pPr>
      <w:r>
        <w:t xml:space="preserve">      min-elements 1;</w:t>
      </w:r>
    </w:p>
    <w:p w14:paraId="254EBB98" w14:textId="77777777" w:rsidR="006D2847" w:rsidRDefault="006D2847" w:rsidP="006D2847">
      <w:pPr>
        <w:pStyle w:val="PL"/>
      </w:pPr>
      <w:r>
        <w:t xml:space="preserve">      key idx;</w:t>
      </w:r>
    </w:p>
    <w:p w14:paraId="587F7023" w14:textId="77777777" w:rsidR="006D2847" w:rsidRDefault="006D2847" w:rsidP="006D2847">
      <w:pPr>
        <w:pStyle w:val="PL"/>
      </w:pPr>
      <w:r>
        <w:t xml:space="preserve">      unique "sst sd";</w:t>
      </w:r>
    </w:p>
    <w:p w14:paraId="2BFDD837" w14:textId="77777777" w:rsidR="006D2847" w:rsidRDefault="006D2847" w:rsidP="006D2847">
      <w:pPr>
        <w:pStyle w:val="PL"/>
      </w:pPr>
      <w:r>
        <w:t xml:space="preserve">      leaf idx {</w:t>
      </w:r>
    </w:p>
    <w:p w14:paraId="445C863B" w14:textId="77777777" w:rsidR="006D2847" w:rsidRDefault="006D2847" w:rsidP="006D2847">
      <w:pPr>
        <w:pStyle w:val="PL"/>
      </w:pPr>
      <w:r>
        <w:t xml:space="preserve">        description "Synthetic index for the element.";</w:t>
      </w:r>
    </w:p>
    <w:p w14:paraId="2C964D84" w14:textId="77777777" w:rsidR="006D2847" w:rsidRDefault="006D2847" w:rsidP="006D2847">
      <w:pPr>
        <w:pStyle w:val="PL"/>
      </w:pPr>
      <w:r>
        <w:t xml:space="preserve">        type uint32;</w:t>
      </w:r>
    </w:p>
    <w:p w14:paraId="1D2890C1" w14:textId="77777777" w:rsidR="006D2847" w:rsidRDefault="006D2847" w:rsidP="006D2847">
      <w:pPr>
        <w:pStyle w:val="PL"/>
      </w:pPr>
      <w:r>
        <w:t xml:space="preserve">      }</w:t>
      </w:r>
    </w:p>
    <w:p w14:paraId="384600C0" w14:textId="77777777" w:rsidR="006D2847" w:rsidRDefault="006D2847" w:rsidP="006D2847">
      <w:pPr>
        <w:pStyle w:val="PL"/>
      </w:pPr>
      <w:r>
        <w:t xml:space="preserve">      uses types5g3gpp:SNssai;</w:t>
      </w:r>
    </w:p>
    <w:p w14:paraId="709787E9" w14:textId="77777777" w:rsidR="006D2847" w:rsidRDefault="006D2847" w:rsidP="006D2847">
      <w:pPr>
        <w:pStyle w:val="PL"/>
      </w:pPr>
      <w:r>
        <w:t xml:space="preserve">    }</w:t>
      </w:r>
    </w:p>
    <w:p w14:paraId="0045DE66" w14:textId="77777777" w:rsidR="006D2847" w:rsidRDefault="006D2847" w:rsidP="006D2847">
      <w:pPr>
        <w:pStyle w:val="PL"/>
      </w:pPr>
    </w:p>
    <w:p w14:paraId="1371A023" w14:textId="77777777" w:rsidR="006D2847" w:rsidRDefault="006D2847" w:rsidP="006D2847">
      <w:pPr>
        <w:pStyle w:val="PL"/>
      </w:pPr>
      <w:r>
        <w:t xml:space="preserve">    list pLMNIdList {</w:t>
      </w:r>
    </w:p>
    <w:p w14:paraId="09191139" w14:textId="77777777" w:rsidR="006D2847" w:rsidRDefault="006D2847" w:rsidP="006D2847">
      <w:pPr>
        <w:pStyle w:val="PL"/>
      </w:pPr>
      <w:r>
        <w:t xml:space="preserve">      description "List of PLMN IDs.";</w:t>
      </w:r>
    </w:p>
    <w:p w14:paraId="21B66386" w14:textId="77777777" w:rsidR="006D2847" w:rsidRDefault="006D2847" w:rsidP="006D2847">
      <w:pPr>
        <w:pStyle w:val="PL"/>
      </w:pPr>
      <w:r>
        <w:t xml:space="preserve">      min-elements 1;</w:t>
      </w:r>
    </w:p>
    <w:p w14:paraId="6D14D0F8" w14:textId="77777777" w:rsidR="006D2847" w:rsidRDefault="006D2847" w:rsidP="006D2847">
      <w:pPr>
        <w:pStyle w:val="PL"/>
      </w:pPr>
      <w:r>
        <w:t xml:space="preserve">      key "mcc mnc";</w:t>
      </w:r>
    </w:p>
    <w:p w14:paraId="52A19C79" w14:textId="77777777" w:rsidR="006D2847" w:rsidRDefault="006D2847" w:rsidP="006D2847">
      <w:pPr>
        <w:pStyle w:val="PL"/>
      </w:pPr>
      <w:r>
        <w:t xml:space="preserve">      ordered-by user;</w:t>
      </w:r>
    </w:p>
    <w:p w14:paraId="1CFCBAD5" w14:textId="77777777" w:rsidR="006D2847" w:rsidRDefault="006D2847" w:rsidP="006D2847">
      <w:pPr>
        <w:pStyle w:val="PL"/>
      </w:pPr>
      <w:r>
        <w:t xml:space="preserve">      uses types3gpp:PLMNId;</w:t>
      </w:r>
    </w:p>
    <w:p w14:paraId="26982DEF" w14:textId="77777777" w:rsidR="006D2847" w:rsidRDefault="006D2847" w:rsidP="006D2847">
      <w:pPr>
        <w:pStyle w:val="PL"/>
      </w:pPr>
      <w:r>
        <w:t xml:space="preserve">    }</w:t>
      </w:r>
    </w:p>
    <w:p w14:paraId="3726F846" w14:textId="77777777" w:rsidR="006D2847" w:rsidRDefault="006D2847" w:rsidP="006D2847">
      <w:pPr>
        <w:pStyle w:val="PL"/>
      </w:pPr>
    </w:p>
    <w:p w14:paraId="6D0F7616" w14:textId="77777777" w:rsidR="006D2847" w:rsidRDefault="006D2847" w:rsidP="006D2847">
      <w:pPr>
        <w:pStyle w:val="PL"/>
      </w:pPr>
      <w:r>
        <w:t xml:space="preserve">    leaf maxNumberofUEs {</w:t>
      </w:r>
    </w:p>
    <w:p w14:paraId="05320FF9" w14:textId="77777777" w:rsidR="006D2847" w:rsidRDefault="006D2847" w:rsidP="006D2847">
      <w:pPr>
        <w:pStyle w:val="PL"/>
      </w:pPr>
      <w:r>
        <w:t xml:space="preserve">      description "The maximum number of UEs that may simultaneously </w:t>
      </w:r>
    </w:p>
    <w:p w14:paraId="6C9B7F2C" w14:textId="77777777" w:rsidR="006D2847" w:rsidRDefault="006D2847" w:rsidP="006D2847">
      <w:pPr>
        <w:pStyle w:val="PL"/>
      </w:pPr>
      <w:r>
        <w:t xml:space="preserve">        access the network slice instance.";</w:t>
      </w:r>
    </w:p>
    <w:p w14:paraId="246AB246" w14:textId="77777777" w:rsidR="006D2847" w:rsidRDefault="006D2847" w:rsidP="006D2847">
      <w:pPr>
        <w:pStyle w:val="PL"/>
      </w:pPr>
      <w:r>
        <w:t xml:space="preserve">      mandatory true;</w:t>
      </w:r>
    </w:p>
    <w:p w14:paraId="2C45E180" w14:textId="77777777" w:rsidR="006D2847" w:rsidRDefault="006D2847" w:rsidP="006D2847">
      <w:pPr>
        <w:pStyle w:val="PL"/>
      </w:pPr>
      <w:r>
        <w:t xml:space="preserve">      type uint64;</w:t>
      </w:r>
    </w:p>
    <w:p w14:paraId="0FE8BC93" w14:textId="77777777" w:rsidR="006D2847" w:rsidRDefault="006D2847" w:rsidP="006D2847">
      <w:pPr>
        <w:pStyle w:val="PL"/>
      </w:pPr>
      <w:r>
        <w:t xml:space="preserve">    }</w:t>
      </w:r>
    </w:p>
    <w:p w14:paraId="6E971B68" w14:textId="77777777" w:rsidR="006D2847" w:rsidRDefault="006D2847" w:rsidP="006D2847">
      <w:pPr>
        <w:pStyle w:val="PL"/>
      </w:pPr>
    </w:p>
    <w:p w14:paraId="360353FA" w14:textId="77777777" w:rsidR="006D2847" w:rsidRDefault="006D2847" w:rsidP="006D2847">
      <w:pPr>
        <w:pStyle w:val="PL"/>
      </w:pPr>
      <w:r>
        <w:t xml:space="preserve">    leaf-list coverageArea {</w:t>
      </w:r>
    </w:p>
    <w:p w14:paraId="38B96694" w14:textId="77777777" w:rsidR="006D2847" w:rsidRDefault="006D2847" w:rsidP="006D2847">
      <w:pPr>
        <w:pStyle w:val="PL"/>
      </w:pPr>
      <w:r>
        <w:t xml:space="preserve">       min-elements 1;</w:t>
      </w:r>
    </w:p>
    <w:p w14:paraId="3BA0FD8E" w14:textId="77777777" w:rsidR="006D2847" w:rsidRDefault="006D2847" w:rsidP="006D2847">
      <w:pPr>
        <w:pStyle w:val="PL"/>
      </w:pPr>
      <w:r>
        <w:lastRenderedPageBreak/>
        <w:t xml:space="preserve">       description "A list of TrackingAreas where the NSI can be selected.";</w:t>
      </w:r>
    </w:p>
    <w:p w14:paraId="2A2BF67F" w14:textId="77777777" w:rsidR="006D2847" w:rsidRDefault="006D2847" w:rsidP="006D2847">
      <w:pPr>
        <w:pStyle w:val="PL"/>
      </w:pPr>
      <w:r>
        <w:t xml:space="preserve">       type types3gpp:Tac;</w:t>
      </w:r>
    </w:p>
    <w:p w14:paraId="739C2BAB" w14:textId="77777777" w:rsidR="006D2847" w:rsidRDefault="006D2847" w:rsidP="006D2847">
      <w:pPr>
        <w:pStyle w:val="PL"/>
      </w:pPr>
      <w:r>
        <w:t xml:space="preserve">    }</w:t>
      </w:r>
    </w:p>
    <w:p w14:paraId="49442E8A" w14:textId="77777777" w:rsidR="006D2847" w:rsidRDefault="006D2847" w:rsidP="006D2847">
      <w:pPr>
        <w:pStyle w:val="PL"/>
      </w:pPr>
    </w:p>
    <w:p w14:paraId="57BA41DE" w14:textId="77777777" w:rsidR="006D2847" w:rsidRDefault="006D2847" w:rsidP="006D2847">
      <w:pPr>
        <w:pStyle w:val="PL"/>
      </w:pPr>
      <w:r>
        <w:t xml:space="preserve">    leaf latency {</w:t>
      </w:r>
    </w:p>
    <w:p w14:paraId="1F7DC468" w14:textId="77777777" w:rsidR="006D2847" w:rsidRDefault="006D2847" w:rsidP="006D2847">
      <w:pPr>
        <w:pStyle w:val="PL"/>
      </w:pPr>
      <w:r>
        <w:t xml:space="preserve">      description "The packet transmission latency (milliseconds) through </w:t>
      </w:r>
    </w:p>
    <w:p w14:paraId="36E48CB1" w14:textId="77777777" w:rsidR="006D2847" w:rsidRDefault="006D2847" w:rsidP="006D2847">
      <w:pPr>
        <w:pStyle w:val="PL"/>
      </w:pPr>
      <w:r>
        <w:t xml:space="preserve">        the RAN, CN, and TN part of 5G network, used to evaluate utilization </w:t>
      </w:r>
    </w:p>
    <w:p w14:paraId="78F64401" w14:textId="77777777" w:rsidR="006D2847" w:rsidRDefault="006D2847" w:rsidP="006D2847">
      <w:pPr>
        <w:pStyle w:val="PL"/>
      </w:pPr>
      <w:r>
        <w:t xml:space="preserve">        performance of the end-to-end network slice instance.";</w:t>
      </w:r>
    </w:p>
    <w:p w14:paraId="1A9BD52C" w14:textId="77777777" w:rsidR="006D2847" w:rsidRDefault="006D2847" w:rsidP="006D2847">
      <w:pPr>
        <w:pStyle w:val="PL"/>
      </w:pPr>
      <w:r>
        <w:t xml:space="preserve">      reference "3GPP TS 28.554 clause 6.3.1";</w:t>
      </w:r>
    </w:p>
    <w:p w14:paraId="674DC7BB" w14:textId="77777777" w:rsidR="006D2847" w:rsidRDefault="006D2847" w:rsidP="006D2847">
      <w:pPr>
        <w:pStyle w:val="PL"/>
      </w:pPr>
      <w:r>
        <w:t xml:space="preserve">      mandatory true;</w:t>
      </w:r>
    </w:p>
    <w:p w14:paraId="2DF44D77" w14:textId="77777777" w:rsidR="006D2847" w:rsidRDefault="006D2847" w:rsidP="006D2847">
      <w:pPr>
        <w:pStyle w:val="PL"/>
      </w:pPr>
      <w:r>
        <w:t xml:space="preserve">      type uint16;</w:t>
      </w:r>
    </w:p>
    <w:p w14:paraId="104CA3BA" w14:textId="77777777" w:rsidR="006D2847" w:rsidRDefault="006D2847" w:rsidP="006D2847">
      <w:pPr>
        <w:pStyle w:val="PL"/>
      </w:pPr>
      <w:r>
        <w:t xml:space="preserve">      units milliseconds;</w:t>
      </w:r>
    </w:p>
    <w:p w14:paraId="6731D3B6" w14:textId="77777777" w:rsidR="006D2847" w:rsidRDefault="006D2847" w:rsidP="006D2847">
      <w:pPr>
        <w:pStyle w:val="PL"/>
      </w:pPr>
      <w:r>
        <w:t xml:space="preserve">    }</w:t>
      </w:r>
    </w:p>
    <w:p w14:paraId="7D93CF58" w14:textId="77777777" w:rsidR="006D2847" w:rsidRDefault="006D2847" w:rsidP="006D2847">
      <w:pPr>
        <w:pStyle w:val="PL"/>
      </w:pPr>
    </w:p>
    <w:p w14:paraId="2A866831" w14:textId="77777777" w:rsidR="006D2847" w:rsidRDefault="006D2847" w:rsidP="006D2847">
      <w:pPr>
        <w:pStyle w:val="PL"/>
      </w:pPr>
      <w:r>
        <w:t xml:space="preserve">    leaf uEMobilityLevel {</w:t>
      </w:r>
    </w:p>
    <w:p w14:paraId="0157F825" w14:textId="77777777" w:rsidR="006D2847" w:rsidRDefault="006D2847" w:rsidP="006D2847">
      <w:pPr>
        <w:pStyle w:val="PL"/>
      </w:pPr>
      <w:r>
        <w:t xml:space="preserve">      description "The mobility level of UE accessing the network slice </w:t>
      </w:r>
    </w:p>
    <w:p w14:paraId="26D75CD7" w14:textId="77777777" w:rsidR="006D2847" w:rsidRDefault="006D2847" w:rsidP="006D2847">
      <w:pPr>
        <w:pStyle w:val="PL"/>
      </w:pPr>
      <w:r>
        <w:t xml:space="preserve">        instance.";</w:t>
      </w:r>
    </w:p>
    <w:p w14:paraId="2F115CD4" w14:textId="77777777" w:rsidR="006D2847" w:rsidRDefault="006D2847" w:rsidP="006D2847">
      <w:pPr>
        <w:pStyle w:val="PL"/>
      </w:pPr>
      <w:r>
        <w:t xml:space="preserve">      reference "3GPP TS 22.261 clause 6.2.1";</w:t>
      </w:r>
    </w:p>
    <w:p w14:paraId="48230340" w14:textId="77777777" w:rsidR="006D2847" w:rsidRDefault="006D2847" w:rsidP="006D2847">
      <w:pPr>
        <w:pStyle w:val="PL"/>
      </w:pPr>
      <w:r>
        <w:t xml:space="preserve">      type types3gpp:UeMobilityLevel;</w:t>
      </w:r>
    </w:p>
    <w:p w14:paraId="0240825C" w14:textId="77777777" w:rsidR="006D2847" w:rsidRDefault="006D2847" w:rsidP="006D2847">
      <w:pPr>
        <w:pStyle w:val="PL"/>
      </w:pPr>
      <w:r>
        <w:t xml:space="preserve">    }</w:t>
      </w:r>
    </w:p>
    <w:p w14:paraId="7FD5C5F4" w14:textId="77777777" w:rsidR="006D2847" w:rsidRDefault="006D2847" w:rsidP="006D2847">
      <w:pPr>
        <w:pStyle w:val="PL"/>
      </w:pPr>
    </w:p>
    <w:p w14:paraId="47182D3C" w14:textId="77777777" w:rsidR="006D2847" w:rsidRDefault="006D2847" w:rsidP="006D2847">
      <w:pPr>
        <w:pStyle w:val="PL"/>
      </w:pPr>
      <w:r>
        <w:t xml:space="preserve">    leaf resourceSharingLevel {</w:t>
      </w:r>
    </w:p>
    <w:p w14:paraId="058C307D" w14:textId="77777777" w:rsidR="006D2847" w:rsidRDefault="006D2847" w:rsidP="006D2847">
      <w:pPr>
        <w:pStyle w:val="PL"/>
      </w:pPr>
      <w:r>
        <w:t xml:space="preserve">      description "Specifies whether the resources to be allocated to the </w:t>
      </w:r>
    </w:p>
    <w:p w14:paraId="6E2CEF25" w14:textId="77777777" w:rsidR="006D2847" w:rsidRDefault="006D2847" w:rsidP="006D2847">
      <w:pPr>
        <w:pStyle w:val="PL"/>
      </w:pPr>
      <w:r>
        <w:t xml:space="preserve">        network slice instance may be shared with another network slice </w:t>
      </w:r>
    </w:p>
    <w:p w14:paraId="4CDF4013" w14:textId="77777777" w:rsidR="006D2847" w:rsidRDefault="006D2847" w:rsidP="006D2847">
      <w:pPr>
        <w:pStyle w:val="PL"/>
      </w:pPr>
      <w:r>
        <w:t xml:space="preserve">        instance(s).";</w:t>
      </w:r>
    </w:p>
    <w:p w14:paraId="2BA9E674" w14:textId="77777777" w:rsidR="006D2847" w:rsidRDefault="006D2847" w:rsidP="006D2847">
      <w:pPr>
        <w:pStyle w:val="PL"/>
      </w:pPr>
      <w:r>
        <w:t xml:space="preserve">      type types3gpp:ResourceSharingLevel;</w:t>
      </w:r>
    </w:p>
    <w:p w14:paraId="2FFAC9E8" w14:textId="77777777" w:rsidR="006D2847" w:rsidRDefault="006D2847" w:rsidP="006D2847">
      <w:pPr>
        <w:pStyle w:val="PL"/>
      </w:pPr>
      <w:r>
        <w:t xml:space="preserve">    }</w:t>
      </w:r>
    </w:p>
    <w:p w14:paraId="432093FC" w14:textId="77777777" w:rsidR="006D2847" w:rsidRDefault="006D2847" w:rsidP="006D2847">
      <w:pPr>
        <w:pStyle w:val="PL"/>
      </w:pPr>
    </w:p>
    <w:p w14:paraId="53DA080E" w14:textId="77777777" w:rsidR="006D2847" w:rsidRDefault="006D2847" w:rsidP="006D2847">
      <w:pPr>
        <w:pStyle w:val="PL"/>
      </w:pPr>
      <w:r>
        <w:t xml:space="preserve">    //Stage2 issue: The sNSSAIList above specifies one or potentially </w:t>
      </w:r>
    </w:p>
    <w:p w14:paraId="6E73F54C" w14:textId="77777777" w:rsidR="006D2847" w:rsidRDefault="006D2847" w:rsidP="006D2847">
      <w:pPr>
        <w:pStyle w:val="PL"/>
      </w:pPr>
      <w:r>
        <w:t xml:space="preserve">    //              several sST objects for the service profile.</w:t>
      </w:r>
    </w:p>
    <w:p w14:paraId="71965A3E" w14:textId="77777777" w:rsidR="006D2847" w:rsidRDefault="006D2847" w:rsidP="006D2847">
      <w:pPr>
        <w:pStyle w:val="PL"/>
      </w:pPr>
      <w:r>
        <w:t xml:space="preserve">    //              How do they relate?</w:t>
      </w:r>
    </w:p>
    <w:p w14:paraId="3011039F" w14:textId="77777777" w:rsidR="006D2847" w:rsidRDefault="006D2847" w:rsidP="006D2847">
      <w:pPr>
        <w:pStyle w:val="PL"/>
      </w:pPr>
      <w:r>
        <w:t xml:space="preserve">    leaf sST {</w:t>
      </w:r>
    </w:p>
    <w:p w14:paraId="17C4B16C" w14:textId="77777777" w:rsidR="006D2847" w:rsidRDefault="006D2847" w:rsidP="006D2847">
      <w:pPr>
        <w:pStyle w:val="PL"/>
      </w:pPr>
      <w:r>
        <w:t xml:space="preserve">      description "Specifies the slice/service type. See 3GPP TS 23.501 </w:t>
      </w:r>
    </w:p>
    <w:p w14:paraId="6FD73AB9" w14:textId="77777777" w:rsidR="006D2847" w:rsidRDefault="006D2847" w:rsidP="006D2847">
      <w:pPr>
        <w:pStyle w:val="PL"/>
      </w:pPr>
      <w:r>
        <w:t xml:space="preserve">        for defined values.";</w:t>
      </w:r>
    </w:p>
    <w:p w14:paraId="2EF4B7C8" w14:textId="77777777" w:rsidR="006D2847" w:rsidRDefault="006D2847" w:rsidP="006D2847">
      <w:pPr>
        <w:pStyle w:val="PL"/>
      </w:pPr>
      <w:r>
        <w:t xml:space="preserve">      mandatory true;</w:t>
      </w:r>
    </w:p>
    <w:p w14:paraId="7D3B2EC5" w14:textId="77777777" w:rsidR="006D2847" w:rsidRDefault="006D2847" w:rsidP="006D2847">
      <w:pPr>
        <w:pStyle w:val="PL"/>
      </w:pPr>
      <w:r>
        <w:t xml:space="preserve">      type uint32;</w:t>
      </w:r>
    </w:p>
    <w:p w14:paraId="627E47D5" w14:textId="77777777" w:rsidR="006D2847" w:rsidRDefault="006D2847" w:rsidP="006D2847">
      <w:pPr>
        <w:pStyle w:val="PL"/>
      </w:pPr>
      <w:r>
        <w:t xml:space="preserve">      reference "3GPP TS 23.501 5.15.2.2";</w:t>
      </w:r>
    </w:p>
    <w:p w14:paraId="2196916B" w14:textId="77777777" w:rsidR="006D2847" w:rsidRDefault="006D2847" w:rsidP="006D2847">
      <w:pPr>
        <w:pStyle w:val="PL"/>
      </w:pPr>
      <w:r>
        <w:t xml:space="preserve">    }</w:t>
      </w:r>
    </w:p>
    <w:p w14:paraId="285583F3" w14:textId="77777777" w:rsidR="006D2847" w:rsidRDefault="006D2847" w:rsidP="006D2847">
      <w:pPr>
        <w:pStyle w:val="PL"/>
      </w:pPr>
    </w:p>
    <w:p w14:paraId="73B3BF17" w14:textId="77777777" w:rsidR="006D2847" w:rsidRDefault="006D2847" w:rsidP="006D2847">
      <w:pPr>
        <w:pStyle w:val="PL"/>
      </w:pPr>
      <w:r>
        <w:t xml:space="preserve">    leaf availability {</w:t>
      </w:r>
    </w:p>
    <w:p w14:paraId="51B6CFF0" w14:textId="77777777" w:rsidR="006D2847" w:rsidRDefault="006D2847" w:rsidP="006D2847">
      <w:pPr>
        <w:pStyle w:val="PL"/>
      </w:pPr>
      <w:r>
        <w:t xml:space="preserve">      description "The availability requirement for a network slice </w:t>
      </w:r>
    </w:p>
    <w:p w14:paraId="6D540A51" w14:textId="77777777" w:rsidR="006D2847" w:rsidRDefault="006D2847" w:rsidP="006D2847">
      <w:pPr>
        <w:pStyle w:val="PL"/>
      </w:pPr>
      <w:r>
        <w:t xml:space="preserve">        instance, expressed as a percentage.";</w:t>
      </w:r>
    </w:p>
    <w:p w14:paraId="4C1CC75A" w14:textId="77777777" w:rsidR="006D2847" w:rsidRDefault="006D2847" w:rsidP="006D2847">
      <w:pPr>
        <w:pStyle w:val="PL"/>
      </w:pPr>
      <w:r>
        <w:t xml:space="preserve">      type availability-percentage;</w:t>
      </w:r>
    </w:p>
    <w:p w14:paraId="0718A057" w14:textId="77777777" w:rsidR="006D2847" w:rsidRDefault="006D2847" w:rsidP="006D2847">
      <w:pPr>
        <w:pStyle w:val="PL"/>
      </w:pPr>
      <w:r>
        <w:t xml:space="preserve">    }</w:t>
      </w:r>
    </w:p>
    <w:p w14:paraId="56CBD882" w14:textId="77777777" w:rsidR="006D2847" w:rsidRDefault="006D2847" w:rsidP="006D2847">
      <w:pPr>
        <w:pStyle w:val="PL"/>
      </w:pPr>
    </w:p>
    <w:p w14:paraId="653DE830" w14:textId="77777777" w:rsidR="006D2847" w:rsidRDefault="006D2847" w:rsidP="006D2847">
      <w:pPr>
        <w:pStyle w:val="PL"/>
      </w:pPr>
      <w:r>
        <w:t xml:space="preserve">    list delayTolerance {</w:t>
      </w:r>
    </w:p>
    <w:p w14:paraId="13016809" w14:textId="77777777" w:rsidR="006D2847" w:rsidRDefault="006D2847" w:rsidP="006D2847">
      <w:pPr>
        <w:pStyle w:val="PL"/>
      </w:pPr>
      <w:r>
        <w:t xml:space="preserve">      description "An attribute specifies the properties of service delivery </w:t>
      </w:r>
    </w:p>
    <w:p w14:paraId="3800D8A4" w14:textId="77777777" w:rsidR="006D2847" w:rsidRDefault="006D2847" w:rsidP="006D2847">
      <w:pPr>
        <w:pStyle w:val="PL"/>
      </w:pPr>
      <w:r>
        <w:t xml:space="preserve">        flexibility, especially for the vertical services that are not </w:t>
      </w:r>
    </w:p>
    <w:p w14:paraId="1383EE56" w14:textId="77777777" w:rsidR="006D2847" w:rsidRDefault="006D2847" w:rsidP="006D2847">
      <w:pPr>
        <w:pStyle w:val="PL"/>
      </w:pPr>
      <w:r>
        <w:t xml:space="preserve">        chasing a high system performance.";</w:t>
      </w:r>
    </w:p>
    <w:p w14:paraId="475B1C27" w14:textId="77777777" w:rsidR="006D2847" w:rsidRDefault="006D2847" w:rsidP="006D2847">
      <w:pPr>
        <w:pStyle w:val="PL"/>
      </w:pPr>
      <w:r>
        <w:t xml:space="preserve">      reference "TS 22.104 clause 4.3";</w:t>
      </w:r>
    </w:p>
    <w:p w14:paraId="0D53E5E1" w14:textId="77777777" w:rsidR="006D2847" w:rsidRDefault="006D2847" w:rsidP="006D2847">
      <w:pPr>
        <w:pStyle w:val="PL"/>
      </w:pPr>
      <w:r>
        <w:t xml:space="preserve">      config false;</w:t>
      </w:r>
    </w:p>
    <w:p w14:paraId="66A696D1" w14:textId="77777777" w:rsidR="006D2847" w:rsidRDefault="006D2847" w:rsidP="006D2847">
      <w:pPr>
        <w:pStyle w:val="PL"/>
      </w:pPr>
      <w:r>
        <w:t xml:space="preserve">      key idx;</w:t>
      </w:r>
    </w:p>
    <w:p w14:paraId="1FF4C4F7" w14:textId="77777777" w:rsidR="006D2847" w:rsidRDefault="006D2847" w:rsidP="006D2847">
      <w:pPr>
        <w:pStyle w:val="PL"/>
      </w:pPr>
      <w:r>
        <w:t xml:space="preserve">      max-elements 1;</w:t>
      </w:r>
    </w:p>
    <w:p w14:paraId="0C3506EF" w14:textId="77777777" w:rsidR="006D2847" w:rsidRDefault="006D2847" w:rsidP="006D2847">
      <w:pPr>
        <w:pStyle w:val="PL"/>
      </w:pPr>
      <w:r>
        <w:t xml:space="preserve">      leaf idx {</w:t>
      </w:r>
    </w:p>
    <w:p w14:paraId="6957B213" w14:textId="77777777" w:rsidR="006D2847" w:rsidRDefault="006D2847" w:rsidP="006D2847">
      <w:pPr>
        <w:pStyle w:val="PL"/>
      </w:pPr>
      <w:r>
        <w:t xml:space="preserve">        description "Synthetic index for the element.";</w:t>
      </w:r>
    </w:p>
    <w:p w14:paraId="64576608" w14:textId="77777777" w:rsidR="006D2847" w:rsidRDefault="006D2847" w:rsidP="006D2847">
      <w:pPr>
        <w:pStyle w:val="PL"/>
      </w:pPr>
      <w:r>
        <w:t xml:space="preserve">        type uint32;</w:t>
      </w:r>
    </w:p>
    <w:p w14:paraId="07F226AA" w14:textId="77777777" w:rsidR="006D2847" w:rsidRDefault="006D2847" w:rsidP="006D2847">
      <w:pPr>
        <w:pStyle w:val="PL"/>
      </w:pPr>
      <w:r>
        <w:t xml:space="preserve">      }</w:t>
      </w:r>
    </w:p>
    <w:p w14:paraId="6FC1EE7E" w14:textId="77777777" w:rsidR="006D2847" w:rsidRDefault="006D2847" w:rsidP="006D2847">
      <w:pPr>
        <w:pStyle w:val="PL"/>
      </w:pPr>
      <w:r>
        <w:t xml:space="preserve">      list servAttrCom {</w:t>
      </w:r>
    </w:p>
    <w:p w14:paraId="7DE75473" w14:textId="77777777" w:rsidR="006D2847" w:rsidRDefault="006D2847" w:rsidP="006D2847">
      <w:pPr>
        <w:pStyle w:val="PL"/>
      </w:pPr>
      <w:r>
        <w:t xml:space="preserve">        description "This list represents the common properties of service </w:t>
      </w:r>
    </w:p>
    <w:p w14:paraId="2E9FC992" w14:textId="77777777" w:rsidR="006D2847" w:rsidRDefault="006D2847" w:rsidP="006D2847">
      <w:pPr>
        <w:pStyle w:val="PL"/>
      </w:pPr>
      <w:r>
        <w:t xml:space="preserve">          requirement related attributes.";</w:t>
      </w:r>
    </w:p>
    <w:p w14:paraId="4304C160" w14:textId="77777777" w:rsidR="006D2847" w:rsidRDefault="006D2847" w:rsidP="006D2847">
      <w:pPr>
        <w:pStyle w:val="PL"/>
      </w:pPr>
      <w:r>
        <w:t xml:space="preserve">        reference "GSMA NG.116 corresponding to Attribute categories, </w:t>
      </w:r>
    </w:p>
    <w:p w14:paraId="287B69D3" w14:textId="77777777" w:rsidR="006D2847" w:rsidRDefault="006D2847" w:rsidP="006D2847">
      <w:pPr>
        <w:pStyle w:val="PL"/>
      </w:pPr>
      <w:r>
        <w:t xml:space="preserve">          tagging and exposure";</w:t>
      </w:r>
    </w:p>
    <w:p w14:paraId="21979759" w14:textId="77777777" w:rsidR="006D2847" w:rsidRDefault="006D2847" w:rsidP="006D2847">
      <w:pPr>
        <w:pStyle w:val="PL"/>
      </w:pPr>
      <w:r>
        <w:t xml:space="preserve">        key idx;</w:t>
      </w:r>
    </w:p>
    <w:p w14:paraId="4F96070D" w14:textId="77777777" w:rsidR="006D2847" w:rsidRDefault="006D2847" w:rsidP="006D2847">
      <w:pPr>
        <w:pStyle w:val="PL"/>
      </w:pPr>
      <w:r>
        <w:t xml:space="preserve">        max-elements 1;</w:t>
      </w:r>
    </w:p>
    <w:p w14:paraId="49994FC5" w14:textId="77777777" w:rsidR="006D2847" w:rsidRDefault="006D2847" w:rsidP="006D2847">
      <w:pPr>
        <w:pStyle w:val="PL"/>
      </w:pPr>
      <w:r>
        <w:t xml:space="preserve">        leaf idx {</w:t>
      </w:r>
    </w:p>
    <w:p w14:paraId="19960E70" w14:textId="77777777" w:rsidR="006D2847" w:rsidRDefault="006D2847" w:rsidP="006D2847">
      <w:pPr>
        <w:pStyle w:val="PL"/>
      </w:pPr>
      <w:r>
        <w:t xml:space="preserve">          description "Synthetic index for the element.";</w:t>
      </w:r>
    </w:p>
    <w:p w14:paraId="2CB4984F" w14:textId="77777777" w:rsidR="006D2847" w:rsidRDefault="006D2847" w:rsidP="006D2847">
      <w:pPr>
        <w:pStyle w:val="PL"/>
      </w:pPr>
      <w:r>
        <w:t xml:space="preserve">          type uint32;</w:t>
      </w:r>
    </w:p>
    <w:p w14:paraId="2743DC54" w14:textId="77777777" w:rsidR="006D2847" w:rsidRDefault="006D2847" w:rsidP="006D2847">
      <w:pPr>
        <w:pStyle w:val="PL"/>
      </w:pPr>
      <w:r>
        <w:t xml:space="preserve">        }</w:t>
      </w:r>
    </w:p>
    <w:p w14:paraId="71683CE2" w14:textId="77777777" w:rsidR="006D2847" w:rsidRDefault="006D2847" w:rsidP="006D2847">
      <w:pPr>
        <w:pStyle w:val="PL"/>
      </w:pPr>
      <w:r>
        <w:t xml:space="preserve">        uses ns3cmn:ServAttrComGrp;</w:t>
      </w:r>
    </w:p>
    <w:p w14:paraId="46F4970C" w14:textId="77777777" w:rsidR="006D2847" w:rsidRDefault="006D2847" w:rsidP="006D2847">
      <w:pPr>
        <w:pStyle w:val="PL"/>
      </w:pPr>
      <w:r>
        <w:t xml:space="preserve">      }</w:t>
      </w:r>
    </w:p>
    <w:p w14:paraId="30538565" w14:textId="77777777" w:rsidR="006D2847" w:rsidRDefault="006D2847" w:rsidP="006D2847">
      <w:pPr>
        <w:pStyle w:val="PL"/>
      </w:pPr>
      <w:r>
        <w:t xml:space="preserve">      leaf support {</w:t>
      </w:r>
    </w:p>
    <w:p w14:paraId="0F314BF6" w14:textId="77777777" w:rsidR="006D2847" w:rsidRDefault="006D2847" w:rsidP="006D2847">
      <w:pPr>
        <w:pStyle w:val="PL"/>
      </w:pPr>
      <w:r>
        <w:t xml:space="preserve">        description "An attribute specifies whether or not the network </w:t>
      </w:r>
    </w:p>
    <w:p w14:paraId="713BCECB" w14:textId="77777777" w:rsidR="006D2847" w:rsidRDefault="006D2847" w:rsidP="006D2847">
      <w:pPr>
        <w:pStyle w:val="PL"/>
      </w:pPr>
      <w:r>
        <w:t xml:space="preserve">          slice supports service delivery flexibility, especially for the </w:t>
      </w:r>
    </w:p>
    <w:p w14:paraId="1E7924F4" w14:textId="77777777" w:rsidR="006D2847" w:rsidRDefault="006D2847" w:rsidP="006D2847">
      <w:pPr>
        <w:pStyle w:val="PL"/>
      </w:pPr>
      <w:r>
        <w:t xml:space="preserve">          vertical services that are not chasing a high system performance.";</w:t>
      </w:r>
    </w:p>
    <w:p w14:paraId="288B6B00" w14:textId="77777777" w:rsidR="006D2847" w:rsidRDefault="006D2847" w:rsidP="006D2847">
      <w:pPr>
        <w:pStyle w:val="PL"/>
      </w:pPr>
      <w:r>
        <w:t xml:space="preserve">        type ns3cmn:Support-enum;</w:t>
      </w:r>
    </w:p>
    <w:p w14:paraId="0794A7FC" w14:textId="77777777" w:rsidR="006D2847" w:rsidRDefault="006D2847" w:rsidP="006D2847">
      <w:pPr>
        <w:pStyle w:val="PL"/>
      </w:pPr>
      <w:r>
        <w:t xml:space="preserve">      }</w:t>
      </w:r>
    </w:p>
    <w:p w14:paraId="6CFD1EE0" w14:textId="77777777" w:rsidR="006D2847" w:rsidRDefault="006D2847" w:rsidP="006D2847">
      <w:pPr>
        <w:pStyle w:val="PL"/>
      </w:pPr>
      <w:r>
        <w:t xml:space="preserve">    }</w:t>
      </w:r>
    </w:p>
    <w:p w14:paraId="45965748" w14:textId="77777777" w:rsidR="006D2847" w:rsidRDefault="006D2847" w:rsidP="006D2847">
      <w:pPr>
        <w:pStyle w:val="PL"/>
      </w:pPr>
      <w:r>
        <w:t xml:space="preserve">    list deterministicComm {</w:t>
      </w:r>
    </w:p>
    <w:p w14:paraId="339F522E" w14:textId="77777777" w:rsidR="006D2847" w:rsidRDefault="006D2847" w:rsidP="006D2847">
      <w:pPr>
        <w:pStyle w:val="PL"/>
      </w:pPr>
      <w:r>
        <w:lastRenderedPageBreak/>
        <w:t xml:space="preserve">      //Stage2 issue: deterministicComm is not defined in 28.541 chapter 6, </w:t>
      </w:r>
    </w:p>
    <w:p w14:paraId="02206D35" w14:textId="77777777" w:rsidR="006D2847" w:rsidRDefault="006D2847" w:rsidP="006D2847">
      <w:pPr>
        <w:pStyle w:val="PL"/>
      </w:pPr>
      <w:r>
        <w:t xml:space="preserve">      //              but I guess deterministicComm is meant</w:t>
      </w:r>
    </w:p>
    <w:p w14:paraId="310A2A1A" w14:textId="77777777" w:rsidR="006D2847" w:rsidRDefault="006D2847" w:rsidP="006D2847">
      <w:pPr>
        <w:pStyle w:val="PL"/>
      </w:pPr>
      <w:r>
        <w:t xml:space="preserve">      description "This list represents the properties of the deterministic </w:t>
      </w:r>
    </w:p>
    <w:p w14:paraId="6DFDE27D" w14:textId="77777777" w:rsidR="006D2847" w:rsidRDefault="006D2847" w:rsidP="006D2847">
      <w:pPr>
        <w:pStyle w:val="PL"/>
      </w:pPr>
      <w:r>
        <w:t xml:space="preserve">        communication for periodic user traffic. Periodic traffic refers to the </w:t>
      </w:r>
    </w:p>
    <w:p w14:paraId="3FE6CB59" w14:textId="77777777" w:rsidR="006D2847" w:rsidRDefault="006D2847" w:rsidP="006D2847">
      <w:pPr>
        <w:pStyle w:val="PL"/>
      </w:pPr>
      <w:r>
        <w:t xml:space="preserve">        type of traffic with periodic transmissions.";</w:t>
      </w:r>
    </w:p>
    <w:p w14:paraId="1413EB94" w14:textId="77777777" w:rsidR="006D2847" w:rsidRDefault="006D2847" w:rsidP="006D2847">
      <w:pPr>
        <w:pStyle w:val="PL"/>
      </w:pPr>
      <w:r>
        <w:t xml:space="preserve">      key idx;</w:t>
      </w:r>
    </w:p>
    <w:p w14:paraId="5B4142DD" w14:textId="77777777" w:rsidR="006D2847" w:rsidRDefault="006D2847" w:rsidP="006D2847">
      <w:pPr>
        <w:pStyle w:val="PL"/>
      </w:pPr>
      <w:r>
        <w:t xml:space="preserve">      max-elements 1;</w:t>
      </w:r>
    </w:p>
    <w:p w14:paraId="71AEF7AB" w14:textId="77777777" w:rsidR="006D2847" w:rsidRDefault="006D2847" w:rsidP="006D2847">
      <w:pPr>
        <w:pStyle w:val="PL"/>
      </w:pPr>
      <w:r>
        <w:t xml:space="preserve">      leaf idx {</w:t>
      </w:r>
    </w:p>
    <w:p w14:paraId="60603DBA" w14:textId="77777777" w:rsidR="006D2847" w:rsidRDefault="006D2847" w:rsidP="006D2847">
      <w:pPr>
        <w:pStyle w:val="PL"/>
      </w:pPr>
      <w:r>
        <w:t xml:space="preserve">        description "Synthetic index for the element.";</w:t>
      </w:r>
    </w:p>
    <w:p w14:paraId="672CE3E8" w14:textId="77777777" w:rsidR="006D2847" w:rsidRDefault="006D2847" w:rsidP="006D2847">
      <w:pPr>
        <w:pStyle w:val="PL"/>
      </w:pPr>
      <w:r>
        <w:t xml:space="preserve">        type uint32;</w:t>
      </w:r>
    </w:p>
    <w:p w14:paraId="4030253B" w14:textId="77777777" w:rsidR="006D2847" w:rsidRDefault="006D2847" w:rsidP="006D2847">
      <w:pPr>
        <w:pStyle w:val="PL"/>
      </w:pPr>
      <w:r>
        <w:t xml:space="preserve">      }</w:t>
      </w:r>
    </w:p>
    <w:p w14:paraId="12111C22" w14:textId="77777777" w:rsidR="006D2847" w:rsidRDefault="006D2847" w:rsidP="006D2847">
      <w:pPr>
        <w:pStyle w:val="PL"/>
      </w:pPr>
      <w:r>
        <w:t xml:space="preserve">      list servAttrCom {</w:t>
      </w:r>
    </w:p>
    <w:p w14:paraId="3570F3B5" w14:textId="77777777" w:rsidR="006D2847" w:rsidRDefault="006D2847" w:rsidP="006D2847">
      <w:pPr>
        <w:pStyle w:val="PL"/>
      </w:pPr>
      <w:r>
        <w:t xml:space="preserve">        description "This list represents the common properties of service </w:t>
      </w:r>
    </w:p>
    <w:p w14:paraId="494238CD" w14:textId="77777777" w:rsidR="006D2847" w:rsidRDefault="006D2847" w:rsidP="006D2847">
      <w:pPr>
        <w:pStyle w:val="PL"/>
      </w:pPr>
      <w:r>
        <w:t xml:space="preserve">          requirement related attributes.";</w:t>
      </w:r>
    </w:p>
    <w:p w14:paraId="0C89E658" w14:textId="77777777" w:rsidR="006D2847" w:rsidRDefault="006D2847" w:rsidP="006D2847">
      <w:pPr>
        <w:pStyle w:val="PL"/>
      </w:pPr>
      <w:r>
        <w:t xml:space="preserve">        reference "GSMA NG.116 corresponding to Attribute categories, </w:t>
      </w:r>
    </w:p>
    <w:p w14:paraId="21567797" w14:textId="77777777" w:rsidR="006D2847" w:rsidRDefault="006D2847" w:rsidP="006D2847">
      <w:pPr>
        <w:pStyle w:val="PL"/>
      </w:pPr>
      <w:r>
        <w:t xml:space="preserve">          tagging and exposure";</w:t>
      </w:r>
    </w:p>
    <w:p w14:paraId="0D36A97C" w14:textId="77777777" w:rsidR="006D2847" w:rsidRDefault="006D2847" w:rsidP="006D2847">
      <w:pPr>
        <w:pStyle w:val="PL"/>
      </w:pPr>
      <w:r>
        <w:t xml:space="preserve">        config false;</w:t>
      </w:r>
    </w:p>
    <w:p w14:paraId="0510B46C" w14:textId="77777777" w:rsidR="006D2847" w:rsidRDefault="006D2847" w:rsidP="006D2847">
      <w:pPr>
        <w:pStyle w:val="PL"/>
      </w:pPr>
      <w:r>
        <w:t xml:space="preserve">        key idx;</w:t>
      </w:r>
    </w:p>
    <w:p w14:paraId="6CE63373" w14:textId="77777777" w:rsidR="006D2847" w:rsidRDefault="006D2847" w:rsidP="006D2847">
      <w:pPr>
        <w:pStyle w:val="PL"/>
      </w:pPr>
      <w:r>
        <w:t xml:space="preserve">        max-elements 1;</w:t>
      </w:r>
    </w:p>
    <w:p w14:paraId="5650C706" w14:textId="77777777" w:rsidR="006D2847" w:rsidRDefault="006D2847" w:rsidP="006D2847">
      <w:pPr>
        <w:pStyle w:val="PL"/>
      </w:pPr>
      <w:r>
        <w:t xml:space="preserve">        leaf idx {</w:t>
      </w:r>
    </w:p>
    <w:p w14:paraId="73F021F2" w14:textId="77777777" w:rsidR="006D2847" w:rsidRDefault="006D2847" w:rsidP="006D2847">
      <w:pPr>
        <w:pStyle w:val="PL"/>
      </w:pPr>
      <w:r>
        <w:t xml:space="preserve">          description "Synthetic index for the element.";</w:t>
      </w:r>
    </w:p>
    <w:p w14:paraId="5E5328EA" w14:textId="77777777" w:rsidR="006D2847" w:rsidRDefault="006D2847" w:rsidP="006D2847">
      <w:pPr>
        <w:pStyle w:val="PL"/>
      </w:pPr>
      <w:r>
        <w:t xml:space="preserve">          type uint32;</w:t>
      </w:r>
    </w:p>
    <w:p w14:paraId="37557758" w14:textId="77777777" w:rsidR="006D2847" w:rsidRDefault="006D2847" w:rsidP="006D2847">
      <w:pPr>
        <w:pStyle w:val="PL"/>
      </w:pPr>
      <w:r>
        <w:t xml:space="preserve">        }</w:t>
      </w:r>
    </w:p>
    <w:p w14:paraId="64D038BE" w14:textId="77777777" w:rsidR="006D2847" w:rsidRDefault="006D2847" w:rsidP="006D2847">
      <w:pPr>
        <w:pStyle w:val="PL"/>
      </w:pPr>
      <w:r>
        <w:t xml:space="preserve">        uses ns3cmn:ServAttrComGrp;</w:t>
      </w:r>
    </w:p>
    <w:p w14:paraId="231DBFB2" w14:textId="77777777" w:rsidR="006D2847" w:rsidRDefault="006D2847" w:rsidP="006D2847">
      <w:pPr>
        <w:pStyle w:val="PL"/>
      </w:pPr>
      <w:r>
        <w:t xml:space="preserve">      }</w:t>
      </w:r>
    </w:p>
    <w:p w14:paraId="474FCE01" w14:textId="77777777" w:rsidR="006D2847" w:rsidRDefault="006D2847" w:rsidP="006D2847">
      <w:pPr>
        <w:pStyle w:val="PL"/>
      </w:pPr>
      <w:r>
        <w:t xml:space="preserve">      leaf availability {</w:t>
      </w:r>
    </w:p>
    <w:p w14:paraId="5B9EDAFF" w14:textId="77777777" w:rsidR="006D2847" w:rsidRDefault="006D2847" w:rsidP="006D2847">
      <w:pPr>
        <w:pStyle w:val="PL"/>
      </w:pPr>
      <w:r>
        <w:t xml:space="preserve">        //Stage2 issue: Defined differently in 28.541 chapter 6, but XML </w:t>
      </w:r>
    </w:p>
    <w:p w14:paraId="78445248" w14:textId="77777777" w:rsidR="006D2847" w:rsidRDefault="006D2847" w:rsidP="006D2847">
      <w:pPr>
        <w:pStyle w:val="PL"/>
      </w:pPr>
      <w:r>
        <w:t xml:space="preserve">        //              uses DeterministicCommAvailability</w:t>
      </w:r>
    </w:p>
    <w:p w14:paraId="701598B4" w14:textId="77777777" w:rsidR="006D2847" w:rsidRDefault="006D2847" w:rsidP="006D2847">
      <w:pPr>
        <w:pStyle w:val="PL"/>
      </w:pPr>
      <w:r>
        <w:t xml:space="preserve">        config false;</w:t>
      </w:r>
    </w:p>
    <w:p w14:paraId="079017AC" w14:textId="77777777" w:rsidR="006D2847" w:rsidRDefault="006D2847" w:rsidP="006D2847">
      <w:pPr>
        <w:pStyle w:val="PL"/>
      </w:pPr>
      <w:r>
        <w:t xml:space="preserve">        type ns3cmn:DeterminCommAvailability;</w:t>
      </w:r>
    </w:p>
    <w:p w14:paraId="3DE8D2B6" w14:textId="77777777" w:rsidR="006D2847" w:rsidRDefault="006D2847" w:rsidP="006D2847">
      <w:pPr>
        <w:pStyle w:val="PL"/>
      </w:pPr>
      <w:r>
        <w:t xml:space="preserve">      }</w:t>
      </w:r>
    </w:p>
    <w:p w14:paraId="27E876EC" w14:textId="77777777" w:rsidR="006D2847" w:rsidRDefault="006D2847" w:rsidP="006D2847">
      <w:pPr>
        <w:pStyle w:val="PL"/>
      </w:pPr>
      <w:r>
        <w:t xml:space="preserve">      leaf periodicityList {</w:t>
      </w:r>
    </w:p>
    <w:p w14:paraId="1C26F74E" w14:textId="77777777" w:rsidR="006D2847" w:rsidRDefault="006D2847" w:rsidP="006D2847">
      <w:pPr>
        <w:pStyle w:val="PL"/>
      </w:pPr>
      <w:r>
        <w:t xml:space="preserve">        //Stage2 issue: Not defined in 28.541 chapter 6. XML and YAML </w:t>
      </w:r>
    </w:p>
    <w:p w14:paraId="1DEA2E53" w14:textId="77777777" w:rsidR="006D2847" w:rsidRDefault="006D2847" w:rsidP="006D2847">
      <w:pPr>
        <w:pStyle w:val="PL"/>
      </w:pPr>
      <w:r>
        <w:t xml:space="preserve">        //              says "string".</w:t>
      </w:r>
    </w:p>
    <w:p w14:paraId="3BFFE877" w14:textId="77777777" w:rsidR="006D2847" w:rsidRDefault="006D2847" w:rsidP="006D2847">
      <w:pPr>
        <w:pStyle w:val="PL"/>
      </w:pPr>
      <w:r>
        <w:t xml:space="preserve">        type string;</w:t>
      </w:r>
    </w:p>
    <w:p w14:paraId="6385ED8D" w14:textId="77777777" w:rsidR="006D2847" w:rsidRDefault="006D2847" w:rsidP="006D2847">
      <w:pPr>
        <w:pStyle w:val="PL"/>
      </w:pPr>
      <w:r>
        <w:t xml:space="preserve">      }</w:t>
      </w:r>
    </w:p>
    <w:p w14:paraId="23F72FA3" w14:textId="77777777" w:rsidR="006D2847" w:rsidRDefault="006D2847" w:rsidP="006D2847">
      <w:pPr>
        <w:pStyle w:val="PL"/>
      </w:pPr>
      <w:r>
        <w:t xml:space="preserve">    }</w:t>
      </w:r>
    </w:p>
    <w:p w14:paraId="5CEB4BE4" w14:textId="77777777" w:rsidR="006D2847" w:rsidRDefault="006D2847" w:rsidP="006D2847">
      <w:pPr>
        <w:pStyle w:val="PL"/>
      </w:pPr>
      <w:r>
        <w:t xml:space="preserve">    list dLThptPerSlice {</w:t>
      </w:r>
    </w:p>
    <w:p w14:paraId="49CB5533" w14:textId="77777777" w:rsidR="006D2847" w:rsidRDefault="006D2847" w:rsidP="006D2847">
      <w:pPr>
        <w:pStyle w:val="PL"/>
      </w:pPr>
      <w:r>
        <w:t xml:space="preserve">      description "This attribute defines achievable data rate of the </w:t>
      </w:r>
    </w:p>
    <w:p w14:paraId="18906A89" w14:textId="77777777" w:rsidR="006D2847" w:rsidRDefault="006D2847" w:rsidP="006D2847">
      <w:pPr>
        <w:pStyle w:val="PL"/>
      </w:pPr>
      <w:r>
        <w:t xml:space="preserve">        network slice in downlink that is available ubiquitously across </w:t>
      </w:r>
    </w:p>
    <w:p w14:paraId="7753B78C" w14:textId="77777777" w:rsidR="006D2847" w:rsidRDefault="006D2847" w:rsidP="006D2847">
      <w:pPr>
        <w:pStyle w:val="PL"/>
      </w:pPr>
      <w:r>
        <w:t xml:space="preserve">        the coverage area of the slice";</w:t>
      </w:r>
    </w:p>
    <w:p w14:paraId="61B57563" w14:textId="77777777" w:rsidR="006D2847" w:rsidRDefault="006D2847" w:rsidP="006D2847">
      <w:pPr>
        <w:pStyle w:val="PL"/>
      </w:pPr>
      <w:r>
        <w:t xml:space="preserve">      key idx;</w:t>
      </w:r>
    </w:p>
    <w:p w14:paraId="096536CD" w14:textId="77777777" w:rsidR="006D2847" w:rsidRDefault="006D2847" w:rsidP="006D2847">
      <w:pPr>
        <w:pStyle w:val="PL"/>
      </w:pPr>
      <w:r>
        <w:t xml:space="preserve">      max-elements 1;</w:t>
      </w:r>
    </w:p>
    <w:p w14:paraId="0AF4162A" w14:textId="77777777" w:rsidR="006D2847" w:rsidRDefault="006D2847" w:rsidP="006D2847">
      <w:pPr>
        <w:pStyle w:val="PL"/>
      </w:pPr>
      <w:r>
        <w:t xml:space="preserve">      leaf idx {</w:t>
      </w:r>
    </w:p>
    <w:p w14:paraId="51030BDE" w14:textId="77777777" w:rsidR="006D2847" w:rsidRDefault="006D2847" w:rsidP="006D2847">
      <w:pPr>
        <w:pStyle w:val="PL"/>
      </w:pPr>
      <w:r>
        <w:t xml:space="preserve">        description "Synthetic index for the element.";</w:t>
      </w:r>
    </w:p>
    <w:p w14:paraId="7CEB2FD7" w14:textId="77777777" w:rsidR="006D2847" w:rsidRDefault="006D2847" w:rsidP="006D2847">
      <w:pPr>
        <w:pStyle w:val="PL"/>
      </w:pPr>
      <w:r>
        <w:t xml:space="preserve">        type uint32;</w:t>
      </w:r>
    </w:p>
    <w:p w14:paraId="65975665" w14:textId="77777777" w:rsidR="006D2847" w:rsidRDefault="006D2847" w:rsidP="006D2847">
      <w:pPr>
        <w:pStyle w:val="PL"/>
      </w:pPr>
      <w:r>
        <w:t xml:space="preserve">      }</w:t>
      </w:r>
    </w:p>
    <w:p w14:paraId="79DA544D" w14:textId="77777777" w:rsidR="006D2847" w:rsidRDefault="006D2847" w:rsidP="006D2847">
      <w:pPr>
        <w:pStyle w:val="PL"/>
      </w:pPr>
      <w:r>
        <w:t xml:space="preserve">      uses ns3cmn:XLThptGrp;</w:t>
      </w:r>
    </w:p>
    <w:p w14:paraId="47E11897" w14:textId="77777777" w:rsidR="006D2847" w:rsidRDefault="006D2847" w:rsidP="006D2847">
      <w:pPr>
        <w:pStyle w:val="PL"/>
      </w:pPr>
      <w:r>
        <w:t xml:space="preserve">    }</w:t>
      </w:r>
    </w:p>
    <w:p w14:paraId="21793432" w14:textId="77777777" w:rsidR="006D2847" w:rsidRDefault="006D2847" w:rsidP="006D2847">
      <w:pPr>
        <w:pStyle w:val="PL"/>
      </w:pPr>
      <w:r>
        <w:t xml:space="preserve">    list dLThptPerUE {</w:t>
      </w:r>
    </w:p>
    <w:p w14:paraId="41D425C0" w14:textId="77777777" w:rsidR="006D2847" w:rsidRDefault="006D2847" w:rsidP="006D2847">
      <w:pPr>
        <w:pStyle w:val="PL"/>
      </w:pPr>
      <w:r>
        <w:t xml:space="preserve">      description "This attribute defines data rate supported by the network </w:t>
      </w:r>
    </w:p>
    <w:p w14:paraId="02B90A73" w14:textId="77777777" w:rsidR="006D2847" w:rsidRDefault="006D2847" w:rsidP="006D2847">
      <w:pPr>
        <w:pStyle w:val="PL"/>
      </w:pPr>
      <w:r>
        <w:t xml:space="preserve">        slice per UE";</w:t>
      </w:r>
    </w:p>
    <w:p w14:paraId="0FD28D23" w14:textId="77777777" w:rsidR="006D2847" w:rsidRDefault="006D2847" w:rsidP="006D2847">
      <w:pPr>
        <w:pStyle w:val="PL"/>
      </w:pPr>
      <w:r>
        <w:t xml:space="preserve">      key idx;</w:t>
      </w:r>
    </w:p>
    <w:p w14:paraId="1B7D2367" w14:textId="77777777" w:rsidR="006D2847" w:rsidRDefault="006D2847" w:rsidP="006D2847">
      <w:pPr>
        <w:pStyle w:val="PL"/>
      </w:pPr>
      <w:r>
        <w:t xml:space="preserve">      max-elements 1;</w:t>
      </w:r>
    </w:p>
    <w:p w14:paraId="2AC3ECED" w14:textId="77777777" w:rsidR="006D2847" w:rsidRDefault="006D2847" w:rsidP="006D2847">
      <w:pPr>
        <w:pStyle w:val="PL"/>
      </w:pPr>
      <w:r>
        <w:t xml:space="preserve">      leaf idx {</w:t>
      </w:r>
    </w:p>
    <w:p w14:paraId="39651704" w14:textId="77777777" w:rsidR="006D2847" w:rsidRDefault="006D2847" w:rsidP="006D2847">
      <w:pPr>
        <w:pStyle w:val="PL"/>
      </w:pPr>
      <w:r>
        <w:t xml:space="preserve">        description "Synthetic index for the element.";</w:t>
      </w:r>
    </w:p>
    <w:p w14:paraId="7630C2E6" w14:textId="77777777" w:rsidR="006D2847" w:rsidRDefault="006D2847" w:rsidP="006D2847">
      <w:pPr>
        <w:pStyle w:val="PL"/>
      </w:pPr>
      <w:r>
        <w:t xml:space="preserve">        type uint32;</w:t>
      </w:r>
    </w:p>
    <w:p w14:paraId="47B1F893" w14:textId="77777777" w:rsidR="006D2847" w:rsidRDefault="006D2847" w:rsidP="006D2847">
      <w:pPr>
        <w:pStyle w:val="PL"/>
      </w:pPr>
      <w:r>
        <w:t xml:space="preserve">      }</w:t>
      </w:r>
    </w:p>
    <w:p w14:paraId="119A0588" w14:textId="77777777" w:rsidR="006D2847" w:rsidRDefault="006D2847" w:rsidP="006D2847">
      <w:pPr>
        <w:pStyle w:val="PL"/>
      </w:pPr>
      <w:r>
        <w:t xml:space="preserve">      uses ns3cmn:XLThptGrp;</w:t>
      </w:r>
    </w:p>
    <w:p w14:paraId="5CD2FBFC" w14:textId="77777777" w:rsidR="006D2847" w:rsidRDefault="006D2847" w:rsidP="006D2847">
      <w:pPr>
        <w:pStyle w:val="PL"/>
      </w:pPr>
      <w:r>
        <w:t xml:space="preserve">    }</w:t>
      </w:r>
    </w:p>
    <w:p w14:paraId="2519DAA0" w14:textId="77777777" w:rsidR="006D2847" w:rsidRDefault="006D2847" w:rsidP="006D2847">
      <w:pPr>
        <w:pStyle w:val="PL"/>
      </w:pPr>
      <w:r>
        <w:t xml:space="preserve">    list uLThptPerSlice {</w:t>
      </w:r>
    </w:p>
    <w:p w14:paraId="6BE4EB10" w14:textId="77777777" w:rsidR="006D2847" w:rsidRDefault="006D2847" w:rsidP="006D2847">
      <w:pPr>
        <w:pStyle w:val="PL"/>
      </w:pPr>
      <w:r>
        <w:t xml:space="preserve">      key idx;</w:t>
      </w:r>
    </w:p>
    <w:p w14:paraId="481AB4D5" w14:textId="77777777" w:rsidR="006D2847" w:rsidRDefault="006D2847" w:rsidP="006D2847">
      <w:pPr>
        <w:pStyle w:val="PL"/>
      </w:pPr>
      <w:r>
        <w:t xml:space="preserve">      max-elements 1;</w:t>
      </w:r>
    </w:p>
    <w:p w14:paraId="43981822" w14:textId="77777777" w:rsidR="006D2847" w:rsidRDefault="006D2847" w:rsidP="006D2847">
      <w:pPr>
        <w:pStyle w:val="PL"/>
      </w:pPr>
      <w:r>
        <w:t xml:space="preserve">      leaf idx {</w:t>
      </w:r>
    </w:p>
    <w:p w14:paraId="3CE2B881" w14:textId="77777777" w:rsidR="006D2847" w:rsidRDefault="006D2847" w:rsidP="006D2847">
      <w:pPr>
        <w:pStyle w:val="PL"/>
      </w:pPr>
      <w:r>
        <w:t xml:space="preserve">        description "Synthetic index for the element.";</w:t>
      </w:r>
    </w:p>
    <w:p w14:paraId="60CCF2C5" w14:textId="77777777" w:rsidR="006D2847" w:rsidRDefault="006D2847" w:rsidP="006D2847">
      <w:pPr>
        <w:pStyle w:val="PL"/>
      </w:pPr>
      <w:r>
        <w:t xml:space="preserve">        type uint32;</w:t>
      </w:r>
    </w:p>
    <w:p w14:paraId="318A5B77" w14:textId="77777777" w:rsidR="006D2847" w:rsidRDefault="006D2847" w:rsidP="006D2847">
      <w:pPr>
        <w:pStyle w:val="PL"/>
      </w:pPr>
      <w:r>
        <w:t xml:space="preserve">      }</w:t>
      </w:r>
    </w:p>
    <w:p w14:paraId="23E3AD4A" w14:textId="77777777" w:rsidR="006D2847" w:rsidRDefault="006D2847" w:rsidP="006D2847">
      <w:pPr>
        <w:pStyle w:val="PL"/>
      </w:pPr>
      <w:r>
        <w:t xml:space="preserve">      description "This attribute defines achievable data rate of the </w:t>
      </w:r>
    </w:p>
    <w:p w14:paraId="707BA72D" w14:textId="77777777" w:rsidR="006D2847" w:rsidRDefault="006D2847" w:rsidP="006D2847">
      <w:pPr>
        <w:pStyle w:val="PL"/>
      </w:pPr>
      <w:r>
        <w:t xml:space="preserve">        network slice in uplink that is available ubiquitously across </w:t>
      </w:r>
    </w:p>
    <w:p w14:paraId="52C96B7F" w14:textId="77777777" w:rsidR="006D2847" w:rsidRDefault="006D2847" w:rsidP="006D2847">
      <w:pPr>
        <w:pStyle w:val="PL"/>
      </w:pPr>
      <w:r>
        <w:t xml:space="preserve">        the coverage area of the slice";</w:t>
      </w:r>
    </w:p>
    <w:p w14:paraId="142DD49C" w14:textId="77777777" w:rsidR="006D2847" w:rsidRDefault="006D2847" w:rsidP="006D2847">
      <w:pPr>
        <w:pStyle w:val="PL"/>
      </w:pPr>
      <w:r>
        <w:t xml:space="preserve">      uses ns3cmn:XLThptGrp;</w:t>
      </w:r>
    </w:p>
    <w:p w14:paraId="3D42269C" w14:textId="77777777" w:rsidR="006D2847" w:rsidRDefault="006D2847" w:rsidP="006D2847">
      <w:pPr>
        <w:pStyle w:val="PL"/>
      </w:pPr>
      <w:r>
        <w:t xml:space="preserve">    }</w:t>
      </w:r>
    </w:p>
    <w:p w14:paraId="2DD00285" w14:textId="77777777" w:rsidR="006D2847" w:rsidRDefault="006D2847" w:rsidP="006D2847">
      <w:pPr>
        <w:pStyle w:val="PL"/>
      </w:pPr>
      <w:r>
        <w:t xml:space="preserve">    list uLThptPerUE {</w:t>
      </w:r>
    </w:p>
    <w:p w14:paraId="1FFD659C" w14:textId="77777777" w:rsidR="006D2847" w:rsidRDefault="006D2847" w:rsidP="006D2847">
      <w:pPr>
        <w:pStyle w:val="PL"/>
      </w:pPr>
      <w:r>
        <w:t xml:space="preserve">      key idx;</w:t>
      </w:r>
    </w:p>
    <w:p w14:paraId="572FDB7A" w14:textId="77777777" w:rsidR="006D2847" w:rsidRDefault="006D2847" w:rsidP="006D2847">
      <w:pPr>
        <w:pStyle w:val="PL"/>
      </w:pPr>
      <w:r>
        <w:t xml:space="preserve">      max-elements 1;</w:t>
      </w:r>
    </w:p>
    <w:p w14:paraId="6203ADF0" w14:textId="77777777" w:rsidR="006D2847" w:rsidRDefault="006D2847" w:rsidP="006D2847">
      <w:pPr>
        <w:pStyle w:val="PL"/>
      </w:pPr>
      <w:r>
        <w:t xml:space="preserve">      leaf idx {</w:t>
      </w:r>
    </w:p>
    <w:p w14:paraId="4234A921" w14:textId="77777777" w:rsidR="006D2847" w:rsidRDefault="006D2847" w:rsidP="006D2847">
      <w:pPr>
        <w:pStyle w:val="PL"/>
      </w:pPr>
      <w:r>
        <w:t xml:space="preserve">        description "Synthetic index for the element.";</w:t>
      </w:r>
    </w:p>
    <w:p w14:paraId="794921C3" w14:textId="77777777" w:rsidR="006D2847" w:rsidRDefault="006D2847" w:rsidP="006D2847">
      <w:pPr>
        <w:pStyle w:val="PL"/>
      </w:pPr>
      <w:r>
        <w:t xml:space="preserve">        type uint32;</w:t>
      </w:r>
    </w:p>
    <w:p w14:paraId="05A140B0" w14:textId="77777777" w:rsidR="006D2847" w:rsidRDefault="006D2847" w:rsidP="006D2847">
      <w:pPr>
        <w:pStyle w:val="PL"/>
      </w:pPr>
      <w:r>
        <w:lastRenderedPageBreak/>
        <w:t xml:space="preserve">      }</w:t>
      </w:r>
    </w:p>
    <w:p w14:paraId="163B4362" w14:textId="77777777" w:rsidR="006D2847" w:rsidRDefault="006D2847" w:rsidP="006D2847">
      <w:pPr>
        <w:pStyle w:val="PL"/>
      </w:pPr>
      <w:r>
        <w:t xml:space="preserve">      description "This attribute defines data rate supported by the </w:t>
      </w:r>
    </w:p>
    <w:p w14:paraId="7A94B6DA" w14:textId="77777777" w:rsidR="006D2847" w:rsidRDefault="006D2847" w:rsidP="006D2847">
      <w:pPr>
        <w:pStyle w:val="PL"/>
      </w:pPr>
      <w:r>
        <w:t xml:space="preserve">        network slice per UE";</w:t>
      </w:r>
    </w:p>
    <w:p w14:paraId="3637C880" w14:textId="77777777" w:rsidR="006D2847" w:rsidRDefault="006D2847" w:rsidP="006D2847">
      <w:pPr>
        <w:pStyle w:val="PL"/>
      </w:pPr>
      <w:r>
        <w:t xml:space="preserve">      uses ns3cmn:XLThptGrp;</w:t>
      </w:r>
    </w:p>
    <w:p w14:paraId="1513A15B" w14:textId="77777777" w:rsidR="006D2847" w:rsidRDefault="006D2847" w:rsidP="006D2847">
      <w:pPr>
        <w:pStyle w:val="PL"/>
      </w:pPr>
      <w:r>
        <w:t xml:space="preserve">    }</w:t>
      </w:r>
    </w:p>
    <w:p w14:paraId="2D21E525" w14:textId="77777777" w:rsidR="006D2847" w:rsidRDefault="006D2847" w:rsidP="006D2847">
      <w:pPr>
        <w:pStyle w:val="PL"/>
      </w:pPr>
      <w:r>
        <w:t xml:space="preserve">    list maxPktSize {</w:t>
      </w:r>
    </w:p>
    <w:p w14:paraId="0860820E" w14:textId="77777777" w:rsidR="006D2847" w:rsidRDefault="006D2847" w:rsidP="006D2847">
      <w:pPr>
        <w:pStyle w:val="PL"/>
      </w:pPr>
      <w:r>
        <w:t xml:space="preserve">      config false;</w:t>
      </w:r>
    </w:p>
    <w:p w14:paraId="7969FCBE" w14:textId="77777777" w:rsidR="006D2847" w:rsidRDefault="006D2847" w:rsidP="006D2847">
      <w:pPr>
        <w:pStyle w:val="PL"/>
      </w:pPr>
      <w:r>
        <w:t xml:space="preserve">      key idx;</w:t>
      </w:r>
    </w:p>
    <w:p w14:paraId="721204EC" w14:textId="77777777" w:rsidR="006D2847" w:rsidRDefault="006D2847" w:rsidP="006D2847">
      <w:pPr>
        <w:pStyle w:val="PL"/>
      </w:pPr>
      <w:r>
        <w:t xml:space="preserve">      max-elements 1;</w:t>
      </w:r>
    </w:p>
    <w:p w14:paraId="3853D456" w14:textId="77777777" w:rsidR="006D2847" w:rsidRDefault="006D2847" w:rsidP="006D2847">
      <w:pPr>
        <w:pStyle w:val="PL"/>
      </w:pPr>
      <w:r>
        <w:t xml:space="preserve">      leaf idx {</w:t>
      </w:r>
    </w:p>
    <w:p w14:paraId="0305B1CD" w14:textId="77777777" w:rsidR="006D2847" w:rsidRDefault="006D2847" w:rsidP="006D2847">
      <w:pPr>
        <w:pStyle w:val="PL"/>
      </w:pPr>
      <w:r>
        <w:t xml:space="preserve">        description "Synthetic index for the element.";</w:t>
      </w:r>
    </w:p>
    <w:p w14:paraId="0C82AEB0" w14:textId="77777777" w:rsidR="006D2847" w:rsidRDefault="006D2847" w:rsidP="006D2847">
      <w:pPr>
        <w:pStyle w:val="PL"/>
      </w:pPr>
      <w:r>
        <w:t xml:space="preserve">        type uint32;</w:t>
      </w:r>
    </w:p>
    <w:p w14:paraId="0C7445AC" w14:textId="77777777" w:rsidR="006D2847" w:rsidRDefault="006D2847" w:rsidP="006D2847">
      <w:pPr>
        <w:pStyle w:val="PL"/>
      </w:pPr>
      <w:r>
        <w:t xml:space="preserve">      }</w:t>
      </w:r>
    </w:p>
    <w:p w14:paraId="63A196A3" w14:textId="77777777" w:rsidR="006D2847" w:rsidRDefault="006D2847" w:rsidP="006D2847">
      <w:pPr>
        <w:pStyle w:val="PL"/>
      </w:pPr>
      <w:r>
        <w:t xml:space="preserve">      description "This parameter specifies the maximum packet size </w:t>
      </w:r>
    </w:p>
    <w:p w14:paraId="491CE0E1" w14:textId="77777777" w:rsidR="006D2847" w:rsidRDefault="006D2847" w:rsidP="006D2847">
      <w:pPr>
        <w:pStyle w:val="PL"/>
      </w:pPr>
      <w:r>
        <w:t xml:space="preserve">        supported by the network slice";</w:t>
      </w:r>
    </w:p>
    <w:p w14:paraId="73EBFFBC" w14:textId="77777777" w:rsidR="006D2847" w:rsidRDefault="006D2847" w:rsidP="006D2847">
      <w:pPr>
        <w:pStyle w:val="PL"/>
      </w:pPr>
      <w:r>
        <w:t xml:space="preserve">      list servAttrCom {</w:t>
      </w:r>
    </w:p>
    <w:p w14:paraId="3FBED3FF" w14:textId="77777777" w:rsidR="006D2847" w:rsidRDefault="006D2847" w:rsidP="006D2847">
      <w:pPr>
        <w:pStyle w:val="PL"/>
      </w:pPr>
      <w:r>
        <w:t xml:space="preserve">        description "This list represents the common properties of service </w:t>
      </w:r>
    </w:p>
    <w:p w14:paraId="16D7AB7D" w14:textId="77777777" w:rsidR="006D2847" w:rsidRDefault="006D2847" w:rsidP="006D2847">
      <w:pPr>
        <w:pStyle w:val="PL"/>
      </w:pPr>
      <w:r>
        <w:t xml:space="preserve">          requirement related attributes.";</w:t>
      </w:r>
    </w:p>
    <w:p w14:paraId="6ADAA9AF" w14:textId="77777777" w:rsidR="006D2847" w:rsidRDefault="006D2847" w:rsidP="006D2847">
      <w:pPr>
        <w:pStyle w:val="PL"/>
      </w:pPr>
      <w:r>
        <w:t xml:space="preserve">        reference "GSMA NG.116 corresponding to Attribute categories, </w:t>
      </w:r>
    </w:p>
    <w:p w14:paraId="61AC7F28" w14:textId="77777777" w:rsidR="006D2847" w:rsidRDefault="006D2847" w:rsidP="006D2847">
      <w:pPr>
        <w:pStyle w:val="PL"/>
      </w:pPr>
      <w:r>
        <w:t xml:space="preserve">          tagging and exposure";</w:t>
      </w:r>
    </w:p>
    <w:p w14:paraId="3197009E" w14:textId="77777777" w:rsidR="006D2847" w:rsidRDefault="006D2847" w:rsidP="006D2847">
      <w:pPr>
        <w:pStyle w:val="PL"/>
      </w:pPr>
      <w:r>
        <w:t xml:space="preserve">        key idx;</w:t>
      </w:r>
    </w:p>
    <w:p w14:paraId="08FF7422" w14:textId="77777777" w:rsidR="006D2847" w:rsidRDefault="006D2847" w:rsidP="006D2847">
      <w:pPr>
        <w:pStyle w:val="PL"/>
      </w:pPr>
      <w:r>
        <w:t xml:space="preserve">        max-elements 1;</w:t>
      </w:r>
    </w:p>
    <w:p w14:paraId="4B1701CF" w14:textId="77777777" w:rsidR="006D2847" w:rsidRDefault="006D2847" w:rsidP="006D2847">
      <w:pPr>
        <w:pStyle w:val="PL"/>
      </w:pPr>
      <w:r>
        <w:t xml:space="preserve">        leaf idx {</w:t>
      </w:r>
    </w:p>
    <w:p w14:paraId="4CAD4AA6" w14:textId="77777777" w:rsidR="006D2847" w:rsidRDefault="006D2847" w:rsidP="006D2847">
      <w:pPr>
        <w:pStyle w:val="PL"/>
      </w:pPr>
      <w:r>
        <w:t xml:space="preserve">          description "Synthetic index for the element.";</w:t>
      </w:r>
    </w:p>
    <w:p w14:paraId="2F15A416" w14:textId="77777777" w:rsidR="006D2847" w:rsidRDefault="006D2847" w:rsidP="006D2847">
      <w:pPr>
        <w:pStyle w:val="PL"/>
      </w:pPr>
      <w:r>
        <w:t xml:space="preserve">          type uint32;</w:t>
      </w:r>
    </w:p>
    <w:p w14:paraId="6C44BB67" w14:textId="77777777" w:rsidR="006D2847" w:rsidRDefault="006D2847" w:rsidP="006D2847">
      <w:pPr>
        <w:pStyle w:val="PL"/>
      </w:pPr>
      <w:r>
        <w:t xml:space="preserve">        }</w:t>
      </w:r>
    </w:p>
    <w:p w14:paraId="23D64F56" w14:textId="77777777" w:rsidR="006D2847" w:rsidRDefault="006D2847" w:rsidP="006D2847">
      <w:pPr>
        <w:pStyle w:val="PL"/>
      </w:pPr>
      <w:r>
        <w:t xml:space="preserve">        uses ns3cmn:ServAttrComGrp;</w:t>
      </w:r>
    </w:p>
    <w:p w14:paraId="6FAE65E3" w14:textId="77777777" w:rsidR="006D2847" w:rsidRDefault="006D2847" w:rsidP="006D2847">
      <w:pPr>
        <w:pStyle w:val="PL"/>
      </w:pPr>
      <w:r>
        <w:t xml:space="preserve">      }</w:t>
      </w:r>
    </w:p>
    <w:p w14:paraId="1087B8E4" w14:textId="77777777" w:rsidR="006D2847" w:rsidRDefault="006D2847" w:rsidP="006D2847">
      <w:pPr>
        <w:pStyle w:val="PL"/>
      </w:pPr>
      <w:r>
        <w:t xml:space="preserve">      leaf maxSize {</w:t>
      </w:r>
    </w:p>
    <w:p w14:paraId="41CCCD62" w14:textId="77777777" w:rsidR="006D2847" w:rsidRDefault="006D2847" w:rsidP="006D2847">
      <w:pPr>
        <w:pStyle w:val="PL"/>
      </w:pPr>
      <w:r>
        <w:t xml:space="preserve">        //Stage2 issue: Not defined in 28.541, guessing integer bytes</w:t>
      </w:r>
    </w:p>
    <w:p w14:paraId="68EFF82C" w14:textId="77777777" w:rsidR="006D2847" w:rsidRDefault="006D2847" w:rsidP="006D2847">
      <w:pPr>
        <w:pStyle w:val="PL"/>
      </w:pPr>
      <w:r>
        <w:t xml:space="preserve">        type uint32;</w:t>
      </w:r>
    </w:p>
    <w:p w14:paraId="5910AC70" w14:textId="77777777" w:rsidR="006D2847" w:rsidRDefault="006D2847" w:rsidP="006D2847">
      <w:pPr>
        <w:pStyle w:val="PL"/>
      </w:pPr>
      <w:r>
        <w:t xml:space="preserve">        units bytes;</w:t>
      </w:r>
    </w:p>
    <w:p w14:paraId="6FB43993" w14:textId="77777777" w:rsidR="006D2847" w:rsidRDefault="006D2847" w:rsidP="006D2847">
      <w:pPr>
        <w:pStyle w:val="PL"/>
      </w:pPr>
      <w:r>
        <w:t xml:space="preserve">      }</w:t>
      </w:r>
    </w:p>
    <w:p w14:paraId="7011A407" w14:textId="77777777" w:rsidR="006D2847" w:rsidRDefault="006D2847" w:rsidP="006D2847">
      <w:pPr>
        <w:pStyle w:val="PL"/>
      </w:pPr>
      <w:r>
        <w:t xml:space="preserve">    }</w:t>
      </w:r>
    </w:p>
    <w:p w14:paraId="6FCE8279" w14:textId="77777777" w:rsidR="006D2847" w:rsidRDefault="006D2847" w:rsidP="006D2847">
      <w:pPr>
        <w:pStyle w:val="PL"/>
      </w:pPr>
      <w:r>
        <w:t xml:space="preserve">    list maxNumberofPDUSessions {</w:t>
      </w:r>
    </w:p>
    <w:p w14:paraId="60704561" w14:textId="77777777" w:rsidR="006D2847" w:rsidRDefault="006D2847" w:rsidP="006D2847">
      <w:pPr>
        <w:pStyle w:val="PL"/>
      </w:pPr>
      <w:r>
        <w:t xml:space="preserve">      description "Represents the maximum number of </w:t>
      </w:r>
    </w:p>
    <w:p w14:paraId="4E2289F5" w14:textId="77777777" w:rsidR="006D2847" w:rsidRDefault="006D2847" w:rsidP="006D2847">
      <w:pPr>
        <w:pStyle w:val="PL"/>
      </w:pPr>
      <w:r>
        <w:t xml:space="preserve">        concurrent PDU sessions supported by the network slice";</w:t>
      </w:r>
    </w:p>
    <w:p w14:paraId="1E134F2D" w14:textId="77777777" w:rsidR="006D2847" w:rsidRDefault="006D2847" w:rsidP="006D2847">
      <w:pPr>
        <w:pStyle w:val="PL"/>
      </w:pPr>
      <w:r>
        <w:t xml:space="preserve">      config false;</w:t>
      </w:r>
    </w:p>
    <w:p w14:paraId="65D13CA6" w14:textId="77777777" w:rsidR="006D2847" w:rsidRDefault="006D2847" w:rsidP="006D2847">
      <w:pPr>
        <w:pStyle w:val="PL"/>
      </w:pPr>
      <w:r>
        <w:t xml:space="preserve">      key idx;</w:t>
      </w:r>
    </w:p>
    <w:p w14:paraId="27109B33" w14:textId="77777777" w:rsidR="006D2847" w:rsidRDefault="006D2847" w:rsidP="006D2847">
      <w:pPr>
        <w:pStyle w:val="PL"/>
      </w:pPr>
      <w:r>
        <w:t xml:space="preserve">      max-elements 1;</w:t>
      </w:r>
    </w:p>
    <w:p w14:paraId="431EC6C6" w14:textId="77777777" w:rsidR="006D2847" w:rsidRDefault="006D2847" w:rsidP="006D2847">
      <w:pPr>
        <w:pStyle w:val="PL"/>
      </w:pPr>
      <w:r>
        <w:t xml:space="preserve">      leaf idx {</w:t>
      </w:r>
    </w:p>
    <w:p w14:paraId="0EBC6C34" w14:textId="77777777" w:rsidR="006D2847" w:rsidRDefault="006D2847" w:rsidP="006D2847">
      <w:pPr>
        <w:pStyle w:val="PL"/>
      </w:pPr>
      <w:r>
        <w:t xml:space="preserve">        description "Synthetic index for the element.";</w:t>
      </w:r>
    </w:p>
    <w:p w14:paraId="6D8FCB4C" w14:textId="77777777" w:rsidR="006D2847" w:rsidRDefault="006D2847" w:rsidP="006D2847">
      <w:pPr>
        <w:pStyle w:val="PL"/>
      </w:pPr>
      <w:r>
        <w:t xml:space="preserve">        type uint32;</w:t>
      </w:r>
    </w:p>
    <w:p w14:paraId="40771C98" w14:textId="77777777" w:rsidR="006D2847" w:rsidRDefault="006D2847" w:rsidP="006D2847">
      <w:pPr>
        <w:pStyle w:val="PL"/>
      </w:pPr>
      <w:r>
        <w:t xml:space="preserve">      }</w:t>
      </w:r>
    </w:p>
    <w:p w14:paraId="3490C1F8" w14:textId="77777777" w:rsidR="006D2847" w:rsidRDefault="006D2847" w:rsidP="006D2847">
      <w:pPr>
        <w:pStyle w:val="PL"/>
      </w:pPr>
      <w:r>
        <w:t xml:space="preserve">      list servAttrCom {</w:t>
      </w:r>
    </w:p>
    <w:p w14:paraId="306E1D43" w14:textId="77777777" w:rsidR="006D2847" w:rsidRDefault="006D2847" w:rsidP="006D2847">
      <w:pPr>
        <w:pStyle w:val="PL"/>
      </w:pPr>
      <w:r>
        <w:t xml:space="preserve">        description "This list represents the common properties of service </w:t>
      </w:r>
    </w:p>
    <w:p w14:paraId="0B6568D6" w14:textId="77777777" w:rsidR="006D2847" w:rsidRDefault="006D2847" w:rsidP="006D2847">
      <w:pPr>
        <w:pStyle w:val="PL"/>
      </w:pPr>
      <w:r>
        <w:t xml:space="preserve">          requirement related attributes.";</w:t>
      </w:r>
    </w:p>
    <w:p w14:paraId="4C7396E2" w14:textId="77777777" w:rsidR="006D2847" w:rsidRDefault="006D2847" w:rsidP="006D2847">
      <w:pPr>
        <w:pStyle w:val="PL"/>
      </w:pPr>
      <w:r>
        <w:t xml:space="preserve">        reference "GSMA NG.116 corresponding to Attribute categories, </w:t>
      </w:r>
    </w:p>
    <w:p w14:paraId="09703E56" w14:textId="77777777" w:rsidR="006D2847" w:rsidRDefault="006D2847" w:rsidP="006D2847">
      <w:pPr>
        <w:pStyle w:val="PL"/>
      </w:pPr>
      <w:r>
        <w:t xml:space="preserve">          tagging and exposure";</w:t>
      </w:r>
    </w:p>
    <w:p w14:paraId="321421BD" w14:textId="77777777" w:rsidR="006D2847" w:rsidRDefault="006D2847" w:rsidP="006D2847">
      <w:pPr>
        <w:pStyle w:val="PL"/>
      </w:pPr>
      <w:r>
        <w:t xml:space="preserve">        key idx;</w:t>
      </w:r>
    </w:p>
    <w:p w14:paraId="495F27DA" w14:textId="77777777" w:rsidR="006D2847" w:rsidRDefault="006D2847" w:rsidP="006D2847">
      <w:pPr>
        <w:pStyle w:val="PL"/>
      </w:pPr>
      <w:r>
        <w:t xml:space="preserve">        max-elements 1;</w:t>
      </w:r>
    </w:p>
    <w:p w14:paraId="6288A804" w14:textId="77777777" w:rsidR="006D2847" w:rsidRDefault="006D2847" w:rsidP="006D2847">
      <w:pPr>
        <w:pStyle w:val="PL"/>
      </w:pPr>
      <w:r>
        <w:t xml:space="preserve">        leaf idx {</w:t>
      </w:r>
    </w:p>
    <w:p w14:paraId="2FA288C8" w14:textId="77777777" w:rsidR="006D2847" w:rsidRDefault="006D2847" w:rsidP="006D2847">
      <w:pPr>
        <w:pStyle w:val="PL"/>
      </w:pPr>
      <w:r>
        <w:t xml:space="preserve">          description "Synthetic index for the element.";</w:t>
      </w:r>
    </w:p>
    <w:p w14:paraId="096626A5" w14:textId="77777777" w:rsidR="006D2847" w:rsidRDefault="006D2847" w:rsidP="006D2847">
      <w:pPr>
        <w:pStyle w:val="PL"/>
      </w:pPr>
      <w:r>
        <w:t xml:space="preserve">          type uint32;</w:t>
      </w:r>
    </w:p>
    <w:p w14:paraId="2EE52E15" w14:textId="77777777" w:rsidR="006D2847" w:rsidRDefault="006D2847" w:rsidP="006D2847">
      <w:pPr>
        <w:pStyle w:val="PL"/>
      </w:pPr>
      <w:r>
        <w:t xml:space="preserve">        }</w:t>
      </w:r>
    </w:p>
    <w:p w14:paraId="2925A091" w14:textId="77777777" w:rsidR="006D2847" w:rsidRDefault="006D2847" w:rsidP="006D2847">
      <w:pPr>
        <w:pStyle w:val="PL"/>
      </w:pPr>
      <w:r>
        <w:t xml:space="preserve">        uses ns3cmn:ServAttrComGrp;</w:t>
      </w:r>
    </w:p>
    <w:p w14:paraId="238D9259" w14:textId="77777777" w:rsidR="006D2847" w:rsidRDefault="006D2847" w:rsidP="006D2847">
      <w:pPr>
        <w:pStyle w:val="PL"/>
      </w:pPr>
      <w:r>
        <w:t xml:space="preserve">      }</w:t>
      </w:r>
    </w:p>
    <w:p w14:paraId="0934389A" w14:textId="77777777" w:rsidR="006D2847" w:rsidRDefault="006D2847" w:rsidP="006D2847">
      <w:pPr>
        <w:pStyle w:val="PL"/>
      </w:pPr>
      <w:r>
        <w:t xml:space="preserve">      leaf nOofPDUSessions {</w:t>
      </w:r>
    </w:p>
    <w:p w14:paraId="336C1E60" w14:textId="77777777" w:rsidR="006D2847" w:rsidRDefault="006D2847" w:rsidP="006D2847">
      <w:pPr>
        <w:pStyle w:val="PL"/>
      </w:pPr>
      <w:r>
        <w:t xml:space="preserve">        //Stage2 issue: Not defined in 28.541, guessing integer</w:t>
      </w:r>
    </w:p>
    <w:p w14:paraId="55D605B7" w14:textId="77777777" w:rsidR="006D2847" w:rsidRDefault="006D2847" w:rsidP="006D2847">
      <w:pPr>
        <w:pStyle w:val="PL"/>
      </w:pPr>
      <w:r>
        <w:t xml:space="preserve">        type uint32;</w:t>
      </w:r>
    </w:p>
    <w:p w14:paraId="0EA62A34" w14:textId="77777777" w:rsidR="006D2847" w:rsidRDefault="006D2847" w:rsidP="006D2847">
      <w:pPr>
        <w:pStyle w:val="PL"/>
      </w:pPr>
      <w:r>
        <w:t xml:space="preserve">      }</w:t>
      </w:r>
    </w:p>
    <w:p w14:paraId="17ADD5E0" w14:textId="77777777" w:rsidR="006D2847" w:rsidRDefault="006D2847" w:rsidP="006D2847">
      <w:pPr>
        <w:pStyle w:val="PL"/>
      </w:pPr>
      <w:r>
        <w:t xml:space="preserve">    }</w:t>
      </w:r>
    </w:p>
    <w:p w14:paraId="02F2A2B5" w14:textId="77777777" w:rsidR="006D2847" w:rsidRDefault="006D2847" w:rsidP="006D2847">
      <w:pPr>
        <w:pStyle w:val="PL"/>
      </w:pPr>
      <w:r>
        <w:t xml:space="preserve">    list kPIMonitoring {</w:t>
      </w:r>
    </w:p>
    <w:p w14:paraId="3158B34D" w14:textId="77777777" w:rsidR="006D2847" w:rsidRDefault="006D2847" w:rsidP="006D2847">
      <w:pPr>
        <w:pStyle w:val="PL"/>
      </w:pPr>
      <w:r>
        <w:t xml:space="preserve">      description "Represents performance monitoring";</w:t>
      </w:r>
    </w:p>
    <w:p w14:paraId="32E357A2" w14:textId="77777777" w:rsidR="006D2847" w:rsidRDefault="006D2847" w:rsidP="006D2847">
      <w:pPr>
        <w:pStyle w:val="PL"/>
      </w:pPr>
      <w:r>
        <w:t xml:space="preserve">      config false;</w:t>
      </w:r>
    </w:p>
    <w:p w14:paraId="56A5B758" w14:textId="77777777" w:rsidR="006D2847" w:rsidRDefault="006D2847" w:rsidP="006D2847">
      <w:pPr>
        <w:pStyle w:val="PL"/>
      </w:pPr>
      <w:r>
        <w:t xml:space="preserve">      key idx;</w:t>
      </w:r>
    </w:p>
    <w:p w14:paraId="2E778E7A" w14:textId="77777777" w:rsidR="006D2847" w:rsidRDefault="006D2847" w:rsidP="006D2847">
      <w:pPr>
        <w:pStyle w:val="PL"/>
      </w:pPr>
      <w:r>
        <w:t xml:space="preserve">      max-elements 1;</w:t>
      </w:r>
    </w:p>
    <w:p w14:paraId="3BA19A30" w14:textId="77777777" w:rsidR="006D2847" w:rsidRDefault="006D2847" w:rsidP="006D2847">
      <w:pPr>
        <w:pStyle w:val="PL"/>
      </w:pPr>
      <w:r>
        <w:t xml:space="preserve">      leaf idx {</w:t>
      </w:r>
    </w:p>
    <w:p w14:paraId="41A5024C" w14:textId="77777777" w:rsidR="006D2847" w:rsidRDefault="006D2847" w:rsidP="006D2847">
      <w:pPr>
        <w:pStyle w:val="PL"/>
      </w:pPr>
      <w:r>
        <w:t xml:space="preserve">        description "Synthetic index for the element.";</w:t>
      </w:r>
    </w:p>
    <w:p w14:paraId="7255F5CC" w14:textId="77777777" w:rsidR="006D2847" w:rsidRDefault="006D2847" w:rsidP="006D2847">
      <w:pPr>
        <w:pStyle w:val="PL"/>
      </w:pPr>
      <w:r>
        <w:t xml:space="preserve">        type uint32;</w:t>
      </w:r>
    </w:p>
    <w:p w14:paraId="66C38B4B" w14:textId="77777777" w:rsidR="006D2847" w:rsidRDefault="006D2847" w:rsidP="006D2847">
      <w:pPr>
        <w:pStyle w:val="PL"/>
      </w:pPr>
      <w:r>
        <w:t xml:space="preserve">      }</w:t>
      </w:r>
    </w:p>
    <w:p w14:paraId="76C3A392" w14:textId="77777777" w:rsidR="006D2847" w:rsidRDefault="006D2847" w:rsidP="006D2847">
      <w:pPr>
        <w:pStyle w:val="PL"/>
      </w:pPr>
      <w:r>
        <w:t xml:space="preserve">      list servAttrCom {</w:t>
      </w:r>
    </w:p>
    <w:p w14:paraId="4A670463" w14:textId="77777777" w:rsidR="006D2847" w:rsidRDefault="006D2847" w:rsidP="006D2847">
      <w:pPr>
        <w:pStyle w:val="PL"/>
      </w:pPr>
      <w:r>
        <w:t xml:space="preserve">        description "This list represents the common properties of service </w:t>
      </w:r>
    </w:p>
    <w:p w14:paraId="6D20169D" w14:textId="77777777" w:rsidR="006D2847" w:rsidRDefault="006D2847" w:rsidP="006D2847">
      <w:pPr>
        <w:pStyle w:val="PL"/>
      </w:pPr>
      <w:r>
        <w:t xml:space="preserve">          requirement related attributes.";</w:t>
      </w:r>
    </w:p>
    <w:p w14:paraId="03107E46" w14:textId="77777777" w:rsidR="006D2847" w:rsidRDefault="006D2847" w:rsidP="006D2847">
      <w:pPr>
        <w:pStyle w:val="PL"/>
      </w:pPr>
      <w:r>
        <w:t xml:space="preserve">        reference "GSMA NG.116 corresponding to Attribute categories, </w:t>
      </w:r>
    </w:p>
    <w:p w14:paraId="2AC8F303" w14:textId="77777777" w:rsidR="006D2847" w:rsidRDefault="006D2847" w:rsidP="006D2847">
      <w:pPr>
        <w:pStyle w:val="PL"/>
      </w:pPr>
      <w:r>
        <w:t xml:space="preserve">          tagging and exposure";</w:t>
      </w:r>
    </w:p>
    <w:p w14:paraId="7A1F7AAD" w14:textId="77777777" w:rsidR="006D2847" w:rsidRDefault="006D2847" w:rsidP="006D2847">
      <w:pPr>
        <w:pStyle w:val="PL"/>
      </w:pPr>
      <w:r>
        <w:t xml:space="preserve">        key idx;</w:t>
      </w:r>
    </w:p>
    <w:p w14:paraId="24B245B8" w14:textId="77777777" w:rsidR="006D2847" w:rsidRDefault="006D2847" w:rsidP="006D2847">
      <w:pPr>
        <w:pStyle w:val="PL"/>
      </w:pPr>
      <w:r>
        <w:t xml:space="preserve">        max-elements 1;</w:t>
      </w:r>
    </w:p>
    <w:p w14:paraId="66297BE2" w14:textId="77777777" w:rsidR="006D2847" w:rsidRDefault="006D2847" w:rsidP="006D2847">
      <w:pPr>
        <w:pStyle w:val="PL"/>
      </w:pPr>
      <w:r>
        <w:lastRenderedPageBreak/>
        <w:t xml:space="preserve">        leaf idx {</w:t>
      </w:r>
    </w:p>
    <w:p w14:paraId="60827759" w14:textId="77777777" w:rsidR="006D2847" w:rsidRDefault="006D2847" w:rsidP="006D2847">
      <w:pPr>
        <w:pStyle w:val="PL"/>
      </w:pPr>
      <w:r>
        <w:t xml:space="preserve">          description "Synthetic index for the element.";</w:t>
      </w:r>
    </w:p>
    <w:p w14:paraId="082980E7" w14:textId="77777777" w:rsidR="006D2847" w:rsidRDefault="006D2847" w:rsidP="006D2847">
      <w:pPr>
        <w:pStyle w:val="PL"/>
      </w:pPr>
      <w:r>
        <w:t xml:space="preserve">          type uint32;</w:t>
      </w:r>
    </w:p>
    <w:p w14:paraId="3B42E327" w14:textId="77777777" w:rsidR="006D2847" w:rsidRDefault="006D2847" w:rsidP="006D2847">
      <w:pPr>
        <w:pStyle w:val="PL"/>
      </w:pPr>
      <w:r>
        <w:t xml:space="preserve">        }</w:t>
      </w:r>
    </w:p>
    <w:p w14:paraId="101122B7" w14:textId="77777777" w:rsidR="006D2847" w:rsidRDefault="006D2847" w:rsidP="006D2847">
      <w:pPr>
        <w:pStyle w:val="PL"/>
      </w:pPr>
      <w:r>
        <w:t xml:space="preserve">        uses ns3cmn:ServAttrComGrp;</w:t>
      </w:r>
    </w:p>
    <w:p w14:paraId="7C6D8E42" w14:textId="77777777" w:rsidR="006D2847" w:rsidRDefault="006D2847" w:rsidP="006D2847">
      <w:pPr>
        <w:pStyle w:val="PL"/>
      </w:pPr>
      <w:r>
        <w:t xml:space="preserve">      }</w:t>
      </w:r>
    </w:p>
    <w:p w14:paraId="11F77AA2" w14:textId="77777777" w:rsidR="006D2847" w:rsidRDefault="006D2847" w:rsidP="006D2847">
      <w:pPr>
        <w:pStyle w:val="PL"/>
      </w:pPr>
      <w:r>
        <w:t xml:space="preserve">      leaf kPIList {</w:t>
      </w:r>
    </w:p>
    <w:p w14:paraId="5E2847AE" w14:textId="77777777" w:rsidR="006D2847" w:rsidRDefault="006D2847" w:rsidP="006D2847">
      <w:pPr>
        <w:pStyle w:val="PL"/>
      </w:pPr>
      <w:r>
        <w:t xml:space="preserve">        //Stage2 issue: Data format not specified, low interoperability</w:t>
      </w:r>
    </w:p>
    <w:p w14:paraId="4A52CC35" w14:textId="77777777" w:rsidR="006D2847" w:rsidRDefault="006D2847" w:rsidP="006D2847">
      <w:pPr>
        <w:pStyle w:val="PL"/>
      </w:pPr>
      <w:r>
        <w:t xml:space="preserve">        description "An attribute specifies the name list of KQIs and KPIs </w:t>
      </w:r>
    </w:p>
    <w:p w14:paraId="6570D99B" w14:textId="77777777" w:rsidR="006D2847" w:rsidRDefault="006D2847" w:rsidP="006D2847">
      <w:pPr>
        <w:pStyle w:val="PL"/>
      </w:pPr>
      <w:r>
        <w:t xml:space="preserve">        available for performance monitoring";</w:t>
      </w:r>
    </w:p>
    <w:p w14:paraId="3558ECAC" w14:textId="77777777" w:rsidR="006D2847" w:rsidRDefault="006D2847" w:rsidP="006D2847">
      <w:pPr>
        <w:pStyle w:val="PL"/>
      </w:pPr>
      <w:r>
        <w:t xml:space="preserve">        type string;</w:t>
      </w:r>
    </w:p>
    <w:p w14:paraId="2F7C4266" w14:textId="77777777" w:rsidR="006D2847" w:rsidRDefault="006D2847" w:rsidP="006D2847">
      <w:pPr>
        <w:pStyle w:val="PL"/>
      </w:pPr>
      <w:r>
        <w:t xml:space="preserve">      }</w:t>
      </w:r>
    </w:p>
    <w:p w14:paraId="4D0C1A92" w14:textId="77777777" w:rsidR="006D2847" w:rsidRDefault="006D2847" w:rsidP="006D2847">
      <w:pPr>
        <w:pStyle w:val="PL"/>
      </w:pPr>
      <w:r>
        <w:t xml:space="preserve">    }</w:t>
      </w:r>
    </w:p>
    <w:p w14:paraId="646432DF" w14:textId="77777777" w:rsidR="006D2847" w:rsidRDefault="006D2847" w:rsidP="006D2847">
      <w:pPr>
        <w:pStyle w:val="PL"/>
      </w:pPr>
      <w:r>
        <w:t xml:space="preserve">    list userMgmtOpen {</w:t>
      </w:r>
    </w:p>
    <w:p w14:paraId="73007B10" w14:textId="77777777" w:rsidR="006D2847" w:rsidRDefault="006D2847" w:rsidP="006D2847">
      <w:pPr>
        <w:pStyle w:val="PL"/>
      </w:pPr>
      <w:r>
        <w:t xml:space="preserve">      description "An attribute specifies whether or not the network slice </w:t>
      </w:r>
    </w:p>
    <w:p w14:paraId="747DFDC9" w14:textId="77777777" w:rsidR="006D2847" w:rsidRDefault="006D2847" w:rsidP="006D2847">
      <w:pPr>
        <w:pStyle w:val="PL"/>
      </w:pPr>
      <w:r>
        <w:t xml:space="preserve">        supports the capability for the NSC to manage their users or groups </w:t>
      </w:r>
    </w:p>
    <w:p w14:paraId="207DF44B" w14:textId="77777777" w:rsidR="006D2847" w:rsidRDefault="006D2847" w:rsidP="006D2847">
      <w:pPr>
        <w:pStyle w:val="PL"/>
      </w:pPr>
      <w:r>
        <w:t xml:space="preserve">        of users' network services and corresponding requirements.";</w:t>
      </w:r>
    </w:p>
    <w:p w14:paraId="1B11A6DB" w14:textId="77777777" w:rsidR="006D2847" w:rsidRDefault="006D2847" w:rsidP="006D2847">
      <w:pPr>
        <w:pStyle w:val="PL"/>
      </w:pPr>
      <w:r>
        <w:t xml:space="preserve">      config false;</w:t>
      </w:r>
    </w:p>
    <w:p w14:paraId="0F3AEF96" w14:textId="77777777" w:rsidR="006D2847" w:rsidRDefault="006D2847" w:rsidP="006D2847">
      <w:pPr>
        <w:pStyle w:val="PL"/>
      </w:pPr>
      <w:r>
        <w:t xml:space="preserve">      key idx;</w:t>
      </w:r>
    </w:p>
    <w:p w14:paraId="630600AB" w14:textId="77777777" w:rsidR="006D2847" w:rsidRDefault="006D2847" w:rsidP="006D2847">
      <w:pPr>
        <w:pStyle w:val="PL"/>
      </w:pPr>
      <w:r>
        <w:t xml:space="preserve">      max-elements 1;</w:t>
      </w:r>
    </w:p>
    <w:p w14:paraId="78547C48" w14:textId="77777777" w:rsidR="006D2847" w:rsidRDefault="006D2847" w:rsidP="006D2847">
      <w:pPr>
        <w:pStyle w:val="PL"/>
      </w:pPr>
      <w:r>
        <w:t xml:space="preserve">      leaf idx {</w:t>
      </w:r>
    </w:p>
    <w:p w14:paraId="5C30C007" w14:textId="77777777" w:rsidR="006D2847" w:rsidRDefault="006D2847" w:rsidP="006D2847">
      <w:pPr>
        <w:pStyle w:val="PL"/>
      </w:pPr>
      <w:r>
        <w:t xml:space="preserve">        description "Synthetic index for the element.";</w:t>
      </w:r>
    </w:p>
    <w:p w14:paraId="5543BFB5" w14:textId="77777777" w:rsidR="006D2847" w:rsidRDefault="006D2847" w:rsidP="006D2847">
      <w:pPr>
        <w:pStyle w:val="PL"/>
      </w:pPr>
      <w:r>
        <w:t xml:space="preserve">        type uint32;</w:t>
      </w:r>
    </w:p>
    <w:p w14:paraId="231E6390" w14:textId="77777777" w:rsidR="006D2847" w:rsidRDefault="006D2847" w:rsidP="006D2847">
      <w:pPr>
        <w:pStyle w:val="PL"/>
      </w:pPr>
      <w:r>
        <w:t xml:space="preserve">      }</w:t>
      </w:r>
    </w:p>
    <w:p w14:paraId="5FDE58DD" w14:textId="77777777" w:rsidR="006D2847" w:rsidRDefault="006D2847" w:rsidP="006D2847">
      <w:pPr>
        <w:pStyle w:val="PL"/>
      </w:pPr>
      <w:r>
        <w:t xml:space="preserve">      list servAttrCom {</w:t>
      </w:r>
    </w:p>
    <w:p w14:paraId="7003F00C" w14:textId="77777777" w:rsidR="006D2847" w:rsidRDefault="006D2847" w:rsidP="006D2847">
      <w:pPr>
        <w:pStyle w:val="PL"/>
      </w:pPr>
      <w:r>
        <w:t xml:space="preserve">        description "This list represents the common properties of service </w:t>
      </w:r>
    </w:p>
    <w:p w14:paraId="621CED6D" w14:textId="77777777" w:rsidR="006D2847" w:rsidRDefault="006D2847" w:rsidP="006D2847">
      <w:pPr>
        <w:pStyle w:val="PL"/>
      </w:pPr>
      <w:r>
        <w:t xml:space="preserve">          requirement related attributes.";</w:t>
      </w:r>
    </w:p>
    <w:p w14:paraId="0ACD4C30" w14:textId="77777777" w:rsidR="006D2847" w:rsidRDefault="006D2847" w:rsidP="006D2847">
      <w:pPr>
        <w:pStyle w:val="PL"/>
      </w:pPr>
      <w:r>
        <w:t xml:space="preserve">        reference "GSMA NG.116 corresponding to Attribute categories, </w:t>
      </w:r>
    </w:p>
    <w:p w14:paraId="00F07BE6" w14:textId="77777777" w:rsidR="006D2847" w:rsidRDefault="006D2847" w:rsidP="006D2847">
      <w:pPr>
        <w:pStyle w:val="PL"/>
      </w:pPr>
      <w:r>
        <w:t xml:space="preserve">          tagging and exposure";</w:t>
      </w:r>
    </w:p>
    <w:p w14:paraId="24CDCB59" w14:textId="77777777" w:rsidR="006D2847" w:rsidRDefault="006D2847" w:rsidP="006D2847">
      <w:pPr>
        <w:pStyle w:val="PL"/>
      </w:pPr>
      <w:r>
        <w:t xml:space="preserve">        key idx;</w:t>
      </w:r>
    </w:p>
    <w:p w14:paraId="05FECFEE" w14:textId="77777777" w:rsidR="006D2847" w:rsidRDefault="006D2847" w:rsidP="006D2847">
      <w:pPr>
        <w:pStyle w:val="PL"/>
      </w:pPr>
      <w:r>
        <w:t xml:space="preserve">        max-elements 1;</w:t>
      </w:r>
    </w:p>
    <w:p w14:paraId="1B7B9E17" w14:textId="77777777" w:rsidR="006D2847" w:rsidRDefault="006D2847" w:rsidP="006D2847">
      <w:pPr>
        <w:pStyle w:val="PL"/>
      </w:pPr>
      <w:r>
        <w:t xml:space="preserve">        leaf idx {</w:t>
      </w:r>
    </w:p>
    <w:p w14:paraId="706C9229" w14:textId="77777777" w:rsidR="006D2847" w:rsidRDefault="006D2847" w:rsidP="006D2847">
      <w:pPr>
        <w:pStyle w:val="PL"/>
      </w:pPr>
      <w:r>
        <w:t xml:space="preserve">          description "Synthetic index for the element.";</w:t>
      </w:r>
    </w:p>
    <w:p w14:paraId="10302120" w14:textId="77777777" w:rsidR="006D2847" w:rsidRDefault="006D2847" w:rsidP="006D2847">
      <w:pPr>
        <w:pStyle w:val="PL"/>
      </w:pPr>
      <w:r>
        <w:t xml:space="preserve">          type uint32;</w:t>
      </w:r>
    </w:p>
    <w:p w14:paraId="21738BFD" w14:textId="77777777" w:rsidR="006D2847" w:rsidRDefault="006D2847" w:rsidP="006D2847">
      <w:pPr>
        <w:pStyle w:val="PL"/>
      </w:pPr>
      <w:r>
        <w:t xml:space="preserve">        }</w:t>
      </w:r>
    </w:p>
    <w:p w14:paraId="68CE27B3" w14:textId="77777777" w:rsidR="006D2847" w:rsidRDefault="006D2847" w:rsidP="006D2847">
      <w:pPr>
        <w:pStyle w:val="PL"/>
      </w:pPr>
      <w:r>
        <w:t xml:space="preserve">        uses ns3cmn:ServAttrComGrp;</w:t>
      </w:r>
    </w:p>
    <w:p w14:paraId="47D5E01C" w14:textId="77777777" w:rsidR="006D2847" w:rsidRDefault="006D2847" w:rsidP="006D2847">
      <w:pPr>
        <w:pStyle w:val="PL"/>
      </w:pPr>
      <w:r>
        <w:t xml:space="preserve">      }</w:t>
      </w:r>
    </w:p>
    <w:p w14:paraId="73036317" w14:textId="77777777" w:rsidR="006D2847" w:rsidRDefault="006D2847" w:rsidP="006D2847">
      <w:pPr>
        <w:pStyle w:val="PL"/>
      </w:pPr>
      <w:r>
        <w:t xml:space="preserve">      leaf support {</w:t>
      </w:r>
    </w:p>
    <w:p w14:paraId="63FD7026" w14:textId="77777777" w:rsidR="006D2847" w:rsidRDefault="006D2847" w:rsidP="006D2847">
      <w:pPr>
        <w:pStyle w:val="PL"/>
      </w:pPr>
      <w:r>
        <w:t xml:space="preserve">        type ns3cmn:Support-enum;</w:t>
      </w:r>
    </w:p>
    <w:p w14:paraId="0CC45952" w14:textId="77777777" w:rsidR="006D2847" w:rsidRDefault="006D2847" w:rsidP="006D2847">
      <w:pPr>
        <w:pStyle w:val="PL"/>
      </w:pPr>
      <w:r>
        <w:t xml:space="preserve">      }</w:t>
      </w:r>
    </w:p>
    <w:p w14:paraId="63A34766" w14:textId="77777777" w:rsidR="006D2847" w:rsidRDefault="006D2847" w:rsidP="006D2847">
      <w:pPr>
        <w:pStyle w:val="PL"/>
      </w:pPr>
      <w:r>
        <w:t xml:space="preserve">    }</w:t>
      </w:r>
    </w:p>
    <w:p w14:paraId="09F6FF21" w14:textId="77777777" w:rsidR="006D2847" w:rsidRDefault="006D2847" w:rsidP="006D2847">
      <w:pPr>
        <w:pStyle w:val="PL"/>
        <w:rPr>
          <w:ins w:id="34" w:author="Jan Groenendijk"/>
        </w:rPr>
      </w:pPr>
      <w:ins w:id="35" w:author="Jan Groenendijk">
        <w:r>
          <w:t xml:space="preserve">    list v2XCommMode {</w:t>
        </w:r>
      </w:ins>
    </w:p>
    <w:p w14:paraId="63A65E1E" w14:textId="77777777" w:rsidR="006D2847" w:rsidRDefault="006D2847" w:rsidP="006D2847">
      <w:pPr>
        <w:pStyle w:val="PL"/>
        <w:rPr>
          <w:del w:id="36" w:author="Jan Groenendijk"/>
        </w:rPr>
      </w:pPr>
      <w:del w:id="37" w:author="Jan Groenendijk">
        <w:r>
          <w:delText xml:space="preserve">    list v2XCommModels {</w:delText>
        </w:r>
      </w:del>
    </w:p>
    <w:p w14:paraId="00758988" w14:textId="77777777" w:rsidR="006D2847" w:rsidRDefault="006D2847" w:rsidP="006D2847">
      <w:pPr>
        <w:pStyle w:val="PL"/>
      </w:pPr>
      <w:r>
        <w:t xml:space="preserve">      description "An attribute specifies whether or not the V2X </w:t>
      </w:r>
    </w:p>
    <w:p w14:paraId="3829D7B6" w14:textId="77777777" w:rsidR="006D2847" w:rsidRDefault="006D2847" w:rsidP="006D2847">
      <w:pPr>
        <w:pStyle w:val="PL"/>
      </w:pPr>
      <w:r>
        <w:t xml:space="preserve">        communication mode is supported by the network slice.";</w:t>
      </w:r>
    </w:p>
    <w:p w14:paraId="38452887" w14:textId="77777777" w:rsidR="006D2847" w:rsidRDefault="006D2847" w:rsidP="006D2847">
      <w:pPr>
        <w:pStyle w:val="PL"/>
      </w:pPr>
      <w:r>
        <w:t xml:space="preserve">      config false;</w:t>
      </w:r>
    </w:p>
    <w:p w14:paraId="503085F4" w14:textId="77777777" w:rsidR="006D2847" w:rsidRDefault="006D2847" w:rsidP="006D2847">
      <w:pPr>
        <w:pStyle w:val="PL"/>
      </w:pPr>
      <w:r>
        <w:t xml:space="preserve">      key idx;</w:t>
      </w:r>
    </w:p>
    <w:p w14:paraId="708FC358" w14:textId="77777777" w:rsidR="006D2847" w:rsidRDefault="006D2847" w:rsidP="006D2847">
      <w:pPr>
        <w:pStyle w:val="PL"/>
      </w:pPr>
      <w:r>
        <w:t xml:space="preserve">      max-elements 1;</w:t>
      </w:r>
    </w:p>
    <w:p w14:paraId="564601C6" w14:textId="77777777" w:rsidR="006D2847" w:rsidRDefault="006D2847" w:rsidP="006D2847">
      <w:pPr>
        <w:pStyle w:val="PL"/>
      </w:pPr>
      <w:r>
        <w:t xml:space="preserve">      leaf idx {</w:t>
      </w:r>
    </w:p>
    <w:p w14:paraId="56BEFE0B" w14:textId="77777777" w:rsidR="006D2847" w:rsidRDefault="006D2847" w:rsidP="006D2847">
      <w:pPr>
        <w:pStyle w:val="PL"/>
      </w:pPr>
      <w:r>
        <w:t xml:space="preserve">        description "Synthetic index for the element.";</w:t>
      </w:r>
    </w:p>
    <w:p w14:paraId="7824C229" w14:textId="77777777" w:rsidR="006D2847" w:rsidRDefault="006D2847" w:rsidP="006D2847">
      <w:pPr>
        <w:pStyle w:val="PL"/>
      </w:pPr>
      <w:r>
        <w:t xml:space="preserve">        type uint32;</w:t>
      </w:r>
    </w:p>
    <w:p w14:paraId="35399AC1" w14:textId="77777777" w:rsidR="006D2847" w:rsidRDefault="006D2847" w:rsidP="006D2847">
      <w:pPr>
        <w:pStyle w:val="PL"/>
      </w:pPr>
      <w:r>
        <w:t xml:space="preserve">      }</w:t>
      </w:r>
    </w:p>
    <w:p w14:paraId="7DF29B54" w14:textId="77777777" w:rsidR="006D2847" w:rsidRDefault="006D2847" w:rsidP="006D2847">
      <w:pPr>
        <w:pStyle w:val="PL"/>
      </w:pPr>
      <w:r>
        <w:t xml:space="preserve">      list servAttrCom {</w:t>
      </w:r>
    </w:p>
    <w:p w14:paraId="5F3DCEB7" w14:textId="77777777" w:rsidR="006D2847" w:rsidRDefault="006D2847" w:rsidP="006D2847">
      <w:pPr>
        <w:pStyle w:val="PL"/>
      </w:pPr>
      <w:r>
        <w:t xml:space="preserve">        description "This list represents the common properties of service </w:t>
      </w:r>
    </w:p>
    <w:p w14:paraId="61301D38" w14:textId="77777777" w:rsidR="006D2847" w:rsidRDefault="006D2847" w:rsidP="006D2847">
      <w:pPr>
        <w:pStyle w:val="PL"/>
      </w:pPr>
      <w:r>
        <w:t xml:space="preserve">          requirement related attributes.";</w:t>
      </w:r>
    </w:p>
    <w:p w14:paraId="0DDDC5EA" w14:textId="77777777" w:rsidR="006D2847" w:rsidRDefault="006D2847" w:rsidP="006D2847">
      <w:pPr>
        <w:pStyle w:val="PL"/>
      </w:pPr>
      <w:r>
        <w:t xml:space="preserve">        reference "GSMA NG.116 corresponding to Attribute categories, </w:t>
      </w:r>
    </w:p>
    <w:p w14:paraId="0FFE49F3" w14:textId="77777777" w:rsidR="006D2847" w:rsidRDefault="006D2847" w:rsidP="006D2847">
      <w:pPr>
        <w:pStyle w:val="PL"/>
      </w:pPr>
      <w:r>
        <w:t xml:space="preserve">        tagging and exposure";</w:t>
      </w:r>
    </w:p>
    <w:p w14:paraId="29679BA3" w14:textId="77777777" w:rsidR="006D2847" w:rsidRDefault="006D2847" w:rsidP="006D2847">
      <w:pPr>
        <w:pStyle w:val="PL"/>
      </w:pPr>
      <w:r>
        <w:t xml:space="preserve">        key idx;</w:t>
      </w:r>
    </w:p>
    <w:p w14:paraId="06CA8413" w14:textId="77777777" w:rsidR="006D2847" w:rsidRDefault="006D2847" w:rsidP="006D2847">
      <w:pPr>
        <w:pStyle w:val="PL"/>
      </w:pPr>
      <w:r>
        <w:t xml:space="preserve">        max-elements 1;</w:t>
      </w:r>
    </w:p>
    <w:p w14:paraId="223987CC" w14:textId="77777777" w:rsidR="006D2847" w:rsidRDefault="006D2847" w:rsidP="006D2847">
      <w:pPr>
        <w:pStyle w:val="PL"/>
      </w:pPr>
      <w:r>
        <w:t xml:space="preserve">        leaf idx {</w:t>
      </w:r>
    </w:p>
    <w:p w14:paraId="141B6E1C" w14:textId="77777777" w:rsidR="006D2847" w:rsidRDefault="006D2847" w:rsidP="006D2847">
      <w:pPr>
        <w:pStyle w:val="PL"/>
      </w:pPr>
      <w:r>
        <w:t xml:space="preserve">          description "Synthetic index for the element.";</w:t>
      </w:r>
    </w:p>
    <w:p w14:paraId="7B5BE935" w14:textId="77777777" w:rsidR="006D2847" w:rsidRDefault="006D2847" w:rsidP="006D2847">
      <w:pPr>
        <w:pStyle w:val="PL"/>
      </w:pPr>
      <w:r>
        <w:t xml:space="preserve">          type uint32;</w:t>
      </w:r>
    </w:p>
    <w:p w14:paraId="100E8992" w14:textId="77777777" w:rsidR="006D2847" w:rsidRDefault="006D2847" w:rsidP="006D2847">
      <w:pPr>
        <w:pStyle w:val="PL"/>
      </w:pPr>
      <w:r>
        <w:t xml:space="preserve">        }</w:t>
      </w:r>
    </w:p>
    <w:p w14:paraId="18C06E7F" w14:textId="77777777" w:rsidR="006D2847" w:rsidRDefault="006D2847" w:rsidP="006D2847">
      <w:pPr>
        <w:pStyle w:val="PL"/>
      </w:pPr>
      <w:r>
        <w:t xml:space="preserve">        uses ns3cmn:ServAttrComGrp;</w:t>
      </w:r>
    </w:p>
    <w:p w14:paraId="295BCA6A" w14:textId="77777777" w:rsidR="006D2847" w:rsidRDefault="006D2847" w:rsidP="006D2847">
      <w:pPr>
        <w:pStyle w:val="PL"/>
      </w:pPr>
      <w:r>
        <w:t xml:space="preserve">      }</w:t>
      </w:r>
    </w:p>
    <w:p w14:paraId="41711AE6" w14:textId="77777777" w:rsidR="006D2847" w:rsidRDefault="006D2847" w:rsidP="006D2847">
      <w:pPr>
        <w:pStyle w:val="PL"/>
      </w:pPr>
      <w:r>
        <w:t xml:space="preserve">      leaf v2XMode {</w:t>
      </w:r>
    </w:p>
    <w:p w14:paraId="2B21D3F4" w14:textId="77777777" w:rsidR="006D2847" w:rsidRDefault="006D2847" w:rsidP="006D2847">
      <w:pPr>
        <w:pStyle w:val="PL"/>
      </w:pPr>
      <w:r>
        <w:t xml:space="preserve">        type V2XMode-enum;</w:t>
      </w:r>
    </w:p>
    <w:p w14:paraId="4BCD0EC8" w14:textId="77777777" w:rsidR="006D2847" w:rsidRDefault="006D2847" w:rsidP="006D2847">
      <w:pPr>
        <w:pStyle w:val="PL"/>
      </w:pPr>
      <w:r>
        <w:t xml:space="preserve">      }        </w:t>
      </w:r>
    </w:p>
    <w:p w14:paraId="14BCF204" w14:textId="77777777" w:rsidR="006D2847" w:rsidRDefault="006D2847" w:rsidP="006D2847">
      <w:pPr>
        <w:pStyle w:val="PL"/>
      </w:pPr>
      <w:r>
        <w:t xml:space="preserve">    }</w:t>
      </w:r>
    </w:p>
    <w:p w14:paraId="2F9D3163" w14:textId="77777777" w:rsidR="006D2847" w:rsidRDefault="006D2847" w:rsidP="006D2847">
      <w:pPr>
        <w:pStyle w:val="PL"/>
      </w:pPr>
      <w:r>
        <w:t xml:space="preserve">    list termDensity {</w:t>
      </w:r>
    </w:p>
    <w:p w14:paraId="3C7C63B4" w14:textId="77777777" w:rsidR="006D2847" w:rsidRDefault="006D2847" w:rsidP="006D2847">
      <w:pPr>
        <w:pStyle w:val="PL"/>
      </w:pPr>
      <w:r>
        <w:t xml:space="preserve">      description "An attribute specifies the overall user density over </w:t>
      </w:r>
    </w:p>
    <w:p w14:paraId="0B09C7D6" w14:textId="77777777" w:rsidR="006D2847" w:rsidRDefault="006D2847" w:rsidP="006D2847">
      <w:pPr>
        <w:pStyle w:val="PL"/>
      </w:pPr>
      <w:r>
        <w:t xml:space="preserve">        the coverage area of the network slice";</w:t>
      </w:r>
    </w:p>
    <w:p w14:paraId="11440F3F" w14:textId="77777777" w:rsidR="006D2847" w:rsidRDefault="006D2847" w:rsidP="006D2847">
      <w:pPr>
        <w:pStyle w:val="PL"/>
      </w:pPr>
      <w:r>
        <w:t xml:space="preserve">      config false;</w:t>
      </w:r>
    </w:p>
    <w:p w14:paraId="7B09A7B2" w14:textId="77777777" w:rsidR="006D2847" w:rsidRDefault="006D2847" w:rsidP="006D2847">
      <w:pPr>
        <w:pStyle w:val="PL"/>
      </w:pPr>
      <w:r>
        <w:t xml:space="preserve">      key idx;</w:t>
      </w:r>
    </w:p>
    <w:p w14:paraId="3C734044" w14:textId="77777777" w:rsidR="006D2847" w:rsidRDefault="006D2847" w:rsidP="006D2847">
      <w:pPr>
        <w:pStyle w:val="PL"/>
      </w:pPr>
      <w:r>
        <w:t xml:space="preserve">      max-elements 1;</w:t>
      </w:r>
    </w:p>
    <w:p w14:paraId="2C753A0F" w14:textId="77777777" w:rsidR="006D2847" w:rsidRDefault="006D2847" w:rsidP="006D2847">
      <w:pPr>
        <w:pStyle w:val="PL"/>
      </w:pPr>
      <w:r>
        <w:t xml:space="preserve">      leaf idx {</w:t>
      </w:r>
    </w:p>
    <w:p w14:paraId="2841249F" w14:textId="77777777" w:rsidR="006D2847" w:rsidRDefault="006D2847" w:rsidP="006D2847">
      <w:pPr>
        <w:pStyle w:val="PL"/>
      </w:pPr>
      <w:r>
        <w:t xml:space="preserve">        description "Synthetic index for the element.";</w:t>
      </w:r>
    </w:p>
    <w:p w14:paraId="6626B310" w14:textId="77777777" w:rsidR="006D2847" w:rsidRDefault="006D2847" w:rsidP="006D2847">
      <w:pPr>
        <w:pStyle w:val="PL"/>
      </w:pPr>
      <w:r>
        <w:t xml:space="preserve">        type uint32;</w:t>
      </w:r>
    </w:p>
    <w:p w14:paraId="75B05BB4" w14:textId="77777777" w:rsidR="006D2847" w:rsidRDefault="006D2847" w:rsidP="006D2847">
      <w:pPr>
        <w:pStyle w:val="PL"/>
      </w:pPr>
      <w:r>
        <w:lastRenderedPageBreak/>
        <w:t xml:space="preserve">      }</w:t>
      </w:r>
    </w:p>
    <w:p w14:paraId="09BB0201" w14:textId="77777777" w:rsidR="006D2847" w:rsidRDefault="006D2847" w:rsidP="006D2847">
      <w:pPr>
        <w:pStyle w:val="PL"/>
      </w:pPr>
      <w:r>
        <w:t xml:space="preserve">      list servAttrCom {</w:t>
      </w:r>
    </w:p>
    <w:p w14:paraId="66488C58" w14:textId="77777777" w:rsidR="006D2847" w:rsidRDefault="006D2847" w:rsidP="006D2847">
      <w:pPr>
        <w:pStyle w:val="PL"/>
      </w:pPr>
      <w:r>
        <w:t xml:space="preserve">        description "This list represents the common properties of service </w:t>
      </w:r>
    </w:p>
    <w:p w14:paraId="083CFDB7" w14:textId="77777777" w:rsidR="006D2847" w:rsidRDefault="006D2847" w:rsidP="006D2847">
      <w:pPr>
        <w:pStyle w:val="PL"/>
      </w:pPr>
      <w:r>
        <w:t xml:space="preserve">          requirement related attributes.";</w:t>
      </w:r>
    </w:p>
    <w:p w14:paraId="26DDFE9E" w14:textId="77777777" w:rsidR="006D2847" w:rsidRDefault="006D2847" w:rsidP="006D2847">
      <w:pPr>
        <w:pStyle w:val="PL"/>
      </w:pPr>
      <w:r>
        <w:t xml:space="preserve">        reference "GSMA NG.116 corresponding to Attribute categories, </w:t>
      </w:r>
    </w:p>
    <w:p w14:paraId="2D7DC286" w14:textId="77777777" w:rsidR="006D2847" w:rsidRDefault="006D2847" w:rsidP="006D2847">
      <w:pPr>
        <w:pStyle w:val="PL"/>
      </w:pPr>
      <w:r>
        <w:t xml:space="preserve">          tagging and exposure";</w:t>
      </w:r>
    </w:p>
    <w:p w14:paraId="4C9C6153" w14:textId="77777777" w:rsidR="006D2847" w:rsidRDefault="006D2847" w:rsidP="006D2847">
      <w:pPr>
        <w:pStyle w:val="PL"/>
      </w:pPr>
      <w:r>
        <w:t xml:space="preserve">        key idx;</w:t>
      </w:r>
    </w:p>
    <w:p w14:paraId="264E9468" w14:textId="77777777" w:rsidR="006D2847" w:rsidRDefault="006D2847" w:rsidP="006D2847">
      <w:pPr>
        <w:pStyle w:val="PL"/>
      </w:pPr>
      <w:r>
        <w:t xml:space="preserve">        max-elements 1;</w:t>
      </w:r>
    </w:p>
    <w:p w14:paraId="2FA018CC" w14:textId="77777777" w:rsidR="006D2847" w:rsidRDefault="006D2847" w:rsidP="006D2847">
      <w:pPr>
        <w:pStyle w:val="PL"/>
      </w:pPr>
      <w:r>
        <w:t xml:space="preserve">        leaf idx {</w:t>
      </w:r>
    </w:p>
    <w:p w14:paraId="2BE41ABC" w14:textId="77777777" w:rsidR="006D2847" w:rsidRDefault="006D2847" w:rsidP="006D2847">
      <w:pPr>
        <w:pStyle w:val="PL"/>
      </w:pPr>
      <w:r>
        <w:t xml:space="preserve">          description "Synthetic index for the element.";</w:t>
      </w:r>
    </w:p>
    <w:p w14:paraId="68E262DB" w14:textId="77777777" w:rsidR="006D2847" w:rsidRDefault="006D2847" w:rsidP="006D2847">
      <w:pPr>
        <w:pStyle w:val="PL"/>
      </w:pPr>
      <w:r>
        <w:t xml:space="preserve">          type uint32;</w:t>
      </w:r>
    </w:p>
    <w:p w14:paraId="4FF74D1D" w14:textId="77777777" w:rsidR="006D2847" w:rsidRDefault="006D2847" w:rsidP="006D2847">
      <w:pPr>
        <w:pStyle w:val="PL"/>
      </w:pPr>
      <w:r>
        <w:t xml:space="preserve">        }</w:t>
      </w:r>
    </w:p>
    <w:p w14:paraId="5D563E68" w14:textId="77777777" w:rsidR="006D2847" w:rsidRDefault="006D2847" w:rsidP="006D2847">
      <w:pPr>
        <w:pStyle w:val="PL"/>
      </w:pPr>
      <w:r>
        <w:t xml:space="preserve">        uses ns3cmn:ServAttrComGrp;</w:t>
      </w:r>
    </w:p>
    <w:p w14:paraId="50A4F2B3" w14:textId="77777777" w:rsidR="006D2847" w:rsidRDefault="006D2847" w:rsidP="006D2847">
      <w:pPr>
        <w:pStyle w:val="PL"/>
      </w:pPr>
      <w:r>
        <w:t xml:space="preserve">      }</w:t>
      </w:r>
    </w:p>
    <w:p w14:paraId="62FF8B7A" w14:textId="77777777" w:rsidR="006D2847" w:rsidRDefault="006D2847" w:rsidP="006D2847">
      <w:pPr>
        <w:pStyle w:val="PL"/>
      </w:pPr>
      <w:r>
        <w:t xml:space="preserve">      leaf density {</w:t>
      </w:r>
    </w:p>
    <w:p w14:paraId="0096A7FB" w14:textId="77777777" w:rsidR="006D2847" w:rsidRDefault="006D2847" w:rsidP="006D2847">
      <w:pPr>
        <w:pStyle w:val="PL"/>
      </w:pPr>
      <w:r>
        <w:t xml:space="preserve">        type uint32;</w:t>
      </w:r>
    </w:p>
    <w:p w14:paraId="2EB707CD" w14:textId="77777777" w:rsidR="006D2847" w:rsidRDefault="006D2847" w:rsidP="006D2847">
      <w:pPr>
        <w:pStyle w:val="PL"/>
      </w:pPr>
      <w:r>
        <w:t xml:space="preserve">        units users/km2;</w:t>
      </w:r>
    </w:p>
    <w:p w14:paraId="3EB2FF1E" w14:textId="77777777" w:rsidR="006D2847" w:rsidRDefault="006D2847" w:rsidP="006D2847">
      <w:pPr>
        <w:pStyle w:val="PL"/>
      </w:pPr>
      <w:r>
        <w:t xml:space="preserve">      }        </w:t>
      </w:r>
    </w:p>
    <w:p w14:paraId="73F1F75A" w14:textId="77777777" w:rsidR="006D2847" w:rsidRDefault="006D2847" w:rsidP="006D2847">
      <w:pPr>
        <w:pStyle w:val="PL"/>
      </w:pPr>
      <w:r>
        <w:t xml:space="preserve">    }</w:t>
      </w:r>
    </w:p>
    <w:p w14:paraId="24AB2AF0" w14:textId="77777777" w:rsidR="006D2847" w:rsidRDefault="006D2847" w:rsidP="006D2847">
      <w:pPr>
        <w:pStyle w:val="PL"/>
      </w:pPr>
      <w:r>
        <w:t xml:space="preserve">    leaf activityFactor {</w:t>
      </w:r>
    </w:p>
    <w:p w14:paraId="559AFAC0" w14:textId="77777777" w:rsidR="006D2847" w:rsidRDefault="006D2847" w:rsidP="006D2847">
      <w:pPr>
        <w:pStyle w:val="PL"/>
      </w:pPr>
      <w:r>
        <w:t xml:space="preserve">      //Stage2 issue: This is modeled as writable/config true in 28.542, </w:t>
      </w:r>
    </w:p>
    <w:p w14:paraId="35926F1E" w14:textId="77777777" w:rsidR="006D2847" w:rsidRDefault="006D2847" w:rsidP="006D2847">
      <w:pPr>
        <w:pStyle w:val="PL"/>
      </w:pPr>
      <w:r>
        <w:t xml:space="preserve">      //              but that does not appear to match the description</w:t>
      </w:r>
    </w:p>
    <w:p w14:paraId="4DBDA3CB" w14:textId="77777777" w:rsidR="006D2847" w:rsidRDefault="006D2847" w:rsidP="006D2847">
      <w:pPr>
        <w:pStyle w:val="PL"/>
      </w:pPr>
      <w:r>
        <w:t xml:space="preserve">      description "An attribute specifies the percentage value of the </w:t>
      </w:r>
    </w:p>
    <w:p w14:paraId="7F419109" w14:textId="77777777" w:rsidR="006D2847" w:rsidRDefault="006D2847" w:rsidP="006D2847">
      <w:pPr>
        <w:pStyle w:val="PL"/>
      </w:pPr>
      <w:r>
        <w:t xml:space="preserve">        amount of simultaneous active UEs to the total number of UEs where </w:t>
      </w:r>
    </w:p>
    <w:p w14:paraId="116614DC" w14:textId="77777777" w:rsidR="006D2847" w:rsidRDefault="006D2847" w:rsidP="006D2847">
      <w:pPr>
        <w:pStyle w:val="PL"/>
      </w:pPr>
      <w:r>
        <w:t xml:space="preserve">        active means the UEs are exchanging data with the network";</w:t>
      </w:r>
    </w:p>
    <w:p w14:paraId="143B08E0" w14:textId="77777777" w:rsidR="006D2847" w:rsidRDefault="006D2847" w:rsidP="006D2847">
      <w:pPr>
        <w:pStyle w:val="PL"/>
      </w:pPr>
      <w:r>
        <w:t xml:space="preserve">      reference "TS 22.261 Table 7.1-1";</w:t>
      </w:r>
    </w:p>
    <w:p w14:paraId="37D041C2" w14:textId="77777777" w:rsidR="006D2847" w:rsidRDefault="006D2847" w:rsidP="006D2847">
      <w:pPr>
        <w:pStyle w:val="PL"/>
      </w:pPr>
      <w:r>
        <w:t xml:space="preserve">      type decimal64 {</w:t>
      </w:r>
    </w:p>
    <w:p w14:paraId="4B7774C9" w14:textId="77777777" w:rsidR="006D2847" w:rsidRDefault="006D2847" w:rsidP="006D2847">
      <w:pPr>
        <w:pStyle w:val="PL"/>
      </w:pPr>
      <w:r>
        <w:t xml:space="preserve">        fraction-digits 1;</w:t>
      </w:r>
    </w:p>
    <w:p w14:paraId="40C81D88" w14:textId="77777777" w:rsidR="006D2847" w:rsidRDefault="006D2847" w:rsidP="006D2847">
      <w:pPr>
        <w:pStyle w:val="PL"/>
      </w:pPr>
      <w:r>
        <w:t xml:space="preserve">      }</w:t>
      </w:r>
    </w:p>
    <w:p w14:paraId="5821D46E" w14:textId="77777777" w:rsidR="006D2847" w:rsidRDefault="006D2847" w:rsidP="006D2847">
      <w:pPr>
        <w:pStyle w:val="PL"/>
      </w:pPr>
      <w:r>
        <w:t xml:space="preserve">    }</w:t>
      </w:r>
    </w:p>
    <w:p w14:paraId="24DF5AA0" w14:textId="77777777" w:rsidR="006D2847" w:rsidRDefault="006D2847" w:rsidP="006D2847">
      <w:pPr>
        <w:pStyle w:val="PL"/>
      </w:pPr>
      <w:r>
        <w:t xml:space="preserve">    leaf uESpeed {</w:t>
      </w:r>
    </w:p>
    <w:p w14:paraId="27A47DB9" w14:textId="77777777" w:rsidR="006D2847" w:rsidRDefault="006D2847" w:rsidP="006D2847">
      <w:pPr>
        <w:pStyle w:val="PL"/>
      </w:pPr>
      <w:r>
        <w:t xml:space="preserve">      //Stage2 issue: This is modeled as writable/config true in 28.542, </w:t>
      </w:r>
    </w:p>
    <w:p w14:paraId="6C77F4A0" w14:textId="77777777" w:rsidR="006D2847" w:rsidRDefault="006D2847" w:rsidP="006D2847">
      <w:pPr>
        <w:pStyle w:val="PL"/>
      </w:pPr>
      <w:r>
        <w:t xml:space="preserve">      //              but that does not appear to match the description</w:t>
      </w:r>
    </w:p>
    <w:p w14:paraId="50F096D5" w14:textId="77777777" w:rsidR="006D2847" w:rsidRDefault="006D2847" w:rsidP="006D2847">
      <w:pPr>
        <w:pStyle w:val="PL"/>
      </w:pPr>
      <w:r>
        <w:t xml:space="preserve">      description "An attribute specifies the maximum speed (in km/hour) </w:t>
      </w:r>
    </w:p>
    <w:p w14:paraId="38D75B32" w14:textId="77777777" w:rsidR="006D2847" w:rsidRDefault="006D2847" w:rsidP="006D2847">
      <w:pPr>
        <w:pStyle w:val="PL"/>
      </w:pPr>
      <w:r>
        <w:t xml:space="preserve">        supported by the network slice at which a defined QoS can be </w:t>
      </w:r>
    </w:p>
    <w:p w14:paraId="38D263A2" w14:textId="77777777" w:rsidR="006D2847" w:rsidRDefault="006D2847" w:rsidP="006D2847">
      <w:pPr>
        <w:pStyle w:val="PL"/>
      </w:pPr>
      <w:r>
        <w:t xml:space="preserve">        achieved";</w:t>
      </w:r>
    </w:p>
    <w:p w14:paraId="7A4508DA" w14:textId="77777777" w:rsidR="006D2847" w:rsidRDefault="006D2847" w:rsidP="006D2847">
      <w:pPr>
        <w:pStyle w:val="PL"/>
      </w:pPr>
      <w:r>
        <w:t xml:space="preserve">      type uint32;</w:t>
      </w:r>
    </w:p>
    <w:p w14:paraId="45718C94" w14:textId="77777777" w:rsidR="006D2847" w:rsidRDefault="006D2847" w:rsidP="006D2847">
      <w:pPr>
        <w:pStyle w:val="PL"/>
      </w:pPr>
      <w:r>
        <w:t xml:space="preserve">      units km/h;</w:t>
      </w:r>
    </w:p>
    <w:p w14:paraId="302AED7F" w14:textId="77777777" w:rsidR="006D2847" w:rsidRDefault="006D2847" w:rsidP="006D2847">
      <w:pPr>
        <w:pStyle w:val="PL"/>
      </w:pPr>
      <w:r>
        <w:t xml:space="preserve">    }</w:t>
      </w:r>
    </w:p>
    <w:p w14:paraId="79E5F1E8" w14:textId="77777777" w:rsidR="006D2847" w:rsidRDefault="006D2847" w:rsidP="006D2847">
      <w:pPr>
        <w:pStyle w:val="PL"/>
      </w:pPr>
      <w:r>
        <w:t xml:space="preserve">    leaf jitter {</w:t>
      </w:r>
    </w:p>
    <w:p w14:paraId="057E4A25" w14:textId="77777777" w:rsidR="006D2847" w:rsidRDefault="006D2847" w:rsidP="006D2847">
      <w:pPr>
        <w:pStyle w:val="PL"/>
      </w:pPr>
      <w:r>
        <w:t xml:space="preserve">      //Stage2 issue: This is modeled as writable/config true in 28.542, </w:t>
      </w:r>
    </w:p>
    <w:p w14:paraId="58EF2077" w14:textId="77777777" w:rsidR="006D2847" w:rsidRDefault="006D2847" w:rsidP="006D2847">
      <w:pPr>
        <w:pStyle w:val="PL"/>
      </w:pPr>
      <w:r>
        <w:t xml:space="preserve">      //              but that does not appear to match the description</w:t>
      </w:r>
    </w:p>
    <w:p w14:paraId="68BD69D1" w14:textId="77777777" w:rsidR="006D2847" w:rsidRDefault="006D2847" w:rsidP="006D2847">
      <w:pPr>
        <w:pStyle w:val="PL"/>
      </w:pPr>
      <w:r>
        <w:t xml:space="preserve">      description "An attribute specifies the deviation from the desired </w:t>
      </w:r>
    </w:p>
    <w:p w14:paraId="4591690B" w14:textId="77777777" w:rsidR="006D2847" w:rsidRDefault="006D2847" w:rsidP="006D2847">
      <w:pPr>
        <w:pStyle w:val="PL"/>
      </w:pPr>
      <w:r>
        <w:t xml:space="preserve">        value to the actual value when assessing time parameters";</w:t>
      </w:r>
    </w:p>
    <w:p w14:paraId="767796F8" w14:textId="77777777" w:rsidR="006D2847" w:rsidRDefault="006D2847" w:rsidP="006D2847">
      <w:pPr>
        <w:pStyle w:val="PL"/>
      </w:pPr>
      <w:r>
        <w:t xml:space="preserve">      reference "TS 22.104 clause C.4.1";</w:t>
      </w:r>
    </w:p>
    <w:p w14:paraId="64E7AF56" w14:textId="77777777" w:rsidR="006D2847" w:rsidRDefault="006D2847" w:rsidP="006D2847">
      <w:pPr>
        <w:pStyle w:val="PL"/>
      </w:pPr>
      <w:r>
        <w:t xml:space="preserve">      type uint32;</w:t>
      </w:r>
    </w:p>
    <w:p w14:paraId="273E7134" w14:textId="77777777" w:rsidR="006D2847" w:rsidRDefault="006D2847" w:rsidP="006D2847">
      <w:pPr>
        <w:pStyle w:val="PL"/>
      </w:pPr>
      <w:r>
        <w:t xml:space="preserve">      units microseconds;</w:t>
      </w:r>
    </w:p>
    <w:p w14:paraId="21898E24" w14:textId="77777777" w:rsidR="006D2847" w:rsidRDefault="006D2847" w:rsidP="006D2847">
      <w:pPr>
        <w:pStyle w:val="PL"/>
      </w:pPr>
      <w:r>
        <w:t xml:space="preserve">    }</w:t>
      </w:r>
    </w:p>
    <w:p w14:paraId="351EC209" w14:textId="77777777" w:rsidR="006D2847" w:rsidRDefault="006D2847" w:rsidP="006D2847">
      <w:pPr>
        <w:pStyle w:val="PL"/>
      </w:pPr>
      <w:r>
        <w:t xml:space="preserve">    leaf survivalTime {</w:t>
      </w:r>
    </w:p>
    <w:p w14:paraId="7806ADA1" w14:textId="77777777" w:rsidR="006D2847" w:rsidRDefault="006D2847" w:rsidP="006D2847">
      <w:pPr>
        <w:pStyle w:val="PL"/>
      </w:pPr>
      <w:r>
        <w:t xml:space="preserve">      description "An attribute specifies the time that an application </w:t>
      </w:r>
    </w:p>
    <w:p w14:paraId="333FFBF1" w14:textId="77777777" w:rsidR="006D2847" w:rsidRDefault="006D2847" w:rsidP="006D2847">
      <w:pPr>
        <w:pStyle w:val="PL"/>
      </w:pPr>
      <w:r>
        <w:t xml:space="preserve">        consuming a communication service may continue without an </w:t>
      </w:r>
    </w:p>
    <w:p w14:paraId="38B1092B" w14:textId="77777777" w:rsidR="006D2847" w:rsidRDefault="006D2847" w:rsidP="006D2847">
      <w:pPr>
        <w:pStyle w:val="PL"/>
      </w:pPr>
      <w:r>
        <w:t xml:space="preserve">        anticipated message.";</w:t>
      </w:r>
    </w:p>
    <w:p w14:paraId="7AB98E6F" w14:textId="77777777" w:rsidR="006D2847" w:rsidRDefault="006D2847" w:rsidP="006D2847">
      <w:pPr>
        <w:pStyle w:val="PL"/>
      </w:pPr>
      <w:r>
        <w:t xml:space="preserve">      reference "TS 22.104 clause 5";</w:t>
      </w:r>
    </w:p>
    <w:p w14:paraId="3B9A3408" w14:textId="77777777" w:rsidR="006D2847" w:rsidRDefault="006D2847" w:rsidP="006D2847">
      <w:pPr>
        <w:pStyle w:val="PL"/>
      </w:pPr>
      <w:r>
        <w:t xml:space="preserve">      type string;</w:t>
      </w:r>
    </w:p>
    <w:p w14:paraId="25CAEC8D" w14:textId="77777777" w:rsidR="006D2847" w:rsidRDefault="006D2847" w:rsidP="006D2847">
      <w:pPr>
        <w:pStyle w:val="PL"/>
      </w:pPr>
      <w:r>
        <w:t xml:space="preserve">    }</w:t>
      </w:r>
    </w:p>
    <w:p w14:paraId="74E1A84C" w14:textId="77777777" w:rsidR="006D2847" w:rsidRDefault="006D2847" w:rsidP="006D2847">
      <w:pPr>
        <w:pStyle w:val="PL"/>
      </w:pPr>
      <w:r>
        <w:t xml:space="preserve">    leaf reliability {</w:t>
      </w:r>
    </w:p>
    <w:p w14:paraId="10026BF7" w14:textId="77777777" w:rsidR="006D2847" w:rsidRDefault="006D2847" w:rsidP="006D2847">
      <w:pPr>
        <w:pStyle w:val="PL"/>
      </w:pPr>
      <w:r>
        <w:t xml:space="preserve">      description "An attribute specifies in the context of network layer </w:t>
      </w:r>
    </w:p>
    <w:p w14:paraId="47F49C0D" w14:textId="77777777" w:rsidR="006D2847" w:rsidRDefault="006D2847" w:rsidP="006D2847">
      <w:pPr>
        <w:pStyle w:val="PL"/>
      </w:pPr>
      <w:r>
        <w:t xml:space="preserve">        packet transmissions, percentage value of the amount of sent </w:t>
      </w:r>
    </w:p>
    <w:p w14:paraId="0E1376D7" w14:textId="77777777" w:rsidR="006D2847" w:rsidRDefault="006D2847" w:rsidP="006D2847">
      <w:pPr>
        <w:pStyle w:val="PL"/>
      </w:pPr>
      <w:r>
        <w:t xml:space="preserve">        network layer packets successfully delivered to a given system </w:t>
      </w:r>
    </w:p>
    <w:p w14:paraId="1BC2E0F6" w14:textId="77777777" w:rsidR="006D2847" w:rsidRDefault="006D2847" w:rsidP="006D2847">
      <w:pPr>
        <w:pStyle w:val="PL"/>
      </w:pPr>
      <w:r>
        <w:t xml:space="preserve">        entity within the time constraint required by the targeted service, </w:t>
      </w:r>
    </w:p>
    <w:p w14:paraId="1E3D0274" w14:textId="77777777" w:rsidR="006D2847" w:rsidRDefault="006D2847" w:rsidP="006D2847">
      <w:pPr>
        <w:pStyle w:val="PL"/>
      </w:pPr>
      <w:r>
        <w:t xml:space="preserve">        divided by the total number of sent network layer packets.";</w:t>
      </w:r>
    </w:p>
    <w:p w14:paraId="2593E1C0" w14:textId="77777777" w:rsidR="006D2847" w:rsidRDefault="006D2847" w:rsidP="006D2847">
      <w:pPr>
        <w:pStyle w:val="PL"/>
      </w:pPr>
      <w:r>
        <w:t xml:space="preserve">      reference "TS 22.261, TS 22.104";</w:t>
      </w:r>
    </w:p>
    <w:p w14:paraId="354852C6" w14:textId="77777777" w:rsidR="006D2847" w:rsidRDefault="006D2847" w:rsidP="006D2847">
      <w:pPr>
        <w:pStyle w:val="PL"/>
      </w:pPr>
      <w:r>
        <w:t xml:space="preserve">      type string;</w:t>
      </w:r>
    </w:p>
    <w:p w14:paraId="329C4F78" w14:textId="77777777" w:rsidR="006D2847" w:rsidRDefault="006D2847" w:rsidP="006D2847">
      <w:pPr>
        <w:pStyle w:val="PL"/>
      </w:pPr>
      <w:r>
        <w:t xml:space="preserve">    }</w:t>
      </w:r>
    </w:p>
    <w:p w14:paraId="31A18AC2" w14:textId="77777777" w:rsidR="006D2847" w:rsidRDefault="006D2847" w:rsidP="006D2847">
      <w:pPr>
        <w:pStyle w:val="PL"/>
      </w:pPr>
      <w:r>
        <w:t xml:space="preserve">    leaf maxDLDataVolume {</w:t>
      </w:r>
    </w:p>
    <w:p w14:paraId="1D54F7FD" w14:textId="77777777" w:rsidR="006D2847" w:rsidRDefault="006D2847" w:rsidP="006D2847">
      <w:pPr>
        <w:pStyle w:val="PL"/>
      </w:pPr>
      <w:r>
        <w:t xml:space="preserve">      //Stage2 issue: Not defined in 28.541. XML and YAML says "string"</w:t>
      </w:r>
    </w:p>
    <w:p w14:paraId="5FBA71A3" w14:textId="77777777" w:rsidR="006D2847" w:rsidRDefault="006D2847" w:rsidP="006D2847">
      <w:pPr>
        <w:pStyle w:val="PL"/>
      </w:pPr>
      <w:r>
        <w:t xml:space="preserve">      type string;</w:t>
      </w:r>
    </w:p>
    <w:p w14:paraId="0EA6540F" w14:textId="77777777" w:rsidR="006D2847" w:rsidRDefault="006D2847" w:rsidP="006D2847">
      <w:pPr>
        <w:pStyle w:val="PL"/>
      </w:pPr>
      <w:r>
        <w:t xml:space="preserve">    }</w:t>
      </w:r>
    </w:p>
    <w:p w14:paraId="1DF36EC3" w14:textId="77777777" w:rsidR="006D2847" w:rsidRDefault="006D2847" w:rsidP="006D2847">
      <w:pPr>
        <w:pStyle w:val="PL"/>
      </w:pPr>
      <w:r>
        <w:t xml:space="preserve">    leaf maxULDataVolume {</w:t>
      </w:r>
    </w:p>
    <w:p w14:paraId="1EECE1DE" w14:textId="77777777" w:rsidR="006D2847" w:rsidRDefault="006D2847" w:rsidP="006D2847">
      <w:pPr>
        <w:pStyle w:val="PL"/>
      </w:pPr>
      <w:r>
        <w:t xml:space="preserve">      //Stage2 issue: Not defined in 28.541. XML and YAML says "string"</w:t>
      </w:r>
    </w:p>
    <w:p w14:paraId="00A1CFE1" w14:textId="77777777" w:rsidR="006D2847" w:rsidRDefault="006D2847" w:rsidP="006D2847">
      <w:pPr>
        <w:pStyle w:val="PL"/>
      </w:pPr>
      <w:r>
        <w:t xml:space="preserve">      type string;</w:t>
      </w:r>
    </w:p>
    <w:p w14:paraId="5AB09020" w14:textId="77777777" w:rsidR="006D2847" w:rsidRDefault="006D2847" w:rsidP="006D2847">
      <w:pPr>
        <w:pStyle w:val="PL"/>
      </w:pPr>
      <w:r>
        <w:t xml:space="preserve">    }</w:t>
      </w:r>
    </w:p>
    <w:p w14:paraId="42960DF8" w14:textId="77777777" w:rsidR="006D2847" w:rsidRDefault="006D2847" w:rsidP="006D2847">
      <w:pPr>
        <w:pStyle w:val="PL"/>
      </w:pPr>
      <w:r>
        <w:t xml:space="preserve">    list nBIoT {</w:t>
      </w:r>
    </w:p>
    <w:p w14:paraId="11A2A914" w14:textId="77777777" w:rsidR="006D2847" w:rsidRDefault="006D2847" w:rsidP="006D2847">
      <w:pPr>
        <w:pStyle w:val="PL"/>
      </w:pPr>
      <w:r>
        <w:t xml:space="preserve">      description "An attribute specifies whether NB-IoT is supported in </w:t>
      </w:r>
    </w:p>
    <w:p w14:paraId="283D30C5" w14:textId="77777777" w:rsidR="006D2847" w:rsidRDefault="006D2847" w:rsidP="006D2847">
      <w:pPr>
        <w:pStyle w:val="PL"/>
      </w:pPr>
      <w:r>
        <w:t xml:space="preserve">        the RAN in the network slice";</w:t>
      </w:r>
    </w:p>
    <w:p w14:paraId="4E84BA80" w14:textId="77777777" w:rsidR="006D2847" w:rsidRDefault="006D2847" w:rsidP="006D2847">
      <w:pPr>
        <w:pStyle w:val="PL"/>
      </w:pPr>
      <w:r>
        <w:t xml:space="preserve">      config false;</w:t>
      </w:r>
    </w:p>
    <w:p w14:paraId="54F39E89" w14:textId="77777777" w:rsidR="006D2847" w:rsidRDefault="006D2847" w:rsidP="006D2847">
      <w:pPr>
        <w:pStyle w:val="PL"/>
      </w:pPr>
      <w:r>
        <w:t xml:space="preserve">      key idx;</w:t>
      </w:r>
    </w:p>
    <w:p w14:paraId="2115C60A" w14:textId="77777777" w:rsidR="006D2847" w:rsidRDefault="006D2847" w:rsidP="006D2847">
      <w:pPr>
        <w:pStyle w:val="PL"/>
      </w:pPr>
      <w:r>
        <w:t xml:space="preserve">      max-elements 1;</w:t>
      </w:r>
    </w:p>
    <w:p w14:paraId="5B5B200F" w14:textId="77777777" w:rsidR="006D2847" w:rsidRDefault="006D2847" w:rsidP="006D2847">
      <w:pPr>
        <w:pStyle w:val="PL"/>
      </w:pPr>
      <w:r>
        <w:lastRenderedPageBreak/>
        <w:t xml:space="preserve">      leaf idx {</w:t>
      </w:r>
    </w:p>
    <w:p w14:paraId="51E9C2A7" w14:textId="77777777" w:rsidR="006D2847" w:rsidRDefault="006D2847" w:rsidP="006D2847">
      <w:pPr>
        <w:pStyle w:val="PL"/>
      </w:pPr>
      <w:r>
        <w:t xml:space="preserve">        description "Synthetic index for the element.";</w:t>
      </w:r>
    </w:p>
    <w:p w14:paraId="0FDD6D64" w14:textId="77777777" w:rsidR="006D2847" w:rsidRDefault="006D2847" w:rsidP="006D2847">
      <w:pPr>
        <w:pStyle w:val="PL"/>
      </w:pPr>
      <w:r>
        <w:t xml:space="preserve">        type uint32;</w:t>
      </w:r>
    </w:p>
    <w:p w14:paraId="3CBA5E4F" w14:textId="77777777" w:rsidR="006D2847" w:rsidRDefault="006D2847" w:rsidP="006D2847">
      <w:pPr>
        <w:pStyle w:val="PL"/>
      </w:pPr>
      <w:r>
        <w:t xml:space="preserve">      }</w:t>
      </w:r>
    </w:p>
    <w:p w14:paraId="54C0D364" w14:textId="77777777" w:rsidR="006D2847" w:rsidRDefault="006D2847" w:rsidP="006D2847">
      <w:pPr>
        <w:pStyle w:val="PL"/>
      </w:pPr>
      <w:r>
        <w:t xml:space="preserve">      list servAttrCom {</w:t>
      </w:r>
    </w:p>
    <w:p w14:paraId="047A833E" w14:textId="77777777" w:rsidR="006D2847" w:rsidRDefault="006D2847" w:rsidP="006D2847">
      <w:pPr>
        <w:pStyle w:val="PL"/>
      </w:pPr>
      <w:r>
        <w:t xml:space="preserve">        description "This list represents the common properties of service </w:t>
      </w:r>
    </w:p>
    <w:p w14:paraId="6B0981D1" w14:textId="77777777" w:rsidR="006D2847" w:rsidRDefault="006D2847" w:rsidP="006D2847">
      <w:pPr>
        <w:pStyle w:val="PL"/>
      </w:pPr>
      <w:r>
        <w:t xml:space="preserve">          requirement related attributes.";</w:t>
      </w:r>
    </w:p>
    <w:p w14:paraId="66C613C7" w14:textId="77777777" w:rsidR="006D2847" w:rsidRDefault="006D2847" w:rsidP="006D2847">
      <w:pPr>
        <w:pStyle w:val="PL"/>
      </w:pPr>
      <w:r>
        <w:t xml:space="preserve">        reference "GSMA NG.116 corresponding to Attribute categories, </w:t>
      </w:r>
    </w:p>
    <w:p w14:paraId="57F1A603" w14:textId="77777777" w:rsidR="006D2847" w:rsidRDefault="006D2847" w:rsidP="006D2847">
      <w:pPr>
        <w:pStyle w:val="PL"/>
      </w:pPr>
      <w:r>
        <w:t xml:space="preserve">          tagging and exposure";</w:t>
      </w:r>
    </w:p>
    <w:p w14:paraId="6C7AB06E" w14:textId="77777777" w:rsidR="006D2847" w:rsidRDefault="006D2847" w:rsidP="006D2847">
      <w:pPr>
        <w:pStyle w:val="PL"/>
      </w:pPr>
      <w:r>
        <w:t xml:space="preserve">        key idx;</w:t>
      </w:r>
    </w:p>
    <w:p w14:paraId="39CF6904" w14:textId="77777777" w:rsidR="006D2847" w:rsidRDefault="006D2847" w:rsidP="006D2847">
      <w:pPr>
        <w:pStyle w:val="PL"/>
      </w:pPr>
      <w:r>
        <w:t xml:space="preserve">        max-elements 1;</w:t>
      </w:r>
    </w:p>
    <w:p w14:paraId="64FC9E6F" w14:textId="77777777" w:rsidR="006D2847" w:rsidRDefault="006D2847" w:rsidP="006D2847">
      <w:pPr>
        <w:pStyle w:val="PL"/>
      </w:pPr>
      <w:r>
        <w:t xml:space="preserve">        leaf idx {</w:t>
      </w:r>
    </w:p>
    <w:p w14:paraId="4A56FC50" w14:textId="77777777" w:rsidR="006D2847" w:rsidRDefault="006D2847" w:rsidP="006D2847">
      <w:pPr>
        <w:pStyle w:val="PL"/>
      </w:pPr>
      <w:r>
        <w:t xml:space="preserve">          description "Synthetic index for the element.";</w:t>
      </w:r>
    </w:p>
    <w:p w14:paraId="061A69CC" w14:textId="77777777" w:rsidR="006D2847" w:rsidRDefault="006D2847" w:rsidP="006D2847">
      <w:pPr>
        <w:pStyle w:val="PL"/>
      </w:pPr>
      <w:r>
        <w:t xml:space="preserve">          type uint32;</w:t>
      </w:r>
    </w:p>
    <w:p w14:paraId="3E597DB1" w14:textId="77777777" w:rsidR="006D2847" w:rsidRDefault="006D2847" w:rsidP="006D2847">
      <w:pPr>
        <w:pStyle w:val="PL"/>
      </w:pPr>
      <w:r>
        <w:t xml:space="preserve">        }</w:t>
      </w:r>
    </w:p>
    <w:p w14:paraId="0A37CD31" w14:textId="77777777" w:rsidR="006D2847" w:rsidRDefault="006D2847" w:rsidP="006D2847">
      <w:pPr>
        <w:pStyle w:val="PL"/>
      </w:pPr>
      <w:r>
        <w:t xml:space="preserve">        uses ns3cmn:ServAttrComGrp;</w:t>
      </w:r>
    </w:p>
    <w:p w14:paraId="19C774C5" w14:textId="77777777" w:rsidR="006D2847" w:rsidRDefault="006D2847" w:rsidP="006D2847">
      <w:pPr>
        <w:pStyle w:val="PL"/>
      </w:pPr>
      <w:r>
        <w:t xml:space="preserve">      }</w:t>
      </w:r>
    </w:p>
    <w:p w14:paraId="13D7643D" w14:textId="77777777" w:rsidR="006D2847" w:rsidRDefault="006D2847" w:rsidP="006D2847">
      <w:pPr>
        <w:pStyle w:val="PL"/>
      </w:pPr>
      <w:r>
        <w:t xml:space="preserve">      leaf support {</w:t>
      </w:r>
    </w:p>
    <w:p w14:paraId="492D3441" w14:textId="77777777" w:rsidR="006D2847" w:rsidRDefault="006D2847" w:rsidP="006D2847">
      <w:pPr>
        <w:pStyle w:val="PL"/>
      </w:pPr>
      <w:r>
        <w:t xml:space="preserve">        description "An attribute specifies whether NB-IoT is supported </w:t>
      </w:r>
    </w:p>
    <w:p w14:paraId="663A6F03" w14:textId="77777777" w:rsidR="006D2847" w:rsidRDefault="006D2847" w:rsidP="006D2847">
      <w:pPr>
        <w:pStyle w:val="PL"/>
      </w:pPr>
      <w:r>
        <w:t xml:space="preserve">          in the RAN in the network slice";</w:t>
      </w:r>
    </w:p>
    <w:p w14:paraId="6AC1B847" w14:textId="77777777" w:rsidR="006D2847" w:rsidRDefault="006D2847" w:rsidP="006D2847">
      <w:pPr>
        <w:pStyle w:val="PL"/>
      </w:pPr>
      <w:r>
        <w:t xml:space="preserve">        type ns3cmn:Support-enum;</w:t>
      </w:r>
    </w:p>
    <w:p w14:paraId="24C7751B" w14:textId="77777777" w:rsidR="006D2847" w:rsidRDefault="006D2847" w:rsidP="006D2847">
      <w:pPr>
        <w:pStyle w:val="PL"/>
      </w:pPr>
      <w:r>
        <w:t xml:space="preserve">      }</w:t>
      </w:r>
    </w:p>
    <w:p w14:paraId="12E44336" w14:textId="77777777" w:rsidR="006D2847" w:rsidRDefault="006D2847" w:rsidP="006D2847">
      <w:pPr>
        <w:pStyle w:val="PL"/>
      </w:pPr>
      <w:r>
        <w:t xml:space="preserve">    }</w:t>
      </w:r>
    </w:p>
    <w:p w14:paraId="59F31D25" w14:textId="77777777" w:rsidR="006D2847" w:rsidRDefault="006D2847" w:rsidP="006D2847">
      <w:pPr>
        <w:pStyle w:val="PL"/>
      </w:pPr>
      <w:r>
        <w:t xml:space="preserve">  }</w:t>
      </w:r>
    </w:p>
    <w:p w14:paraId="5EB20CED" w14:textId="77777777" w:rsidR="006D2847" w:rsidRDefault="006D2847" w:rsidP="006D2847">
      <w:pPr>
        <w:pStyle w:val="PL"/>
        <w:rPr>
          <w:ins w:id="38" w:author="Jan Groenendijk"/>
        </w:rPr>
      </w:pPr>
      <w:ins w:id="39" w:author="Jan Groenendijk">
        <w:r>
          <w:t>}</w:t>
        </w:r>
      </w:ins>
    </w:p>
    <w:p w14:paraId="6FA6BCEE" w14:textId="77777777" w:rsidR="006D2847" w:rsidRDefault="006D2847" w:rsidP="006D2847">
      <w:pPr>
        <w:pStyle w:val="PL"/>
        <w:rPr>
          <w:del w:id="40" w:author="Jan Groenendijk"/>
        </w:rPr>
      </w:pPr>
      <w:del w:id="41" w:author="Jan Groenendijk">
        <w:r>
          <w:delText>}</w:delText>
        </w:r>
      </w:del>
    </w:p>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1210E093" w:rsidR="00E21C9F" w:rsidRPr="002F555C" w:rsidRDefault="00E21C9F" w:rsidP="003567C7">
            <w:pPr>
              <w:spacing w:before="120" w:after="120"/>
              <w:jc w:val="center"/>
              <w:rPr>
                <w:b/>
                <w:bCs/>
                <w:noProof/>
              </w:rPr>
            </w:pPr>
            <w:r>
              <w:rPr>
                <w:b/>
                <w:bCs/>
                <w:noProof/>
              </w:rPr>
              <w:t>En</w:t>
            </w:r>
            <w:r w:rsidR="005F3F24">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42" w:author="ericsson user 1" w:date="2023-06-23T13:57:00Z"/>
        </w:rPr>
        <w:sectPr w:rsidR="00E21C9F" w:rsidRPr="00E21C9F">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02C0" w14:textId="77777777" w:rsidR="006D60C1" w:rsidRDefault="006D60C1">
      <w:r>
        <w:separator/>
      </w:r>
    </w:p>
  </w:endnote>
  <w:endnote w:type="continuationSeparator" w:id="0">
    <w:p w14:paraId="445724F1" w14:textId="77777777" w:rsidR="006D60C1" w:rsidRDefault="006D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6812B" w14:textId="77777777" w:rsidR="006D60C1" w:rsidRDefault="006D60C1">
      <w:r>
        <w:separator/>
      </w:r>
    </w:p>
  </w:footnote>
  <w:footnote w:type="continuationSeparator" w:id="0">
    <w:p w14:paraId="037D67C9" w14:textId="77777777" w:rsidR="006D60C1" w:rsidRDefault="006D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1110903675">
    <w:abstractNumId w:val="8"/>
  </w:num>
  <w:num w:numId="7" w16cid:durableId="220945142">
    <w:abstractNumId w:val="6"/>
  </w:num>
  <w:num w:numId="8" w16cid:durableId="1210606131">
    <w:abstractNumId w:val="5"/>
  </w:num>
  <w:num w:numId="9" w16cid:durableId="10498989">
    <w:abstractNumId w:val="4"/>
  </w:num>
  <w:num w:numId="10" w16cid:durableId="775364019">
    <w:abstractNumId w:val="7"/>
  </w:num>
  <w:num w:numId="11" w16cid:durableId="53785715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EC2"/>
    <w:rsid w:val="00020F0E"/>
    <w:rsid w:val="00022E4A"/>
    <w:rsid w:val="00026512"/>
    <w:rsid w:val="00044EBC"/>
    <w:rsid w:val="00047F3C"/>
    <w:rsid w:val="00053434"/>
    <w:rsid w:val="00062C80"/>
    <w:rsid w:val="00077D66"/>
    <w:rsid w:val="000A5101"/>
    <w:rsid w:val="000A6394"/>
    <w:rsid w:val="000B6FB8"/>
    <w:rsid w:val="000B7FED"/>
    <w:rsid w:val="000C038A"/>
    <w:rsid w:val="000C6598"/>
    <w:rsid w:val="000D44B3"/>
    <w:rsid w:val="000E014D"/>
    <w:rsid w:val="000E2A0B"/>
    <w:rsid w:val="000F0131"/>
    <w:rsid w:val="0010382B"/>
    <w:rsid w:val="001155DA"/>
    <w:rsid w:val="00137608"/>
    <w:rsid w:val="00145D43"/>
    <w:rsid w:val="00153018"/>
    <w:rsid w:val="00186C07"/>
    <w:rsid w:val="00192C46"/>
    <w:rsid w:val="001A08B3"/>
    <w:rsid w:val="001A7B60"/>
    <w:rsid w:val="001B52F0"/>
    <w:rsid w:val="001B7A65"/>
    <w:rsid w:val="001D44F4"/>
    <w:rsid w:val="001D4CE1"/>
    <w:rsid w:val="001E293E"/>
    <w:rsid w:val="001E41F3"/>
    <w:rsid w:val="002077C1"/>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1180"/>
    <w:rsid w:val="003609EF"/>
    <w:rsid w:val="0036231A"/>
    <w:rsid w:val="00374DD4"/>
    <w:rsid w:val="00387D31"/>
    <w:rsid w:val="003926CC"/>
    <w:rsid w:val="003A4077"/>
    <w:rsid w:val="003A49CB"/>
    <w:rsid w:val="003B1A6A"/>
    <w:rsid w:val="003C51D4"/>
    <w:rsid w:val="003E1A36"/>
    <w:rsid w:val="003E5F03"/>
    <w:rsid w:val="003E6AB4"/>
    <w:rsid w:val="00410371"/>
    <w:rsid w:val="004242F1"/>
    <w:rsid w:val="00436E2A"/>
    <w:rsid w:val="00443D07"/>
    <w:rsid w:val="00455B7C"/>
    <w:rsid w:val="00475DF0"/>
    <w:rsid w:val="004A52C6"/>
    <w:rsid w:val="004B75B7"/>
    <w:rsid w:val="004C6D04"/>
    <w:rsid w:val="004D1D31"/>
    <w:rsid w:val="004D41DD"/>
    <w:rsid w:val="004E466B"/>
    <w:rsid w:val="004F1B15"/>
    <w:rsid w:val="004F4CDD"/>
    <w:rsid w:val="005009D9"/>
    <w:rsid w:val="0051580D"/>
    <w:rsid w:val="00522CC7"/>
    <w:rsid w:val="00532650"/>
    <w:rsid w:val="00547111"/>
    <w:rsid w:val="00552668"/>
    <w:rsid w:val="00557CE5"/>
    <w:rsid w:val="005658F2"/>
    <w:rsid w:val="00592D74"/>
    <w:rsid w:val="00594BCC"/>
    <w:rsid w:val="005C7A97"/>
    <w:rsid w:val="005D6EAF"/>
    <w:rsid w:val="005D7CE8"/>
    <w:rsid w:val="005E2C44"/>
    <w:rsid w:val="005F3F24"/>
    <w:rsid w:val="00621188"/>
    <w:rsid w:val="006239A8"/>
    <w:rsid w:val="006257ED"/>
    <w:rsid w:val="006355B3"/>
    <w:rsid w:val="00637FA8"/>
    <w:rsid w:val="0065536E"/>
    <w:rsid w:val="00665C47"/>
    <w:rsid w:val="00666EB6"/>
    <w:rsid w:val="0067214F"/>
    <w:rsid w:val="0068622F"/>
    <w:rsid w:val="00686998"/>
    <w:rsid w:val="00695808"/>
    <w:rsid w:val="006A63AF"/>
    <w:rsid w:val="006B28D1"/>
    <w:rsid w:val="006B46FB"/>
    <w:rsid w:val="006C541A"/>
    <w:rsid w:val="006D2847"/>
    <w:rsid w:val="006D60C1"/>
    <w:rsid w:val="006E21FB"/>
    <w:rsid w:val="006E3FB9"/>
    <w:rsid w:val="0070321E"/>
    <w:rsid w:val="0070733F"/>
    <w:rsid w:val="007176FC"/>
    <w:rsid w:val="00722B3B"/>
    <w:rsid w:val="00732E01"/>
    <w:rsid w:val="00740458"/>
    <w:rsid w:val="00766DDD"/>
    <w:rsid w:val="00785599"/>
    <w:rsid w:val="00792342"/>
    <w:rsid w:val="00796122"/>
    <w:rsid w:val="007973F2"/>
    <w:rsid w:val="007977A8"/>
    <w:rsid w:val="007A1760"/>
    <w:rsid w:val="007B24F4"/>
    <w:rsid w:val="007B512A"/>
    <w:rsid w:val="007C2097"/>
    <w:rsid w:val="007C7235"/>
    <w:rsid w:val="007D6A07"/>
    <w:rsid w:val="007E6520"/>
    <w:rsid w:val="007F10C8"/>
    <w:rsid w:val="007F2799"/>
    <w:rsid w:val="007F4283"/>
    <w:rsid w:val="007F7259"/>
    <w:rsid w:val="008040A8"/>
    <w:rsid w:val="00817F4D"/>
    <w:rsid w:val="008279FA"/>
    <w:rsid w:val="0083306A"/>
    <w:rsid w:val="00860290"/>
    <w:rsid w:val="008626E7"/>
    <w:rsid w:val="00866CAB"/>
    <w:rsid w:val="00870EE7"/>
    <w:rsid w:val="00880A55"/>
    <w:rsid w:val="00882469"/>
    <w:rsid w:val="008863B9"/>
    <w:rsid w:val="00894A6C"/>
    <w:rsid w:val="008A45A6"/>
    <w:rsid w:val="008A6AA0"/>
    <w:rsid w:val="008B1948"/>
    <w:rsid w:val="008B7764"/>
    <w:rsid w:val="008C4E17"/>
    <w:rsid w:val="008D39FE"/>
    <w:rsid w:val="008D79BA"/>
    <w:rsid w:val="008F3789"/>
    <w:rsid w:val="008F686C"/>
    <w:rsid w:val="00912D1C"/>
    <w:rsid w:val="009148DE"/>
    <w:rsid w:val="00915DF7"/>
    <w:rsid w:val="009243C0"/>
    <w:rsid w:val="009418C5"/>
    <w:rsid w:val="00941E30"/>
    <w:rsid w:val="009436D4"/>
    <w:rsid w:val="0095421A"/>
    <w:rsid w:val="009777D9"/>
    <w:rsid w:val="00991B88"/>
    <w:rsid w:val="00997857"/>
    <w:rsid w:val="009A20BF"/>
    <w:rsid w:val="009A5753"/>
    <w:rsid w:val="009A579D"/>
    <w:rsid w:val="009D232B"/>
    <w:rsid w:val="009E3297"/>
    <w:rsid w:val="009E5B0A"/>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C5820"/>
    <w:rsid w:val="00AD1CD8"/>
    <w:rsid w:val="00AE45D5"/>
    <w:rsid w:val="00AE5DD8"/>
    <w:rsid w:val="00B04814"/>
    <w:rsid w:val="00B13F88"/>
    <w:rsid w:val="00B240F3"/>
    <w:rsid w:val="00B258BB"/>
    <w:rsid w:val="00B51B28"/>
    <w:rsid w:val="00B6066F"/>
    <w:rsid w:val="00B67B97"/>
    <w:rsid w:val="00B722D8"/>
    <w:rsid w:val="00B77DD3"/>
    <w:rsid w:val="00B8020E"/>
    <w:rsid w:val="00B82227"/>
    <w:rsid w:val="00B82E2D"/>
    <w:rsid w:val="00B968C8"/>
    <w:rsid w:val="00B96F1F"/>
    <w:rsid w:val="00BA3EC5"/>
    <w:rsid w:val="00BA51D9"/>
    <w:rsid w:val="00BB5DFC"/>
    <w:rsid w:val="00BC3554"/>
    <w:rsid w:val="00BD279D"/>
    <w:rsid w:val="00BD6BB8"/>
    <w:rsid w:val="00BE2DFD"/>
    <w:rsid w:val="00BE5B15"/>
    <w:rsid w:val="00BF27A2"/>
    <w:rsid w:val="00C10167"/>
    <w:rsid w:val="00C12D8A"/>
    <w:rsid w:val="00C21DDA"/>
    <w:rsid w:val="00C34B49"/>
    <w:rsid w:val="00C42E23"/>
    <w:rsid w:val="00C660C2"/>
    <w:rsid w:val="00C66BA2"/>
    <w:rsid w:val="00C83606"/>
    <w:rsid w:val="00C95985"/>
    <w:rsid w:val="00C95B02"/>
    <w:rsid w:val="00CA74B2"/>
    <w:rsid w:val="00CC5026"/>
    <w:rsid w:val="00CC68D0"/>
    <w:rsid w:val="00CF5C18"/>
    <w:rsid w:val="00D03F9A"/>
    <w:rsid w:val="00D06D51"/>
    <w:rsid w:val="00D24991"/>
    <w:rsid w:val="00D3008E"/>
    <w:rsid w:val="00D45C9D"/>
    <w:rsid w:val="00D50255"/>
    <w:rsid w:val="00D525D8"/>
    <w:rsid w:val="00D60BE7"/>
    <w:rsid w:val="00D66520"/>
    <w:rsid w:val="00D84E81"/>
    <w:rsid w:val="00DA2CA4"/>
    <w:rsid w:val="00DE34CF"/>
    <w:rsid w:val="00DF1F58"/>
    <w:rsid w:val="00DF2BC9"/>
    <w:rsid w:val="00DF6CB9"/>
    <w:rsid w:val="00E02F58"/>
    <w:rsid w:val="00E054E2"/>
    <w:rsid w:val="00E13F3D"/>
    <w:rsid w:val="00E21C9F"/>
    <w:rsid w:val="00E34898"/>
    <w:rsid w:val="00E42360"/>
    <w:rsid w:val="00E437C3"/>
    <w:rsid w:val="00E47EF5"/>
    <w:rsid w:val="00E71070"/>
    <w:rsid w:val="00E76DB3"/>
    <w:rsid w:val="00EA0D74"/>
    <w:rsid w:val="00EB09B7"/>
    <w:rsid w:val="00ED0A5B"/>
    <w:rsid w:val="00ED2614"/>
    <w:rsid w:val="00EE7D7C"/>
    <w:rsid w:val="00F01566"/>
    <w:rsid w:val="00F03259"/>
    <w:rsid w:val="00F25D98"/>
    <w:rsid w:val="00F300FB"/>
    <w:rsid w:val="00F403E4"/>
    <w:rsid w:val="00F51487"/>
    <w:rsid w:val="00F53069"/>
    <w:rsid w:val="00F73283"/>
    <w:rsid w:val="00F8343B"/>
    <w:rsid w:val="00F87050"/>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557CE5"/>
    <w:rPr>
      <w:b/>
      <w:bCs/>
    </w:rPr>
  </w:style>
  <w:style w:type="character" w:styleId="SubtleEmphasis">
    <w:name w:val="Subtle Emphasis"/>
    <w:basedOn w:val="DefaultParagraphFont"/>
    <w:uiPriority w:val="19"/>
    <w:qFormat/>
    <w:rsid w:val="00557CE5"/>
    <w:rPr>
      <w:i/>
      <w:iCs/>
      <w:color w:val="808080" w:themeColor="text1" w:themeTint="7F"/>
    </w:rPr>
  </w:style>
  <w:style w:type="character" w:styleId="IntenseEmphasis">
    <w:name w:val="Intense Emphasis"/>
    <w:basedOn w:val="DefaultParagraphFont"/>
    <w:uiPriority w:val="21"/>
    <w:qFormat/>
    <w:rsid w:val="00557CE5"/>
    <w:rPr>
      <w:b/>
      <w:bCs/>
      <w:i/>
      <w:iCs/>
      <w:color w:val="4F81BD" w:themeColor="accent1"/>
    </w:rPr>
  </w:style>
  <w:style w:type="character" w:styleId="SubtleReference">
    <w:name w:val="Subtle Reference"/>
    <w:basedOn w:val="DefaultParagraphFont"/>
    <w:uiPriority w:val="31"/>
    <w:qFormat/>
    <w:rsid w:val="00557CE5"/>
    <w:rPr>
      <w:smallCaps/>
      <w:color w:val="C0504D" w:themeColor="accent2"/>
      <w:u w:val="single"/>
    </w:rPr>
  </w:style>
  <w:style w:type="character" w:styleId="IntenseReference">
    <w:name w:val="Intense Reference"/>
    <w:basedOn w:val="DefaultParagraphFont"/>
    <w:uiPriority w:val="32"/>
    <w:qFormat/>
    <w:rsid w:val="00557CE5"/>
    <w:rPr>
      <w:b/>
      <w:bCs/>
      <w:smallCaps/>
      <w:color w:val="C0504D" w:themeColor="accent2"/>
      <w:spacing w:val="5"/>
      <w:u w:val="single"/>
    </w:rPr>
  </w:style>
  <w:style w:type="character" w:styleId="BookTitle">
    <w:name w:val="Book Title"/>
    <w:basedOn w:val="DefaultParagraphFont"/>
    <w:uiPriority w:val="33"/>
    <w:qFormat/>
    <w:rsid w:val="00557CE5"/>
    <w:rPr>
      <w:b/>
      <w:bCs/>
      <w:smallCaps/>
      <w:spacing w:val="5"/>
    </w:rPr>
  </w:style>
  <w:style w:type="table" w:styleId="LightShading">
    <w:name w:val="Light Shading"/>
    <w:basedOn w:val="TableNormal"/>
    <w:uiPriority w:val="60"/>
    <w:rsid w:val="00557C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7CE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57CE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57CE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57CE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57CE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57CE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7C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7C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57C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57C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57C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tree/28.541_Rel18_CR0942_Correct_attribute_name_for_indication_of_v2XCommMode_Yang"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b0fd895819934e98dbc957f04e0b68b5692f4de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5/MnS/-/tree/28.541_Rel18_CR0942_Correct_attribute_name_for_indication_of_v2XCommMode_Yam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forge.3gpp.org/rep/sa5/MnS/-/commit/1d5e17d0ae456f255eb169c4193fdf3c1ad95099"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9E0BF-5C5A-4172-9E17-23E40F54F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38</Pages>
  <Words>13884</Words>
  <Characters>79145</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173</cp:revision>
  <cp:lastPrinted>1900-01-01T00:00:00Z</cp:lastPrinted>
  <dcterms:created xsi:type="dcterms:W3CDTF">2020-02-03T08:32:00Z</dcterms:created>
  <dcterms:modified xsi:type="dcterms:W3CDTF">2023-08-11T17:07:00Z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